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7C5" w:rsidRDefault="00BE77C5" w:rsidP="00917FD9">
      <w:pPr>
        <w:jc w:val="center"/>
      </w:pPr>
    </w:p>
    <w:p w:rsidR="00472D73" w:rsidRPr="00EC5432" w:rsidRDefault="00472D73" w:rsidP="00E90875">
      <w:pPr>
        <w:spacing w:line="240" w:lineRule="auto"/>
        <w:ind w:firstLine="709"/>
        <w:jc w:val="center"/>
        <w:rPr>
          <w:b/>
        </w:rPr>
      </w:pPr>
      <w:r w:rsidRPr="00EC5432">
        <w:rPr>
          <w:b/>
        </w:rPr>
        <w:t xml:space="preserve">Договор № </w:t>
      </w:r>
    </w:p>
    <w:p w:rsidR="00472D73" w:rsidRPr="00EC5432" w:rsidRDefault="00472D73" w:rsidP="00E90875">
      <w:pPr>
        <w:spacing w:line="240" w:lineRule="auto"/>
        <w:ind w:firstLine="709"/>
        <w:jc w:val="center"/>
        <w:rPr>
          <w:b/>
        </w:rPr>
      </w:pPr>
      <w:r w:rsidRPr="00EC5432">
        <w:rPr>
          <w:b/>
        </w:rPr>
        <w:t>на оказание услуг по проведению предрейсов</w:t>
      </w:r>
      <w:r w:rsidR="00BE77C5">
        <w:rPr>
          <w:b/>
        </w:rPr>
        <w:t>ых</w:t>
      </w:r>
      <w:r w:rsidRPr="00EC5432">
        <w:rPr>
          <w:b/>
        </w:rPr>
        <w:t xml:space="preserve"> </w:t>
      </w:r>
      <w:r w:rsidR="00131F13">
        <w:rPr>
          <w:b/>
        </w:rPr>
        <w:t xml:space="preserve">и послерейсовых </w:t>
      </w:r>
      <w:r w:rsidRPr="00EC5432">
        <w:rPr>
          <w:b/>
        </w:rPr>
        <w:t>медосмотров</w:t>
      </w:r>
    </w:p>
    <w:p w:rsidR="00472D73" w:rsidRPr="00EC5432" w:rsidRDefault="00472D73" w:rsidP="002F5BE2">
      <w:pPr>
        <w:spacing w:line="240" w:lineRule="auto"/>
        <w:ind w:firstLine="709"/>
        <w:jc w:val="center"/>
        <w:rPr>
          <w:b/>
        </w:rPr>
      </w:pPr>
    </w:p>
    <w:p w:rsidR="00472D73" w:rsidRPr="00EC5432" w:rsidRDefault="00472D73" w:rsidP="00087F0C">
      <w:pPr>
        <w:spacing w:line="240" w:lineRule="auto"/>
        <w:ind w:firstLine="0"/>
      </w:pPr>
      <w:r w:rsidRPr="00EC5432">
        <w:t xml:space="preserve">г. </w:t>
      </w:r>
      <w:r w:rsidR="00F02401">
        <w:t>Н.Новгород</w:t>
      </w:r>
      <w:r w:rsidRPr="00EC5432">
        <w:t xml:space="preserve">                                                                                                                    </w:t>
      </w:r>
      <w:r w:rsidR="00F02401">
        <w:t xml:space="preserve">       </w:t>
      </w:r>
      <w:r w:rsidR="00AE0400">
        <w:t xml:space="preserve"> </w:t>
      </w:r>
      <w:r w:rsidRPr="00EC5432">
        <w:t>«</w:t>
      </w:r>
      <w:r w:rsidR="00AC5591">
        <w:t>__</w:t>
      </w:r>
      <w:r w:rsidRPr="00EC5432">
        <w:t xml:space="preserve">» </w:t>
      </w:r>
      <w:r w:rsidR="00AC5591">
        <w:t>_____</w:t>
      </w:r>
      <w:r w:rsidRPr="00EC5432">
        <w:t>20</w:t>
      </w:r>
      <w:r w:rsidR="002D76C6">
        <w:t>__</w:t>
      </w:r>
      <w:r w:rsidR="00DF0FD1" w:rsidRPr="00EC5432">
        <w:t xml:space="preserve"> </w:t>
      </w:r>
      <w:r w:rsidR="009D36E6" w:rsidRPr="00EC5432">
        <w:t>г.</w:t>
      </w:r>
    </w:p>
    <w:p w:rsidR="00472D73" w:rsidRPr="00EC5432" w:rsidRDefault="00472D73" w:rsidP="002F5BE2">
      <w:pPr>
        <w:spacing w:line="240" w:lineRule="auto"/>
        <w:ind w:firstLine="709"/>
      </w:pPr>
    </w:p>
    <w:p w:rsidR="00AE0400" w:rsidRPr="00AE0400" w:rsidRDefault="00B675CE" w:rsidP="00976B58">
      <w:pPr>
        <w:spacing w:line="240" w:lineRule="auto"/>
      </w:pPr>
      <w:r w:rsidRPr="00AE0400">
        <w:t>ПАО «Р</w:t>
      </w:r>
      <w:r w:rsidR="00AC5591">
        <w:t>оссети</w:t>
      </w:r>
      <w:r w:rsidRPr="00AE0400">
        <w:t xml:space="preserve"> Центр и Приволжь</w:t>
      </w:r>
      <w:r w:rsidR="00AC5591">
        <w:t>е</w:t>
      </w:r>
      <w:r w:rsidRPr="00AE0400">
        <w:t>», именуемое в дальнейшем «Заказчик», в лице</w:t>
      </w:r>
      <w:r w:rsidR="00AE0400" w:rsidRPr="00AE0400">
        <w:t xml:space="preserve"> </w:t>
      </w:r>
      <w:r w:rsidR="00F02401">
        <w:t>________________</w:t>
      </w:r>
      <w:r w:rsidR="00AE0400" w:rsidRPr="00AE0400">
        <w:t>.</w:t>
      </w:r>
      <w:r w:rsidRPr="00AE0400">
        <w:t>, действующе</w:t>
      </w:r>
      <w:r w:rsidR="00B03691" w:rsidRPr="00AE0400">
        <w:t>го</w:t>
      </w:r>
      <w:r w:rsidR="00714C17" w:rsidRPr="00AE0400">
        <w:t xml:space="preserve"> на основании доверенности </w:t>
      </w:r>
      <w:r w:rsidR="00720051" w:rsidRPr="00217957">
        <w:t xml:space="preserve">№ </w:t>
      </w:r>
      <w:r w:rsidR="00F02401">
        <w:t>__________________</w:t>
      </w:r>
      <w:r w:rsidR="00720051" w:rsidRPr="00901F8F">
        <w:t>.</w:t>
      </w:r>
      <w:r w:rsidRPr="00AE0400">
        <w:t xml:space="preserve">, с одной стороны, и </w:t>
      </w:r>
    </w:p>
    <w:p w:rsidR="00B675CE" w:rsidRPr="00AE0400" w:rsidRDefault="00AC5591" w:rsidP="00976B58">
      <w:pPr>
        <w:spacing w:line="240" w:lineRule="auto"/>
      </w:pPr>
      <w:r>
        <w:t>__________________</w:t>
      </w:r>
      <w:r w:rsidR="00B675CE" w:rsidRPr="00AE0400">
        <w:t>, именуемое в дальнейшем «Исполнитель», в лице</w:t>
      </w:r>
      <w:r w:rsidR="00AE0400" w:rsidRPr="00AE0400">
        <w:t xml:space="preserve"> </w:t>
      </w:r>
      <w:r>
        <w:t>___________</w:t>
      </w:r>
      <w:r w:rsidR="00B675CE" w:rsidRPr="00AE0400">
        <w:t xml:space="preserve">, действующего на основании </w:t>
      </w:r>
      <w:r>
        <w:t>___________</w:t>
      </w:r>
      <w:r w:rsidR="00B675CE" w:rsidRPr="00AE0400">
        <w:t>, с другой стороны, именуемые далее Сторонами, по результатам закупочной процедуры на право заключения договора, на основании протокола</w:t>
      </w:r>
      <w:r w:rsidR="003F5E75">
        <w:t xml:space="preserve"> №</w:t>
      </w:r>
      <w:r>
        <w:t>____________ от ______</w:t>
      </w:r>
      <w:r w:rsidR="00B675CE" w:rsidRPr="00AE0400">
        <w:t xml:space="preserve">, о результатах закупочной процедуры на право заключения договора на </w:t>
      </w:r>
      <w:r w:rsidR="00BB34C6" w:rsidRPr="00AE0400">
        <w:t>оказание услуг</w:t>
      </w:r>
      <w:r w:rsidR="00B675CE" w:rsidRPr="00AE0400">
        <w:t xml:space="preserve"> заключили настоящий Договор о нижеследующем:</w:t>
      </w:r>
    </w:p>
    <w:p w:rsidR="00594B11" w:rsidRPr="00EC5432" w:rsidRDefault="00594B11" w:rsidP="00976B58">
      <w:pPr>
        <w:spacing w:line="240" w:lineRule="auto"/>
        <w:rPr>
          <w:bCs w:val="0"/>
          <w:lang w:eastAsia="ru-RU"/>
        </w:rPr>
      </w:pPr>
    </w:p>
    <w:p w:rsidR="00472D73" w:rsidRPr="00EC5432" w:rsidRDefault="0004106F" w:rsidP="00594B11">
      <w:pPr>
        <w:suppressAutoHyphens w:val="0"/>
        <w:spacing w:line="240" w:lineRule="auto"/>
        <w:ind w:firstLine="0"/>
        <w:jc w:val="center"/>
        <w:rPr>
          <w:b/>
        </w:rPr>
      </w:pPr>
      <w:r w:rsidRPr="00EC5432">
        <w:rPr>
          <w:b/>
        </w:rPr>
        <w:t xml:space="preserve">1. </w:t>
      </w:r>
      <w:r w:rsidR="00472D73" w:rsidRPr="00EC5432">
        <w:rPr>
          <w:b/>
        </w:rPr>
        <w:t>Общие положения</w:t>
      </w:r>
    </w:p>
    <w:p w:rsidR="00472D73" w:rsidRPr="00EC5432" w:rsidRDefault="00472D73" w:rsidP="006C3C2F">
      <w:pPr>
        <w:numPr>
          <w:ilvl w:val="1"/>
          <w:numId w:val="20"/>
        </w:numPr>
        <w:suppressAutoHyphens w:val="0"/>
        <w:spacing w:line="240" w:lineRule="auto"/>
        <w:ind w:left="0" w:firstLine="0"/>
      </w:pPr>
      <w:r w:rsidRPr="00EC5432">
        <w:t xml:space="preserve">Исполнитель обязуется по заданию Заказчика проводить предрейсовые </w:t>
      </w:r>
      <w:r w:rsidR="00131F13">
        <w:t xml:space="preserve">и послерейсовые </w:t>
      </w:r>
      <w:r w:rsidR="0025099C" w:rsidRPr="00EC5432">
        <w:t>медицинские осмотры (далее у</w:t>
      </w:r>
      <w:r w:rsidRPr="00EC5432">
        <w:t xml:space="preserve">слуги) </w:t>
      </w:r>
      <w:r w:rsidR="00966FC3">
        <w:t>для нужд филиала «</w:t>
      </w:r>
      <w:r w:rsidR="00F02401">
        <w:t>Нижновэнерго</w:t>
      </w:r>
      <w:r w:rsidR="00966FC3">
        <w:t xml:space="preserve">» </w:t>
      </w:r>
      <w:r w:rsidRPr="00EC5432">
        <w:t>ежедневно</w:t>
      </w:r>
      <w:r w:rsidR="00F02401">
        <w:t xml:space="preserve"> и круглосуточно</w:t>
      </w:r>
      <w:r w:rsidRPr="00EC5432">
        <w:t xml:space="preserve">, включая выходные дни и нерабочие праздничные дни, а Заказчик обязуется оплатить оказанные </w:t>
      </w:r>
      <w:r w:rsidR="0025099C" w:rsidRPr="00EC5432">
        <w:t>у</w:t>
      </w:r>
      <w:r w:rsidRPr="00EC5432">
        <w:t xml:space="preserve">слуги. </w:t>
      </w:r>
    </w:p>
    <w:p w:rsidR="00472D73" w:rsidRPr="00EC5432" w:rsidRDefault="0025099C" w:rsidP="006C3C2F">
      <w:pPr>
        <w:pStyle w:val="affffff3"/>
        <w:numPr>
          <w:ilvl w:val="1"/>
          <w:numId w:val="20"/>
        </w:numPr>
        <w:tabs>
          <w:tab w:val="num" w:pos="0"/>
        </w:tabs>
        <w:spacing w:line="240" w:lineRule="auto"/>
        <w:ind w:left="0" w:firstLine="0"/>
        <w:rPr>
          <w:lang w:eastAsia="ru-RU"/>
        </w:rPr>
      </w:pPr>
      <w:r w:rsidRPr="00EC5432">
        <w:t>Данные у</w:t>
      </w:r>
      <w:r w:rsidR="00472D73" w:rsidRPr="00EC5432">
        <w:t xml:space="preserve">слуги проводятся в соответствии с Федеральным законом от 10.12.1995 N 196-ФЗ "О безопасности дорожного движения", нормативно правовыми актами, регулирующими вопросы безопасности дорожного движения и письмами Минздрава РФ в области проведения предрейсовых медицинских осмотров водителей, </w:t>
      </w:r>
      <w:r w:rsidR="00472D73" w:rsidRPr="00EC5432">
        <w:rPr>
          <w:lang w:eastAsia="ru-RU"/>
        </w:rPr>
        <w:t>СТО-01-062-2014 «Требования к проведению предрейсовых и послерейсовых осмотров водителей транспортных средств филиалов»</w:t>
      </w:r>
      <w:r w:rsidR="00B675CE" w:rsidRPr="00EC5432">
        <w:rPr>
          <w:lang w:eastAsia="ru-RU"/>
        </w:rPr>
        <w:t xml:space="preserve"> П</w:t>
      </w:r>
      <w:r w:rsidR="00472D73" w:rsidRPr="00EC5432">
        <w:rPr>
          <w:lang w:eastAsia="ru-RU"/>
        </w:rPr>
        <w:t>АО «МРСК Центра и Приволжья».</w:t>
      </w:r>
    </w:p>
    <w:p w:rsidR="00472D73" w:rsidRPr="00EC5432" w:rsidRDefault="00472D73" w:rsidP="006C3C2F">
      <w:pPr>
        <w:numPr>
          <w:ilvl w:val="1"/>
          <w:numId w:val="20"/>
        </w:numPr>
        <w:suppressAutoHyphens w:val="0"/>
        <w:spacing w:line="240" w:lineRule="auto"/>
        <w:ind w:left="0" w:firstLine="0"/>
      </w:pPr>
      <w:r w:rsidRPr="00EC5432">
        <w:t>Услуги проводятся на территории базовых стоянок транспортных средств Заказчика в специально оборудованных административных помещениях</w:t>
      </w:r>
      <w:r w:rsidR="00B03691" w:rsidRPr="00EC5432">
        <w:t xml:space="preserve"> </w:t>
      </w:r>
      <w:r w:rsidRPr="00EC5432">
        <w:t xml:space="preserve">структурных подразделений </w:t>
      </w:r>
      <w:r w:rsidR="00F02401">
        <w:t xml:space="preserve">как </w:t>
      </w:r>
      <w:r w:rsidRPr="00EC5432">
        <w:t>перед началом рабочего дня</w:t>
      </w:r>
      <w:r w:rsidR="00AE0400">
        <w:t xml:space="preserve"> </w:t>
      </w:r>
      <w:r w:rsidR="00F02401">
        <w:t xml:space="preserve">(смены, рейса), так и во время </w:t>
      </w:r>
      <w:r w:rsidR="00F02401" w:rsidRPr="00EC5432">
        <w:t>рабочего дня</w:t>
      </w:r>
      <w:r w:rsidR="00F02401">
        <w:t xml:space="preserve"> (смены, рейса)</w:t>
      </w:r>
      <w:r w:rsidR="00F02401">
        <w:t>.</w:t>
      </w:r>
    </w:p>
    <w:p w:rsidR="00472D73" w:rsidRPr="00EC5432" w:rsidRDefault="00472D73" w:rsidP="00D046A4">
      <w:pPr>
        <w:spacing w:line="240" w:lineRule="auto"/>
      </w:pPr>
    </w:p>
    <w:p w:rsidR="00472D73" w:rsidRPr="00EC5432" w:rsidRDefault="0004106F" w:rsidP="00594B11">
      <w:pPr>
        <w:suppressAutoHyphens w:val="0"/>
        <w:spacing w:line="240" w:lineRule="auto"/>
        <w:ind w:firstLine="0"/>
        <w:jc w:val="center"/>
        <w:rPr>
          <w:b/>
        </w:rPr>
      </w:pPr>
      <w:r w:rsidRPr="00EC5432">
        <w:rPr>
          <w:b/>
        </w:rPr>
        <w:t xml:space="preserve">2. </w:t>
      </w:r>
      <w:r w:rsidR="00472D73" w:rsidRPr="00EC5432">
        <w:rPr>
          <w:b/>
        </w:rPr>
        <w:t>Обязанности сторон</w:t>
      </w:r>
    </w:p>
    <w:p w:rsidR="00472D73" w:rsidRPr="00EC5432" w:rsidRDefault="00472D73" w:rsidP="006C3C2F">
      <w:pPr>
        <w:numPr>
          <w:ilvl w:val="1"/>
          <w:numId w:val="19"/>
        </w:numPr>
        <w:suppressAutoHyphens w:val="0"/>
        <w:spacing w:line="240" w:lineRule="auto"/>
        <w:ind w:left="0" w:firstLine="0"/>
      </w:pPr>
      <w:r w:rsidRPr="00EC5432">
        <w:t xml:space="preserve"> Исполнитель обязан оказать услуги Работникам Заказчика своими силами либо с привлечением третьих лиц.</w:t>
      </w:r>
    </w:p>
    <w:p w:rsidR="00472D73" w:rsidRPr="00EC5432" w:rsidRDefault="00472D73" w:rsidP="006C3C2F">
      <w:pPr>
        <w:numPr>
          <w:ilvl w:val="1"/>
          <w:numId w:val="19"/>
        </w:numPr>
        <w:tabs>
          <w:tab w:val="num" w:pos="0"/>
        </w:tabs>
        <w:suppressAutoHyphens w:val="0"/>
        <w:spacing w:line="240" w:lineRule="auto"/>
        <w:ind w:left="0" w:firstLine="0"/>
      </w:pPr>
      <w:r w:rsidRPr="00EC5432">
        <w:t>Исполнитель является ответственным за ком</w:t>
      </w:r>
      <w:r w:rsidR="0025099C" w:rsidRPr="00EC5432">
        <w:t>плектование всех мест оказания у</w:t>
      </w:r>
      <w:r w:rsidRPr="00EC5432">
        <w:t xml:space="preserve">слуг </w:t>
      </w:r>
      <w:r w:rsidR="00D046A4" w:rsidRPr="00EC5432">
        <w:t xml:space="preserve">лекарственными средствами и изделиями </w:t>
      </w:r>
      <w:r w:rsidRPr="00EC5432">
        <w:t>медицинск</w:t>
      </w:r>
      <w:r w:rsidR="00D046A4" w:rsidRPr="00EC5432">
        <w:t>ого назначения</w:t>
      </w:r>
      <w:r w:rsidRPr="00EC5432">
        <w:t>, отвечает за их исправность и своевременность проведения поверок, а также проведение необходимой своевременной замены.</w:t>
      </w:r>
    </w:p>
    <w:p w:rsidR="00472D73" w:rsidRPr="00EC5432" w:rsidRDefault="00472D73" w:rsidP="006C3C2F">
      <w:pPr>
        <w:numPr>
          <w:ilvl w:val="1"/>
          <w:numId w:val="19"/>
        </w:numPr>
        <w:tabs>
          <w:tab w:val="num" w:pos="0"/>
        </w:tabs>
        <w:suppressAutoHyphens w:val="0"/>
        <w:spacing w:line="240" w:lineRule="auto"/>
        <w:ind w:left="0" w:firstLine="0"/>
      </w:pPr>
      <w:r w:rsidRPr="00EC5432">
        <w:t>Исполнитель о</w:t>
      </w:r>
      <w:r w:rsidR="0025099C" w:rsidRPr="00EC5432">
        <w:t>беспечивает все места оказания у</w:t>
      </w:r>
      <w:r w:rsidRPr="00EC5432">
        <w:t>слуг</w:t>
      </w:r>
      <w:r w:rsidR="00EC5432">
        <w:t xml:space="preserve"> </w:t>
      </w:r>
      <w:r w:rsidRPr="00EC5432">
        <w:t>штампами для оформления путевых листов Работников Заказчика.</w:t>
      </w:r>
    </w:p>
    <w:p w:rsidR="00472D73" w:rsidRPr="00EC5432" w:rsidRDefault="00472D73" w:rsidP="006C3C2F">
      <w:pPr>
        <w:numPr>
          <w:ilvl w:val="1"/>
          <w:numId w:val="19"/>
        </w:numPr>
        <w:suppressAutoHyphens w:val="0"/>
        <w:spacing w:line="240" w:lineRule="auto"/>
        <w:ind w:left="0" w:firstLine="0"/>
      </w:pPr>
      <w:r w:rsidRPr="00EC5432">
        <w:t xml:space="preserve"> Исполнитель обязуется вести журнал предоставленных </w:t>
      </w:r>
      <w:r w:rsidR="0025099C" w:rsidRPr="00EC5432">
        <w:t>у</w:t>
      </w:r>
      <w:r w:rsidRPr="00EC5432">
        <w:t xml:space="preserve">слуг в каждом месте базовой стоянки транспортных средств Заказчика с указанием в нем Ф.И.О. работника, даты и времени проведения осмотра и его результатов. </w:t>
      </w:r>
    </w:p>
    <w:p w:rsidR="00472D73" w:rsidRPr="00EC5432" w:rsidRDefault="00472D73" w:rsidP="006C3C2F">
      <w:pPr>
        <w:numPr>
          <w:ilvl w:val="1"/>
          <w:numId w:val="19"/>
        </w:numPr>
        <w:suppressAutoHyphens w:val="0"/>
        <w:spacing w:line="240" w:lineRule="auto"/>
        <w:ind w:left="0" w:firstLine="0"/>
      </w:pPr>
      <w:r w:rsidRPr="00EC5432">
        <w:t xml:space="preserve"> Исполнитель обязан оказывать </w:t>
      </w:r>
      <w:r w:rsidR="0025099C" w:rsidRPr="00EC5432">
        <w:t>у</w:t>
      </w:r>
      <w:r w:rsidRPr="00EC5432">
        <w:t>слуги ежедневно,</w:t>
      </w:r>
      <w:r w:rsidR="00F02401">
        <w:t xml:space="preserve"> круглосуточно,</w:t>
      </w:r>
      <w:r w:rsidRPr="00EC5432">
        <w:t xml:space="preserve"> качественно и в объеме, удовлетворяющем требованиям медицинских правил и норм.</w:t>
      </w:r>
    </w:p>
    <w:p w:rsidR="00472D73" w:rsidRPr="00EC5432" w:rsidRDefault="00472D73" w:rsidP="006C3C2F">
      <w:pPr>
        <w:numPr>
          <w:ilvl w:val="1"/>
          <w:numId w:val="19"/>
        </w:numPr>
        <w:suppressAutoHyphens w:val="0"/>
        <w:spacing w:line="240" w:lineRule="auto"/>
        <w:ind w:left="0" w:firstLine="0"/>
      </w:pPr>
      <w:r w:rsidRPr="00EC5432">
        <w:t xml:space="preserve"> При не прохождении кем-либо из Работников Заказчика </w:t>
      </w:r>
      <w:r w:rsidR="0025099C" w:rsidRPr="00EC5432">
        <w:t>у</w:t>
      </w:r>
      <w:r w:rsidRPr="00EC5432">
        <w:t>слуг без уважительных причин Исполнитель незамедлительно сообщает об этом руководителям базовых стоянок транспортных средств производственных отделений Заказчика.</w:t>
      </w:r>
    </w:p>
    <w:p w:rsidR="00472D73" w:rsidRPr="00EC5432" w:rsidRDefault="00472D73" w:rsidP="006C3C2F">
      <w:pPr>
        <w:numPr>
          <w:ilvl w:val="1"/>
          <w:numId w:val="19"/>
        </w:numPr>
        <w:suppressAutoHyphens w:val="0"/>
        <w:spacing w:line="240" w:lineRule="auto"/>
        <w:ind w:left="0" w:firstLine="0"/>
      </w:pPr>
      <w:r w:rsidRPr="00EC5432">
        <w:t xml:space="preserve">Заказчик является ответственным за выделение помещений в административных зданиях структурных подразделениях производственных отделений Заказчика для выполнения Услуг, комплектованием мебелью и оборудованием. </w:t>
      </w:r>
    </w:p>
    <w:p w:rsidR="009D5560" w:rsidRPr="00EC5432" w:rsidRDefault="009D5560" w:rsidP="009D5560">
      <w:pPr>
        <w:autoSpaceDE w:val="0"/>
        <w:autoSpaceDN w:val="0"/>
        <w:spacing w:line="240" w:lineRule="auto"/>
        <w:ind w:firstLine="0"/>
        <w:rPr>
          <w:color w:val="000000"/>
        </w:rPr>
      </w:pPr>
      <w:r w:rsidRPr="00EC5432">
        <w:rPr>
          <w:color w:val="000000"/>
        </w:rPr>
        <w:t>2.8. Заказчик имеет право на односторонний отказ от исполнения договора в случае неисполнения контрагентом (противной стороной по договору) обязанности по предоставлению информации об изменении состава его собственников.</w:t>
      </w:r>
    </w:p>
    <w:p w:rsidR="00472D73" w:rsidRDefault="009D5560" w:rsidP="009D5560">
      <w:pPr>
        <w:tabs>
          <w:tab w:val="num" w:pos="0"/>
        </w:tabs>
        <w:suppressAutoHyphens w:val="0"/>
        <w:spacing w:line="240" w:lineRule="auto"/>
        <w:ind w:firstLine="0"/>
      </w:pPr>
      <w:r w:rsidRPr="00EC5432">
        <w:t>2.9.</w:t>
      </w:r>
      <w:r w:rsidR="00472D73" w:rsidRPr="00EC5432">
        <w:t xml:space="preserve"> Заказчик обязуется своевременно производить оплату Услуг, оказываемых по настоящему договору, выполнять требования, обеспечивающие качество Услуг, включая сообщение необходимых для этого сведений.</w:t>
      </w:r>
    </w:p>
    <w:p w:rsidR="002D76C6" w:rsidRPr="001A190D" w:rsidRDefault="002D76C6" w:rsidP="002D76C6">
      <w:pPr>
        <w:spacing w:line="240" w:lineRule="auto"/>
        <w:ind w:firstLine="0"/>
      </w:pPr>
      <w:r w:rsidRPr="001A190D">
        <w:t>2.</w:t>
      </w:r>
      <w:r>
        <w:t>10</w:t>
      </w:r>
      <w:r w:rsidRPr="001A190D">
        <w:t>. Исполнитель обязан предоставлять Заказчику:</w:t>
      </w:r>
    </w:p>
    <w:p w:rsidR="002D76C6" w:rsidRPr="001A190D" w:rsidRDefault="002D76C6" w:rsidP="002D76C6">
      <w:pPr>
        <w:shd w:val="clear" w:color="auto" w:fill="FFFFFF"/>
        <w:spacing w:line="240" w:lineRule="auto"/>
        <w:ind w:firstLine="709"/>
        <w:rPr>
          <w:spacing w:val="-4"/>
        </w:rPr>
      </w:pPr>
      <w:r w:rsidRPr="001A190D">
        <w:rPr>
          <w:spacing w:val="-4"/>
        </w:rPr>
        <w:t>- информацию о полной цепочке собственников</w:t>
      </w:r>
      <w:r w:rsidRPr="001A190D">
        <w:rPr>
          <w:i/>
          <w:spacing w:val="-4"/>
        </w:rPr>
        <w:t xml:space="preserve"> </w:t>
      </w:r>
      <w:r w:rsidRPr="001A190D">
        <w:rPr>
          <w:spacing w:val="-4"/>
        </w:rPr>
        <w:t>контрагента, включая конечных бенефициаров, а также о составе исполнительных органов контрагента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Pr>
          <w:spacing w:val="-4"/>
        </w:rPr>
        <w:t>2</w:t>
      </w:r>
      <w:r w:rsidRPr="001A190D">
        <w:rPr>
          <w:spacing w:val="-4"/>
        </w:rPr>
        <w:t>;</w:t>
      </w:r>
    </w:p>
    <w:p w:rsidR="002D76C6" w:rsidRPr="001A190D" w:rsidRDefault="002D76C6" w:rsidP="002D76C6">
      <w:pPr>
        <w:shd w:val="clear" w:color="auto" w:fill="FFFFFF"/>
        <w:spacing w:line="240" w:lineRule="auto"/>
        <w:ind w:firstLine="709"/>
        <w:rPr>
          <w:spacing w:val="-4"/>
        </w:rPr>
      </w:pPr>
      <w:r w:rsidRPr="001A190D">
        <w:rPr>
          <w:spacing w:val="-4"/>
        </w:rPr>
        <w:t xml:space="preserve">- информацию о привлечении контрагентом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контрагентом для исполнения своих обязательств по </w:t>
      </w:r>
      <w:r w:rsidRPr="001A190D">
        <w:rPr>
          <w:spacing w:val="-4"/>
        </w:rPr>
        <w:lastRenderedPageBreak/>
        <w:t>договору, в том числе конечных бенефициаров (вместе с копиями подтверждающих документов), по форме, указанной в приложении №</w:t>
      </w:r>
      <w:r>
        <w:rPr>
          <w:spacing w:val="-4"/>
        </w:rPr>
        <w:t>2</w:t>
      </w:r>
      <w:r w:rsidRPr="001A190D">
        <w:rPr>
          <w:spacing w:val="-4"/>
        </w:rPr>
        <w:t>;</w:t>
      </w:r>
    </w:p>
    <w:p w:rsidR="002D76C6" w:rsidRPr="001A190D" w:rsidRDefault="002D76C6" w:rsidP="002D76C6">
      <w:pPr>
        <w:spacing w:line="240" w:lineRule="auto"/>
        <w:ind w:firstLine="709"/>
        <w:rPr>
          <w:spacing w:val="-4"/>
        </w:rPr>
      </w:pPr>
      <w:r w:rsidRPr="001A190D">
        <w:rPr>
          <w:spacing w:val="-4"/>
        </w:rPr>
        <w:t>- информацию об изменении состава (по сравнению с существовавшим на дату заключения настоящего договора) собственников контрагента</w:t>
      </w:r>
      <w:r w:rsidRPr="001A190D">
        <w:rPr>
          <w:i/>
          <w:spacing w:val="-4"/>
        </w:rPr>
        <w:t xml:space="preserve">, </w:t>
      </w:r>
      <w:r w:rsidRPr="001A190D">
        <w:rPr>
          <w:spacing w:val="-4"/>
        </w:rPr>
        <w:t>третьих лиц, привлеченных контрагентом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1A190D">
        <w:rPr>
          <w:i/>
          <w:spacing w:val="-4"/>
        </w:rPr>
        <w:t xml:space="preserve"> </w:t>
      </w:r>
      <w:r w:rsidRPr="001A190D">
        <w:rPr>
          <w:spacing w:val="-4"/>
        </w:rPr>
        <w:t>контрагента,</w:t>
      </w:r>
      <w:r w:rsidRPr="001A190D">
        <w:rPr>
          <w:i/>
          <w:spacing w:val="-4"/>
        </w:rPr>
        <w:t xml:space="preserve"> </w:t>
      </w:r>
      <w:r w:rsidRPr="001A190D">
        <w:rPr>
          <w:spacing w:val="-4"/>
        </w:rPr>
        <w:t>третьих лиц, привлеченных контрагентом к исполнению своих обязательств по договору.</w:t>
      </w:r>
      <w:r w:rsidRPr="001A190D">
        <w:rPr>
          <w:i/>
          <w:spacing w:val="-4"/>
        </w:rPr>
        <w:t xml:space="preserve"> </w:t>
      </w:r>
      <w:r w:rsidRPr="001A190D">
        <w:rPr>
          <w:spacing w:val="-4"/>
        </w:rPr>
        <w:t>Информация (вместе с копиями подтверждающих документов) представляется в ПАО «Россети» по форме, указанной в приложении №</w:t>
      </w:r>
      <w:r>
        <w:rPr>
          <w:spacing w:val="-4"/>
        </w:rPr>
        <w:t>2</w:t>
      </w:r>
      <w:r w:rsidRPr="001A190D">
        <w:rPr>
          <w:spacing w:val="-4"/>
        </w:rPr>
        <w:t xml:space="preserve"> к настоящему Положению,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D76C6" w:rsidRDefault="002D76C6" w:rsidP="002D76C6">
      <w:pPr>
        <w:shd w:val="clear" w:color="auto" w:fill="FFFFFF"/>
        <w:spacing w:line="240" w:lineRule="auto"/>
        <w:rPr>
          <w:spacing w:val="-4"/>
        </w:rPr>
      </w:pPr>
      <w:r w:rsidRPr="001A190D">
        <w:rPr>
          <w:spacing w:val="-4"/>
        </w:rPr>
        <w:t>В случае если информация о полной цепочке собственников</w:t>
      </w:r>
      <w:r w:rsidRPr="001A190D">
        <w:rPr>
          <w:i/>
          <w:spacing w:val="-4"/>
        </w:rPr>
        <w:t xml:space="preserve"> </w:t>
      </w:r>
      <w:r w:rsidRPr="001A190D">
        <w:rPr>
          <w:spacing w:val="-4"/>
        </w:rPr>
        <w:t>контрагента</w:t>
      </w:r>
      <w:r w:rsidRPr="001A190D">
        <w:rPr>
          <w:i/>
          <w:spacing w:val="-4"/>
        </w:rPr>
        <w:t xml:space="preserve">, </w:t>
      </w:r>
      <w:r w:rsidRPr="001A190D">
        <w:rPr>
          <w:spacing w:val="-4"/>
        </w:rPr>
        <w:t>третьего лица, привлеченного</w:t>
      </w:r>
      <w:r w:rsidRPr="001A190D">
        <w:rPr>
          <w:i/>
          <w:spacing w:val="-4"/>
        </w:rPr>
        <w:t xml:space="preserve"> </w:t>
      </w:r>
      <w:r w:rsidRPr="001A190D">
        <w:rPr>
          <w:spacing w:val="-4"/>
        </w:rPr>
        <w:t>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Pr>
          <w:spacing w:val="-4"/>
        </w:rPr>
        <w:t>3</w:t>
      </w:r>
      <w:r w:rsidRPr="001A190D">
        <w:rPr>
          <w:i/>
          <w:spacing w:val="-4"/>
        </w:rPr>
        <w:t xml:space="preserve"> </w:t>
      </w:r>
      <w:r w:rsidRPr="001A190D">
        <w:rPr>
          <w:spacing w:val="-4"/>
        </w:rPr>
        <w:t>к настоящему Положению.</w:t>
      </w:r>
    </w:p>
    <w:p w:rsidR="002D76C6" w:rsidRPr="001A190D" w:rsidRDefault="002D76C6" w:rsidP="002D76C6">
      <w:pPr>
        <w:shd w:val="clear" w:color="auto" w:fill="FFFFFF"/>
        <w:spacing w:line="240" w:lineRule="auto"/>
        <w:ind w:firstLine="0"/>
        <w:rPr>
          <w:spacing w:val="-4"/>
        </w:rPr>
      </w:pPr>
      <w:r w:rsidRPr="001A190D">
        <w:t>2.</w:t>
      </w:r>
      <w:r>
        <w:t>11</w:t>
      </w:r>
      <w:r w:rsidRPr="001A190D">
        <w:t>. В случае неисполнения Исполнителем условий, содержащихся в п. 2.</w:t>
      </w:r>
      <w:r>
        <w:t>10</w:t>
      </w:r>
      <w:r w:rsidRPr="001A190D">
        <w:t xml:space="preserve">, Заказчик вправе в одностороннем внесудебном </w:t>
      </w:r>
      <w:r w:rsidRPr="001A190D">
        <w:rPr>
          <w:spacing w:val="-4"/>
          <w:lang w:eastAsia="en-US"/>
        </w:rPr>
        <w:t>отказаться от исполнения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Общества.</w:t>
      </w:r>
    </w:p>
    <w:p w:rsidR="002D76C6" w:rsidRPr="001A190D" w:rsidRDefault="002D76C6" w:rsidP="002D76C6">
      <w:pPr>
        <w:spacing w:line="240" w:lineRule="auto"/>
        <w:ind w:firstLine="0"/>
        <w:rPr>
          <w:spacing w:val="-4"/>
          <w:lang w:eastAsia="en-US"/>
        </w:rPr>
      </w:pPr>
      <w:r w:rsidRPr="001A190D">
        <w:rPr>
          <w:spacing w:val="-4"/>
          <w:lang w:eastAsia="en-US"/>
        </w:rPr>
        <w:t>2.</w:t>
      </w:r>
      <w:r>
        <w:rPr>
          <w:spacing w:val="-4"/>
          <w:lang w:eastAsia="en-US"/>
        </w:rPr>
        <w:t>12</w:t>
      </w:r>
      <w:r w:rsidRPr="001A190D">
        <w:rPr>
          <w:spacing w:val="-4"/>
          <w:lang w:eastAsia="en-US"/>
        </w:rPr>
        <w:t>. Исполнитель гарантирует</w:t>
      </w:r>
      <w:r>
        <w:rPr>
          <w:spacing w:val="-4"/>
          <w:lang w:eastAsia="en-US"/>
        </w:rPr>
        <w:t>, что</w:t>
      </w:r>
      <w:r w:rsidRPr="001A190D">
        <w:rPr>
          <w:spacing w:val="-4"/>
          <w:lang w:eastAsia="en-US"/>
        </w:rPr>
        <w:t>:</w:t>
      </w:r>
    </w:p>
    <w:p w:rsidR="002D76C6" w:rsidRPr="001A190D" w:rsidRDefault="002D76C6" w:rsidP="002D76C6">
      <w:pPr>
        <w:spacing w:line="240" w:lineRule="auto"/>
        <w:ind w:firstLine="709"/>
      </w:pPr>
      <w:r w:rsidRPr="001A190D">
        <w:t>- зарегистрирован в ЕГРЮЛ надлежащим образом;</w:t>
      </w:r>
    </w:p>
    <w:p w:rsidR="002D76C6" w:rsidRPr="001A190D" w:rsidRDefault="002D76C6" w:rsidP="002D76C6">
      <w:pPr>
        <w:spacing w:line="240" w:lineRule="auto"/>
        <w:ind w:firstLine="709"/>
      </w:pPr>
      <w:r w:rsidRPr="001A190D">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D76C6" w:rsidRPr="001A190D" w:rsidRDefault="002D76C6" w:rsidP="002D76C6">
      <w:pPr>
        <w:spacing w:line="240" w:lineRule="auto"/>
        <w:ind w:firstLine="709"/>
      </w:pPr>
      <w:r w:rsidRPr="001A190D">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D76C6" w:rsidRPr="001A190D" w:rsidRDefault="002D76C6" w:rsidP="002D76C6">
      <w:pPr>
        <w:spacing w:line="240" w:lineRule="auto"/>
        <w:ind w:firstLine="709"/>
      </w:pPr>
      <w:r w:rsidRPr="001A190D">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2D76C6" w:rsidRPr="001A190D" w:rsidRDefault="002D76C6" w:rsidP="002D76C6">
      <w:pPr>
        <w:spacing w:line="240" w:lineRule="auto"/>
        <w:ind w:firstLine="709"/>
      </w:pPr>
      <w:r w:rsidRPr="001A190D">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D76C6" w:rsidRPr="001A190D" w:rsidRDefault="002D76C6" w:rsidP="002D76C6">
      <w:pPr>
        <w:spacing w:line="240" w:lineRule="auto"/>
        <w:ind w:firstLine="709"/>
      </w:pPr>
      <w:r w:rsidRPr="001A190D">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D76C6" w:rsidRPr="001A190D" w:rsidRDefault="002D76C6" w:rsidP="002D76C6">
      <w:pPr>
        <w:spacing w:line="240" w:lineRule="auto"/>
        <w:ind w:firstLine="709"/>
      </w:pPr>
      <w:r w:rsidRPr="001A190D">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w:t>
      </w:r>
      <w:r>
        <w:t>объём</w:t>
      </w:r>
      <w:r w:rsidRPr="001A190D">
        <w:t>е представляет налоговую отчетность в налоговые органы;</w:t>
      </w:r>
    </w:p>
    <w:p w:rsidR="002D76C6" w:rsidRPr="001A190D" w:rsidRDefault="002D76C6" w:rsidP="002D76C6">
      <w:pPr>
        <w:spacing w:line="240" w:lineRule="auto"/>
        <w:ind w:firstLine="709"/>
      </w:pPr>
      <w:r w:rsidRPr="001A190D">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D76C6" w:rsidRPr="001A190D" w:rsidRDefault="002D76C6" w:rsidP="002D76C6">
      <w:pPr>
        <w:spacing w:line="240" w:lineRule="auto"/>
        <w:ind w:firstLine="709"/>
      </w:pPr>
      <w:r w:rsidRPr="001A190D">
        <w:t xml:space="preserve">- своевременно и в полном </w:t>
      </w:r>
      <w:r>
        <w:t>объём</w:t>
      </w:r>
      <w:r w:rsidRPr="001A190D">
        <w:t>е уплачивает налоги, сборы и страховые взносы;</w:t>
      </w:r>
    </w:p>
    <w:p w:rsidR="002D76C6" w:rsidRPr="001A190D" w:rsidRDefault="002D76C6" w:rsidP="002D76C6">
      <w:pPr>
        <w:spacing w:line="240" w:lineRule="auto"/>
        <w:ind w:firstLine="709"/>
        <w:rPr>
          <w:i/>
        </w:rPr>
      </w:pPr>
      <w:r w:rsidRPr="001A190D">
        <w:t>- отражает в налоговой отчетности по НДС все суммы НДС, предъявленные Обществу;</w:t>
      </w:r>
    </w:p>
    <w:p w:rsidR="002D76C6" w:rsidRPr="001A190D" w:rsidRDefault="002D76C6" w:rsidP="002D76C6">
      <w:pPr>
        <w:spacing w:line="240" w:lineRule="auto"/>
        <w:ind w:firstLine="709"/>
      </w:pPr>
      <w:r w:rsidRPr="001A190D">
        <w:t>- лица, подписывающие от его имени первичные документы и счета-фактуры, имеют на это все необходимые полномочия и доверенности;</w:t>
      </w:r>
    </w:p>
    <w:p w:rsidR="002D76C6" w:rsidRPr="001A190D" w:rsidRDefault="002D76C6" w:rsidP="002D76C6">
      <w:pPr>
        <w:tabs>
          <w:tab w:val="left" w:pos="0"/>
        </w:tabs>
        <w:spacing w:line="240" w:lineRule="auto"/>
        <w:ind w:firstLine="0"/>
      </w:pPr>
      <w:r w:rsidRPr="001A190D">
        <w:t>2.</w:t>
      </w:r>
      <w:r>
        <w:t>13</w:t>
      </w:r>
      <w:r w:rsidRPr="001A190D">
        <w:t>. Исполнител</w:t>
      </w:r>
      <w:r>
        <w:t>ь</w:t>
      </w:r>
      <w:r w:rsidRPr="001A190D">
        <w:t xml:space="preserve"> </w:t>
      </w:r>
      <w:r>
        <w:t>о</w:t>
      </w:r>
      <w:r w:rsidRPr="001A190D">
        <w:t>бязан при нарушении условий, указанных в п. 2.</w:t>
      </w:r>
      <w:r>
        <w:t>12</w:t>
      </w:r>
      <w:r w:rsidRPr="001A190D">
        <w:t>, если это повлечет:</w:t>
      </w:r>
    </w:p>
    <w:p w:rsidR="002D76C6" w:rsidRPr="001A190D" w:rsidRDefault="002D76C6" w:rsidP="002D76C6">
      <w:pPr>
        <w:tabs>
          <w:tab w:val="left" w:pos="709"/>
        </w:tabs>
        <w:spacing w:line="240" w:lineRule="auto"/>
      </w:pPr>
      <w:r w:rsidRPr="001A190D">
        <w:tab/>
        <w:t>- предъявление налоговыми органами требований к Заказчику об уплате налогов,</w:t>
      </w:r>
      <w:r>
        <w:t xml:space="preserve"> </w:t>
      </w:r>
      <w:r w:rsidRPr="001A190D">
        <w:t>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D76C6" w:rsidRPr="00A06C61" w:rsidRDefault="002D76C6" w:rsidP="002D76C6">
      <w:pPr>
        <w:tabs>
          <w:tab w:val="left" w:pos="709"/>
        </w:tabs>
        <w:spacing w:line="240" w:lineRule="auto"/>
      </w:pPr>
      <w:r w:rsidRPr="001A190D">
        <w:tab/>
        <w:t>- предъявление третьими лицами, купившими у Заказчика товары (работы, услуги), имущественные права, являющиеся предметом договора с контрагентом,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возме</w:t>
      </w:r>
      <w:r>
        <w:t>стить</w:t>
      </w:r>
      <w:r w:rsidRPr="001A190D">
        <w:t xml:space="preserve"> Заказчику убытк</w:t>
      </w:r>
      <w:r>
        <w:t>и</w:t>
      </w:r>
      <w:r w:rsidRPr="001A190D">
        <w:t>, которые последний понес вследствие таких нарушений. В вышеуказанных случаях к</w:t>
      </w:r>
      <w:r w:rsidRPr="001A190D">
        <w:rPr>
          <w:spacing w:val="-2"/>
        </w:rPr>
        <w:t>онтрагент</w:t>
      </w:r>
      <w:r w:rsidRPr="001A190D">
        <w:t xml:space="preserve"> в соответствии со ст. 406.1 ГК РФ возмещает Заказчику все убытки последнего.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к</w:t>
      </w:r>
      <w:r w:rsidRPr="001A190D">
        <w:rPr>
          <w:spacing w:val="-2"/>
        </w:rPr>
        <w:t>онтрагента</w:t>
      </w:r>
      <w:r w:rsidRPr="001A190D">
        <w:t xml:space="preserve"> возместить имущественные потери.</w:t>
      </w:r>
      <w:r>
        <w:t xml:space="preserve"> </w:t>
      </w:r>
    </w:p>
    <w:p w:rsidR="00AA2125" w:rsidRPr="00EC5432" w:rsidRDefault="00AA2125" w:rsidP="00306C1A">
      <w:pPr>
        <w:suppressAutoHyphens w:val="0"/>
        <w:spacing w:line="240" w:lineRule="auto"/>
        <w:ind w:firstLine="0"/>
      </w:pPr>
    </w:p>
    <w:p w:rsidR="00472D73" w:rsidRPr="00EC5432" w:rsidRDefault="0004106F" w:rsidP="0004106F">
      <w:pPr>
        <w:suppressAutoHyphens w:val="0"/>
        <w:spacing w:line="240" w:lineRule="auto"/>
        <w:ind w:firstLine="0"/>
        <w:jc w:val="center"/>
        <w:rPr>
          <w:b/>
        </w:rPr>
      </w:pPr>
      <w:r w:rsidRPr="00EC5432">
        <w:rPr>
          <w:b/>
        </w:rPr>
        <w:t xml:space="preserve">3. </w:t>
      </w:r>
      <w:r w:rsidR="00472D73" w:rsidRPr="00EC5432">
        <w:rPr>
          <w:b/>
        </w:rPr>
        <w:t>Цена договора и порядок расчетов</w:t>
      </w:r>
    </w:p>
    <w:p w:rsidR="00CB126D" w:rsidRPr="00F02401" w:rsidRDefault="00472D73" w:rsidP="00F02401">
      <w:pPr>
        <w:suppressAutoHyphens w:val="0"/>
        <w:spacing w:line="240" w:lineRule="auto"/>
        <w:ind w:firstLine="0"/>
      </w:pPr>
      <w:r w:rsidRPr="00EC5432">
        <w:rPr>
          <w:bCs w:val="0"/>
          <w:lang w:eastAsia="ru-RU"/>
        </w:rPr>
        <w:t>3.1.</w:t>
      </w:r>
      <w:r w:rsidR="00DF0FD1" w:rsidRPr="00EC5432">
        <w:t xml:space="preserve"> </w:t>
      </w:r>
      <w:r w:rsidR="000677FD">
        <w:t>Сумма</w:t>
      </w:r>
      <w:r w:rsidR="00DF0FD1" w:rsidRPr="00EC5432">
        <w:t xml:space="preserve"> оказания услуг </w:t>
      </w:r>
      <w:r w:rsidR="008C08F9" w:rsidRPr="00EC5432">
        <w:rPr>
          <w:rFonts w:eastAsiaTheme="minorHAnsi"/>
          <w:color w:val="000000" w:themeColor="text1"/>
        </w:rPr>
        <w:t xml:space="preserve">определяется </w:t>
      </w:r>
      <w:r w:rsidR="00920011">
        <w:rPr>
          <w:rFonts w:eastAsiaTheme="minorHAnsi"/>
          <w:color w:val="000000" w:themeColor="text1"/>
        </w:rPr>
        <w:t xml:space="preserve">по </w:t>
      </w:r>
      <w:r w:rsidR="00920011" w:rsidRPr="00EC5432">
        <w:rPr>
          <w:rFonts w:eastAsiaTheme="minorHAnsi"/>
        </w:rPr>
        <w:t>окончании расчетного периода</w:t>
      </w:r>
      <w:r w:rsidR="00920011">
        <w:rPr>
          <w:rFonts w:eastAsiaTheme="minorHAnsi"/>
        </w:rPr>
        <w:t xml:space="preserve"> </w:t>
      </w:r>
      <w:r w:rsidR="00920011" w:rsidRPr="00EC5432">
        <w:rPr>
          <w:rFonts w:eastAsiaTheme="minorHAnsi"/>
        </w:rPr>
        <w:t>(расчетный период – месяц)</w:t>
      </w:r>
      <w:r w:rsidR="00920011" w:rsidRPr="00EC5432">
        <w:rPr>
          <w:rFonts w:eastAsiaTheme="minorHAnsi"/>
          <w:color w:val="000000" w:themeColor="text1"/>
        </w:rPr>
        <w:t xml:space="preserve"> по </w:t>
      </w:r>
      <w:r w:rsidR="00920011">
        <w:rPr>
          <w:rFonts w:eastAsiaTheme="minorHAnsi"/>
          <w:color w:val="000000" w:themeColor="text1"/>
        </w:rPr>
        <w:t>подразделениям филиала «</w:t>
      </w:r>
      <w:r w:rsidR="00F02401">
        <w:rPr>
          <w:rFonts w:eastAsiaTheme="minorHAnsi"/>
          <w:color w:val="000000" w:themeColor="text1"/>
        </w:rPr>
        <w:t>Нижновэнерго</w:t>
      </w:r>
      <w:r w:rsidR="00920011">
        <w:rPr>
          <w:rFonts w:eastAsiaTheme="minorHAnsi"/>
          <w:color w:val="000000" w:themeColor="text1"/>
        </w:rPr>
        <w:t>»</w:t>
      </w:r>
      <w:r w:rsidR="00920011" w:rsidRPr="00EC5432">
        <w:rPr>
          <w:rFonts w:eastAsiaTheme="minorHAnsi"/>
          <w:color w:val="000000" w:themeColor="text1"/>
        </w:rPr>
        <w:t xml:space="preserve"> </w:t>
      </w:r>
      <w:r w:rsidR="000677FD">
        <w:rPr>
          <w:rFonts w:eastAsiaTheme="minorHAnsi"/>
          <w:color w:val="000000" w:themeColor="text1"/>
        </w:rPr>
        <w:t>на основании</w:t>
      </w:r>
      <w:r w:rsidR="00920011" w:rsidRPr="00EC5432">
        <w:rPr>
          <w:rFonts w:eastAsiaTheme="minorHAnsi"/>
          <w:color w:val="000000" w:themeColor="text1"/>
        </w:rPr>
        <w:t xml:space="preserve"> стоимост</w:t>
      </w:r>
      <w:r w:rsidR="000677FD">
        <w:rPr>
          <w:rFonts w:eastAsiaTheme="minorHAnsi"/>
          <w:color w:val="000000" w:themeColor="text1"/>
        </w:rPr>
        <w:t>ей</w:t>
      </w:r>
      <w:r w:rsidR="00920011" w:rsidRPr="00EC5432">
        <w:rPr>
          <w:rFonts w:eastAsiaTheme="minorHAnsi"/>
          <w:color w:val="000000" w:themeColor="text1"/>
        </w:rPr>
        <w:t xml:space="preserve"> услуг</w:t>
      </w:r>
      <w:r w:rsidR="00373886">
        <w:rPr>
          <w:rFonts w:eastAsiaTheme="minorHAnsi"/>
          <w:color w:val="000000" w:themeColor="text1"/>
        </w:rPr>
        <w:t>,</w:t>
      </w:r>
      <w:r w:rsidR="00920011">
        <w:rPr>
          <w:rFonts w:eastAsiaTheme="minorHAnsi"/>
          <w:color w:val="000000" w:themeColor="text1"/>
        </w:rPr>
        <w:t xml:space="preserve"> исходя из </w:t>
      </w:r>
      <w:r w:rsidR="009E3262">
        <w:rPr>
          <w:rFonts w:eastAsiaTheme="minorHAnsi"/>
          <w:color w:val="000000" w:themeColor="text1"/>
        </w:rPr>
        <w:t>количества фактически проведённых медицинских осмотров</w:t>
      </w:r>
      <w:r w:rsidR="00523528">
        <w:rPr>
          <w:rFonts w:eastAsiaTheme="minorHAnsi"/>
          <w:color w:val="000000" w:themeColor="text1"/>
        </w:rPr>
        <w:t xml:space="preserve"> (приложение №1</w:t>
      </w:r>
      <w:r w:rsidR="00920011">
        <w:rPr>
          <w:rFonts w:eastAsiaTheme="minorHAnsi"/>
          <w:color w:val="000000" w:themeColor="text1"/>
        </w:rPr>
        <w:t>)</w:t>
      </w:r>
      <w:r w:rsidR="00373886">
        <w:rPr>
          <w:rFonts w:eastAsiaTheme="minorHAnsi"/>
          <w:color w:val="000000" w:themeColor="text1"/>
        </w:rPr>
        <w:t>,</w:t>
      </w:r>
      <w:r w:rsidR="00920011">
        <w:rPr>
          <w:rFonts w:eastAsiaTheme="minorHAnsi"/>
          <w:color w:val="000000" w:themeColor="text1"/>
        </w:rPr>
        <w:t xml:space="preserve"> </w:t>
      </w:r>
      <w:r w:rsidR="00DF0FD1" w:rsidRPr="00EC5432">
        <w:rPr>
          <w:bCs w:val="0"/>
          <w:color w:val="000000" w:themeColor="text1"/>
          <w:lang w:eastAsia="ru-RU"/>
        </w:rPr>
        <w:t>и</w:t>
      </w:r>
      <w:r w:rsidR="00AE0400">
        <w:rPr>
          <w:bCs w:val="0"/>
          <w:color w:val="000000" w:themeColor="text1"/>
          <w:lang w:eastAsia="ru-RU"/>
        </w:rPr>
        <w:t xml:space="preserve"> </w:t>
      </w:r>
      <w:r w:rsidR="00523528">
        <w:rPr>
          <w:bCs w:val="0"/>
          <w:color w:val="000000" w:themeColor="text1"/>
          <w:lang w:eastAsia="ru-RU"/>
        </w:rPr>
        <w:t>не может превышать</w:t>
      </w:r>
      <w:r w:rsidRPr="00EC5432">
        <w:rPr>
          <w:bCs w:val="0"/>
          <w:lang w:eastAsia="ru-RU"/>
        </w:rPr>
        <w:t xml:space="preserve"> </w:t>
      </w:r>
      <w:r w:rsidR="00AC5591">
        <w:rPr>
          <w:b/>
          <w:bCs w:val="0"/>
          <w:lang w:eastAsia="ru-RU"/>
        </w:rPr>
        <w:t>___________________рублей</w:t>
      </w:r>
      <w:r w:rsidR="00442C13">
        <w:t xml:space="preserve"> </w:t>
      </w:r>
      <w:r w:rsidR="00523528" w:rsidRPr="00442C13">
        <w:t>за расчётный период</w:t>
      </w:r>
      <w:r w:rsidR="008215B7">
        <w:rPr>
          <w:rFonts w:eastAsiaTheme="minorHAnsi"/>
        </w:rPr>
        <w:t>.</w:t>
      </w:r>
      <w:r w:rsidR="009173EB" w:rsidRPr="009173EB">
        <w:rPr>
          <w:rFonts w:eastAsiaTheme="minorHAnsi"/>
          <w:b/>
        </w:rPr>
        <w:t xml:space="preserve"> </w:t>
      </w:r>
    </w:p>
    <w:p w:rsidR="00472D73" w:rsidRPr="00EC5432" w:rsidRDefault="006C3C2F" w:rsidP="00594B11">
      <w:pPr>
        <w:pStyle w:val="afffffffff0"/>
        <w:suppressAutoHyphens w:val="0"/>
        <w:spacing w:after="0" w:line="240" w:lineRule="auto"/>
        <w:ind w:firstLine="0"/>
      </w:pPr>
      <w:r w:rsidRPr="00EC5432">
        <w:t xml:space="preserve"> </w:t>
      </w:r>
      <w:r w:rsidR="00CB126D" w:rsidRPr="00EC5432">
        <w:t>3.</w:t>
      </w:r>
      <w:r w:rsidR="00EA0209" w:rsidRPr="00EC5432">
        <w:t>2</w:t>
      </w:r>
      <w:r w:rsidR="00CB126D" w:rsidRPr="00EC5432">
        <w:t xml:space="preserve">. </w:t>
      </w:r>
      <w:r w:rsidR="0024027B" w:rsidRPr="00EC5432">
        <w:rPr>
          <w:rFonts w:eastAsiaTheme="minorHAnsi"/>
        </w:rPr>
        <w:t xml:space="preserve">Оплата </w:t>
      </w:r>
      <w:r w:rsidR="0024027B" w:rsidRPr="00EC5432">
        <w:t>Услуг</w:t>
      </w:r>
      <w:r w:rsidR="0024027B" w:rsidRPr="00EC5432">
        <w:rPr>
          <w:rFonts w:eastAsiaTheme="minorHAnsi"/>
        </w:rPr>
        <w:t xml:space="preserve"> Заказчиком осуществляется по окончании расчетного периода (расчетный период – месяц), путем перечисления денежных средств на расчетный счет Исполнителя, </w:t>
      </w:r>
      <w:r w:rsidR="009D5560" w:rsidRPr="00EC5432">
        <w:rPr>
          <w:rFonts w:eastAsiaTheme="minorHAnsi"/>
        </w:rPr>
        <w:t>не позднее</w:t>
      </w:r>
      <w:r w:rsidR="00DB74D7" w:rsidRPr="00EC5432">
        <w:rPr>
          <w:rFonts w:eastAsiaTheme="minorHAnsi"/>
        </w:rPr>
        <w:t xml:space="preserve"> </w:t>
      </w:r>
      <w:r w:rsidR="00F02401">
        <w:rPr>
          <w:rFonts w:eastAsiaTheme="minorHAnsi"/>
        </w:rPr>
        <w:t>7</w:t>
      </w:r>
      <w:r w:rsidR="00AC5591">
        <w:rPr>
          <w:rFonts w:eastAsiaTheme="minorHAnsi"/>
        </w:rPr>
        <w:t xml:space="preserve"> рабочих дней </w:t>
      </w:r>
      <w:r w:rsidR="0024027B" w:rsidRPr="00EC5432">
        <w:rPr>
          <w:rFonts w:eastAsiaTheme="minorHAnsi"/>
        </w:rPr>
        <w:t>с момента подписания сторонами акта оказанных услуг и выставления счета</w:t>
      </w:r>
      <w:r w:rsidR="00F02401">
        <w:rPr>
          <w:rFonts w:eastAsiaTheme="minorHAnsi"/>
        </w:rPr>
        <w:t>.</w:t>
      </w:r>
    </w:p>
    <w:p w:rsidR="00472D73" w:rsidRPr="00EC5432" w:rsidRDefault="00472D73" w:rsidP="00594B11">
      <w:pPr>
        <w:suppressAutoHyphens w:val="0"/>
        <w:spacing w:line="240" w:lineRule="auto"/>
        <w:ind w:left="709" w:firstLine="0"/>
      </w:pPr>
    </w:p>
    <w:p w:rsidR="00472D73" w:rsidRPr="00EC5432" w:rsidRDefault="0004106F" w:rsidP="00594B11">
      <w:pPr>
        <w:keepNext/>
        <w:suppressAutoHyphens w:val="0"/>
        <w:spacing w:line="240" w:lineRule="auto"/>
        <w:ind w:firstLine="0"/>
        <w:jc w:val="center"/>
        <w:outlineLvl w:val="0"/>
        <w:rPr>
          <w:bCs w:val="0"/>
          <w:lang w:eastAsia="ru-RU"/>
        </w:rPr>
      </w:pPr>
      <w:r w:rsidRPr="00EC5432">
        <w:rPr>
          <w:b/>
          <w:lang w:eastAsia="ru-RU"/>
        </w:rPr>
        <w:t xml:space="preserve">4. </w:t>
      </w:r>
      <w:r w:rsidR="00472D73" w:rsidRPr="00EC5432">
        <w:rPr>
          <w:b/>
          <w:lang w:eastAsia="ru-RU"/>
        </w:rPr>
        <w:t>Порядок сдачи услуг</w:t>
      </w:r>
    </w:p>
    <w:p w:rsidR="00472D73" w:rsidRPr="00EC5432" w:rsidRDefault="00472D73" w:rsidP="00594B11">
      <w:pPr>
        <w:tabs>
          <w:tab w:val="num" w:pos="455"/>
        </w:tabs>
        <w:suppressAutoHyphens w:val="0"/>
        <w:spacing w:line="240" w:lineRule="auto"/>
        <w:ind w:firstLine="0"/>
        <w:rPr>
          <w:bCs w:val="0"/>
          <w:color w:val="000000" w:themeColor="text1"/>
          <w:lang w:eastAsia="ru-RU"/>
        </w:rPr>
      </w:pPr>
      <w:r w:rsidRPr="00EC5432">
        <w:rPr>
          <w:bCs w:val="0"/>
          <w:lang w:eastAsia="ru-RU"/>
        </w:rPr>
        <w:t>4.1. Факт</w:t>
      </w:r>
      <w:r w:rsidR="00F42DCE" w:rsidRPr="00EC5432">
        <w:rPr>
          <w:bCs w:val="0"/>
          <w:lang w:eastAsia="ru-RU"/>
        </w:rPr>
        <w:t xml:space="preserve"> оказания у</w:t>
      </w:r>
      <w:r w:rsidRPr="00EC5432">
        <w:rPr>
          <w:bCs w:val="0"/>
          <w:lang w:eastAsia="ru-RU"/>
        </w:rPr>
        <w:t xml:space="preserve">слуг по Договору оформляется путем ежемесячного подписания </w:t>
      </w:r>
      <w:r w:rsidRPr="00EC5432">
        <w:rPr>
          <w:bCs w:val="0"/>
          <w:color w:val="000000" w:themeColor="text1"/>
          <w:lang w:eastAsia="ru-RU"/>
        </w:rPr>
        <w:t xml:space="preserve">сторонами Актов </w:t>
      </w:r>
      <w:r w:rsidR="0025099C" w:rsidRPr="00EC5432">
        <w:rPr>
          <w:bCs w:val="0"/>
          <w:color w:val="000000" w:themeColor="text1"/>
          <w:lang w:eastAsia="ru-RU"/>
        </w:rPr>
        <w:t>об оказании</w:t>
      </w:r>
      <w:r w:rsidRPr="00EC5432">
        <w:rPr>
          <w:bCs w:val="0"/>
          <w:color w:val="000000" w:themeColor="text1"/>
          <w:lang w:eastAsia="ru-RU"/>
        </w:rPr>
        <w:t xml:space="preserve"> </w:t>
      </w:r>
      <w:r w:rsidR="0025099C" w:rsidRPr="00EC5432">
        <w:rPr>
          <w:bCs w:val="0"/>
          <w:color w:val="000000" w:themeColor="text1"/>
          <w:lang w:eastAsia="ru-RU"/>
        </w:rPr>
        <w:t>у</w:t>
      </w:r>
      <w:r w:rsidR="00737693">
        <w:rPr>
          <w:bCs w:val="0"/>
          <w:color w:val="000000" w:themeColor="text1"/>
          <w:lang w:eastAsia="ru-RU"/>
        </w:rPr>
        <w:t>слуг с приложением документов, подтверждающих фактическое количество проведенных медицинских осмотров.</w:t>
      </w:r>
    </w:p>
    <w:p w:rsidR="00472D73" w:rsidRPr="00EC5432" w:rsidRDefault="006C3C2F" w:rsidP="006C3C2F">
      <w:pPr>
        <w:tabs>
          <w:tab w:val="num" w:pos="0"/>
        </w:tabs>
        <w:suppressAutoHyphens w:val="0"/>
        <w:spacing w:line="240" w:lineRule="auto"/>
        <w:ind w:firstLine="0"/>
        <w:rPr>
          <w:bCs w:val="0"/>
          <w:color w:val="000000" w:themeColor="text1"/>
          <w:lang w:eastAsia="ru-RU"/>
        </w:rPr>
      </w:pPr>
      <w:r w:rsidRPr="00EC5432">
        <w:rPr>
          <w:bCs w:val="0"/>
          <w:color w:val="000000" w:themeColor="text1"/>
          <w:lang w:eastAsia="ru-RU"/>
        </w:rPr>
        <w:t xml:space="preserve"> </w:t>
      </w:r>
      <w:r w:rsidR="00472D73" w:rsidRPr="00EC5432">
        <w:rPr>
          <w:bCs w:val="0"/>
          <w:color w:val="000000" w:themeColor="text1"/>
          <w:lang w:eastAsia="ru-RU"/>
        </w:rPr>
        <w:t>4.2. В течение десяти рабочих дней месяца после истечения</w:t>
      </w:r>
      <w:r w:rsidR="00F42DCE" w:rsidRPr="00EC5432">
        <w:rPr>
          <w:bCs w:val="0"/>
          <w:color w:val="000000" w:themeColor="text1"/>
          <w:lang w:eastAsia="ru-RU"/>
        </w:rPr>
        <w:t xml:space="preserve"> календарного месяца оказания у</w:t>
      </w:r>
      <w:r w:rsidR="00472D73" w:rsidRPr="00EC5432">
        <w:rPr>
          <w:bCs w:val="0"/>
          <w:color w:val="000000" w:themeColor="text1"/>
          <w:lang w:eastAsia="ru-RU"/>
        </w:rPr>
        <w:t xml:space="preserve">слуг Исполнитель направляет Заказчику Акт </w:t>
      </w:r>
      <w:r w:rsidR="0025099C" w:rsidRPr="00EC5432">
        <w:rPr>
          <w:bCs w:val="0"/>
          <w:color w:val="000000" w:themeColor="text1"/>
          <w:lang w:eastAsia="ru-RU"/>
        </w:rPr>
        <w:t>об оказании</w:t>
      </w:r>
      <w:r w:rsidR="00472D73" w:rsidRPr="00EC5432">
        <w:rPr>
          <w:bCs w:val="0"/>
          <w:color w:val="000000" w:themeColor="text1"/>
          <w:lang w:eastAsia="ru-RU"/>
        </w:rPr>
        <w:t xml:space="preserve"> </w:t>
      </w:r>
      <w:r w:rsidR="0025099C" w:rsidRPr="00EC5432">
        <w:rPr>
          <w:bCs w:val="0"/>
          <w:color w:val="000000" w:themeColor="text1"/>
          <w:lang w:eastAsia="ru-RU"/>
        </w:rPr>
        <w:t>у</w:t>
      </w:r>
      <w:r w:rsidR="00472D73" w:rsidRPr="00EC5432">
        <w:rPr>
          <w:bCs w:val="0"/>
          <w:color w:val="000000" w:themeColor="text1"/>
          <w:lang w:eastAsia="ru-RU"/>
        </w:rPr>
        <w:t>слуг.</w:t>
      </w:r>
    </w:p>
    <w:p w:rsidR="00472D73" w:rsidRPr="00EC5432" w:rsidRDefault="00472D73" w:rsidP="006C3C2F">
      <w:pPr>
        <w:tabs>
          <w:tab w:val="num" w:pos="455"/>
        </w:tabs>
        <w:suppressAutoHyphens w:val="0"/>
        <w:spacing w:line="240" w:lineRule="auto"/>
        <w:ind w:firstLine="142"/>
        <w:rPr>
          <w:bCs w:val="0"/>
          <w:lang w:eastAsia="ru-RU"/>
        </w:rPr>
      </w:pPr>
      <w:r w:rsidRPr="00EC5432">
        <w:rPr>
          <w:bCs w:val="0"/>
          <w:color w:val="000000" w:themeColor="text1"/>
          <w:lang w:eastAsia="ru-RU"/>
        </w:rPr>
        <w:t xml:space="preserve">4.3. Заказчик в течение пяти рабочих дней с момента получения от </w:t>
      </w:r>
      <w:r w:rsidR="0004106F" w:rsidRPr="00EC5432">
        <w:rPr>
          <w:bCs w:val="0"/>
          <w:color w:val="000000" w:themeColor="text1"/>
          <w:lang w:eastAsia="ru-RU"/>
        </w:rPr>
        <w:t>Исполнителя,</w:t>
      </w:r>
      <w:r w:rsidRPr="00EC5432">
        <w:rPr>
          <w:bCs w:val="0"/>
          <w:color w:val="000000" w:themeColor="text1"/>
          <w:lang w:eastAsia="ru-RU"/>
        </w:rPr>
        <w:t xml:space="preserve"> подписанного с его стороны Акта </w:t>
      </w:r>
      <w:r w:rsidR="0025099C" w:rsidRPr="00EC5432">
        <w:rPr>
          <w:bCs w:val="0"/>
          <w:color w:val="000000" w:themeColor="text1"/>
          <w:lang w:eastAsia="ru-RU"/>
        </w:rPr>
        <w:t>об оказании у</w:t>
      </w:r>
      <w:r w:rsidRPr="00EC5432">
        <w:rPr>
          <w:bCs w:val="0"/>
          <w:color w:val="000000" w:themeColor="text1"/>
          <w:lang w:eastAsia="ru-RU"/>
        </w:rPr>
        <w:t>слуг, должен подписать его или направить Исполнителю мотивированный отказ</w:t>
      </w:r>
      <w:r w:rsidRPr="00EC5432">
        <w:rPr>
          <w:bCs w:val="0"/>
          <w:lang w:eastAsia="ru-RU"/>
        </w:rPr>
        <w:t xml:space="preserve"> от подписания акта.</w:t>
      </w:r>
    </w:p>
    <w:p w:rsidR="00472D73" w:rsidRPr="00EC5432" w:rsidRDefault="00472D73" w:rsidP="00CC6D71">
      <w:pPr>
        <w:tabs>
          <w:tab w:val="num" w:pos="455"/>
        </w:tabs>
        <w:suppressAutoHyphens w:val="0"/>
        <w:spacing w:line="240" w:lineRule="auto"/>
        <w:ind w:firstLine="709"/>
        <w:rPr>
          <w:bCs w:val="0"/>
          <w:lang w:eastAsia="ru-RU"/>
        </w:rPr>
      </w:pPr>
    </w:p>
    <w:p w:rsidR="00472D73" w:rsidRPr="00EC5432" w:rsidRDefault="0004106F" w:rsidP="0004106F">
      <w:pPr>
        <w:suppressAutoHyphens w:val="0"/>
        <w:spacing w:line="240" w:lineRule="auto"/>
        <w:ind w:firstLine="0"/>
        <w:jc w:val="center"/>
        <w:rPr>
          <w:b/>
        </w:rPr>
      </w:pPr>
      <w:r w:rsidRPr="00EC5432">
        <w:rPr>
          <w:b/>
        </w:rPr>
        <w:t xml:space="preserve">5. </w:t>
      </w:r>
      <w:r w:rsidR="00472D73" w:rsidRPr="00EC5432">
        <w:rPr>
          <w:b/>
        </w:rPr>
        <w:t>Ответственность сторон</w:t>
      </w:r>
    </w:p>
    <w:p w:rsidR="00472D73" w:rsidRPr="00EC5432" w:rsidRDefault="0004106F" w:rsidP="006C3C2F">
      <w:pPr>
        <w:suppressAutoHyphens w:val="0"/>
        <w:spacing w:line="240" w:lineRule="auto"/>
        <w:ind w:firstLine="0"/>
      </w:pPr>
      <w:r w:rsidRPr="00EC5432">
        <w:t xml:space="preserve">5.1. </w:t>
      </w:r>
      <w:r w:rsidR="00472D73" w:rsidRPr="00EC5432">
        <w:t>За нарушение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472D73" w:rsidRPr="00EC5432" w:rsidRDefault="0004106F" w:rsidP="006C3C2F">
      <w:pPr>
        <w:suppressAutoHyphens w:val="0"/>
        <w:spacing w:line="240" w:lineRule="auto"/>
        <w:ind w:firstLine="0"/>
      </w:pPr>
      <w:r w:rsidRPr="00EC5432">
        <w:t xml:space="preserve">5.2. </w:t>
      </w:r>
      <w:r w:rsidR="00472D73" w:rsidRPr="00EC5432">
        <w:t>Исполнитель несёт ответственность за ненадлежащее качество оказанной услуги и, в случае привлечения Заказчика к административной</w:t>
      </w:r>
      <w:r w:rsidR="00E90875" w:rsidRPr="00EC5432">
        <w:t xml:space="preserve"> </w:t>
      </w:r>
      <w:r w:rsidR="00472D73" w:rsidRPr="00EC5432">
        <w:t>или иной ответственности ввиду виновных действий/бездействий Исполнителя, обязуется компенсировать Заказчику суммы штрафов. Так же Исполнитель возмещает Заказчику иные убытки, возникшие в связи с ненадлежащим исполнением возложенных на Исполнителя законом и договором обязанностей.</w:t>
      </w:r>
    </w:p>
    <w:p w:rsidR="00472D73" w:rsidRPr="00EC5432" w:rsidRDefault="00472D73" w:rsidP="00CC6D71">
      <w:pPr>
        <w:suppressAutoHyphens w:val="0"/>
        <w:spacing w:line="240" w:lineRule="auto"/>
        <w:ind w:left="709" w:firstLine="0"/>
      </w:pPr>
    </w:p>
    <w:p w:rsidR="00472D73" w:rsidRPr="00EC5432" w:rsidRDefault="0004106F" w:rsidP="0004106F">
      <w:pPr>
        <w:suppressAutoHyphens w:val="0"/>
        <w:spacing w:line="240" w:lineRule="auto"/>
        <w:ind w:firstLine="0"/>
        <w:jc w:val="center"/>
        <w:rPr>
          <w:b/>
        </w:rPr>
      </w:pPr>
      <w:r w:rsidRPr="00EC5432">
        <w:rPr>
          <w:b/>
        </w:rPr>
        <w:t xml:space="preserve">6. </w:t>
      </w:r>
      <w:r w:rsidR="00472D73" w:rsidRPr="00EC5432">
        <w:rPr>
          <w:b/>
        </w:rPr>
        <w:t>Прочие условия</w:t>
      </w:r>
    </w:p>
    <w:p w:rsidR="00CC17B0" w:rsidRPr="00EC5432" w:rsidRDefault="0004106F" w:rsidP="006C3C2F">
      <w:pPr>
        <w:suppressAutoHyphens w:val="0"/>
        <w:spacing w:line="240" w:lineRule="auto"/>
        <w:ind w:firstLine="0"/>
      </w:pPr>
      <w:r w:rsidRPr="00EC5432">
        <w:t>6.</w:t>
      </w:r>
      <w:r w:rsidR="00523528">
        <w:t>1</w:t>
      </w:r>
      <w:r w:rsidRPr="00EC5432">
        <w:t xml:space="preserve">. </w:t>
      </w:r>
      <w:r w:rsidR="00472D73" w:rsidRPr="00EC5432">
        <w:t>Настоящий договор составлен в двух экземплярах по одному для каждой стороны, приложения составляют его неотъемлемую часть.</w:t>
      </w:r>
    </w:p>
    <w:p w:rsidR="006C3C2F" w:rsidRPr="00EC5432" w:rsidRDefault="001A552B" w:rsidP="006C3C2F">
      <w:pPr>
        <w:suppressAutoHyphens w:val="0"/>
        <w:spacing w:line="240" w:lineRule="auto"/>
        <w:ind w:firstLine="0"/>
      </w:pPr>
      <w:r w:rsidRPr="00EC5432">
        <w:t>6.</w:t>
      </w:r>
      <w:r w:rsidR="00523528">
        <w:t>2</w:t>
      </w:r>
      <w:r w:rsidRPr="00EC5432">
        <w:t xml:space="preserve">. </w:t>
      </w:r>
      <w:r w:rsidR="00472D73" w:rsidRPr="00EC5432">
        <w:t>Изменения и дополнения к настоящему договору оформляются в письменной форме за подписью сторон.</w:t>
      </w:r>
    </w:p>
    <w:p w:rsidR="00472D73" w:rsidRPr="00EC5432" w:rsidRDefault="0004106F" w:rsidP="00594B11">
      <w:pPr>
        <w:tabs>
          <w:tab w:val="num" w:pos="0"/>
          <w:tab w:val="num" w:pos="900"/>
        </w:tabs>
        <w:spacing w:line="240" w:lineRule="auto"/>
        <w:ind w:firstLine="0"/>
      </w:pPr>
      <w:r w:rsidRPr="00EC5432">
        <w:t>6.</w:t>
      </w:r>
      <w:r w:rsidR="008B455B">
        <w:t>3</w:t>
      </w:r>
      <w:r w:rsidRPr="00EC5432">
        <w:t xml:space="preserve">. </w:t>
      </w:r>
      <w:r w:rsidR="00472D73" w:rsidRPr="00EC5432">
        <w:t xml:space="preserve">Заказчик имеет право отказаться от исполнения договора в порядке, установленном действующим гражданским законодательством. </w:t>
      </w:r>
    </w:p>
    <w:p w:rsidR="00B675CE" w:rsidRPr="00EC5432" w:rsidRDefault="00B675CE" w:rsidP="00594B11">
      <w:pPr>
        <w:pStyle w:val="affffff3"/>
        <w:tabs>
          <w:tab w:val="num" w:pos="900"/>
        </w:tabs>
        <w:spacing w:line="240" w:lineRule="auto"/>
        <w:ind w:left="709" w:firstLine="0"/>
      </w:pPr>
    </w:p>
    <w:p w:rsidR="00B675CE" w:rsidRPr="00EC5432" w:rsidRDefault="00B675CE" w:rsidP="00594B11">
      <w:pPr>
        <w:spacing w:line="240" w:lineRule="auto"/>
        <w:jc w:val="center"/>
        <w:rPr>
          <w:b/>
        </w:rPr>
      </w:pPr>
      <w:r w:rsidRPr="00EC5432">
        <w:rPr>
          <w:b/>
        </w:rPr>
        <w:t>7. Заключительные положения</w:t>
      </w:r>
    </w:p>
    <w:p w:rsidR="002D76C6" w:rsidRPr="002D76C6" w:rsidRDefault="002D76C6" w:rsidP="002D76C6">
      <w:pPr>
        <w:spacing w:line="240" w:lineRule="auto"/>
        <w:ind w:firstLine="0"/>
        <w:rPr>
          <w:color w:val="000000"/>
        </w:rPr>
      </w:pPr>
      <w:r>
        <w:t>7</w:t>
      </w:r>
      <w:r w:rsidRPr="002D76C6">
        <w:t xml:space="preserve">.1. </w:t>
      </w:r>
      <w:r w:rsidRPr="002D76C6">
        <w:rPr>
          <w:color w:val="000000"/>
        </w:rPr>
        <w:t>При выполнении настоящего договора стороны руководствуются настоящим договором, приложениями к настоящему договору и действующим гражданским законода</w:t>
      </w:r>
      <w:r w:rsidRPr="002D76C6">
        <w:rPr>
          <w:color w:val="000000"/>
        </w:rPr>
        <w:softHyphen/>
        <w:t xml:space="preserve">тельством РФ. </w:t>
      </w:r>
    </w:p>
    <w:p w:rsidR="002D76C6" w:rsidRPr="002D76C6" w:rsidRDefault="002D76C6" w:rsidP="002D76C6">
      <w:pPr>
        <w:spacing w:line="240" w:lineRule="auto"/>
        <w:ind w:firstLine="0"/>
        <w:rPr>
          <w:color w:val="000000"/>
        </w:rPr>
      </w:pPr>
      <w:r>
        <w:t>7</w:t>
      </w:r>
      <w:r w:rsidRPr="002D76C6">
        <w:t xml:space="preserve">.2. </w:t>
      </w:r>
      <w:r w:rsidRPr="002D76C6">
        <w:rPr>
          <w:color w:val="000000"/>
        </w:rPr>
        <w:t>Любая договорённость между сторонами, влекущая за собой новые обязательства, которые не предусмотрены договором, должна быть оформлена в виде дополнительного соглашения к договору, если иное прямо не предусмотрено самим договором.</w:t>
      </w:r>
    </w:p>
    <w:p w:rsidR="002D76C6" w:rsidRPr="002D76C6" w:rsidRDefault="002D76C6" w:rsidP="002D76C6">
      <w:pPr>
        <w:spacing w:line="240" w:lineRule="auto"/>
        <w:ind w:firstLine="0"/>
        <w:contextualSpacing/>
        <w:rPr>
          <w:bCs w:val="0"/>
        </w:rPr>
      </w:pPr>
      <w:r>
        <w:t>7</w:t>
      </w:r>
      <w:r w:rsidRPr="002D76C6">
        <w:t>.3.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Удмуртской Республики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r w:rsidRPr="002D76C6">
        <w:b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r w:rsidRPr="002D76C6">
        <w:br/>
        <w:t>Стороны договорились, что заявление о выдаче исполнительного листа на принудительное исполнение решения третейского суда подается в арбитражный суд субъекта Российской Федерации по адресу стороны третейского разбирательства, в пользу которой принято решение третейского суда (если такой стороной является Заказчик - по месту нахождения его филиала «</w:t>
      </w:r>
      <w:r w:rsidR="00F02401">
        <w:t>Нижновэнерго</w:t>
      </w:r>
      <w:r w:rsidRPr="002D76C6">
        <w:t>» (в Арбитражный суд Удмуртской Республики). Заявление об отмене решения третейского суда в случаях, предусмотренных АПК РФ, может быть подано исключительно в Арбитражный суд УР (по месту нахождения филиала «</w:t>
      </w:r>
      <w:r w:rsidR="00F02401">
        <w:t>Нижновэнерго</w:t>
      </w:r>
      <w:r w:rsidRPr="002D76C6">
        <w:t>» ПАО «Р</w:t>
      </w:r>
      <w:r>
        <w:t>оссети</w:t>
      </w:r>
      <w:r w:rsidRPr="002D76C6">
        <w:t xml:space="preserve"> Центр и Приволжь</w:t>
      </w:r>
      <w:r>
        <w:t>е</w:t>
      </w:r>
      <w:r w:rsidRPr="002D76C6">
        <w:t>»).</w:t>
      </w:r>
      <w:r w:rsidRPr="002D76C6">
        <w:br/>
        <w:t>Стороны соглашаются, что документы и иные материалы в рамках арбитража могут направляться по адресам электронной почты, указанным в реквизитах сторон к настоящему Договору.</w:t>
      </w:r>
    </w:p>
    <w:p w:rsidR="002D76C6" w:rsidRPr="002D76C6" w:rsidRDefault="002D76C6" w:rsidP="002D76C6">
      <w:pPr>
        <w:pStyle w:val="aff9"/>
        <w:spacing w:line="240" w:lineRule="auto"/>
        <w:ind w:firstLine="0"/>
        <w:rPr>
          <w:i w:val="0"/>
          <w:szCs w:val="22"/>
        </w:rPr>
      </w:pPr>
      <w:r>
        <w:rPr>
          <w:i w:val="0"/>
          <w:szCs w:val="22"/>
        </w:rPr>
        <w:t>7</w:t>
      </w:r>
      <w:r w:rsidRPr="002D76C6">
        <w:rPr>
          <w:i w:val="0"/>
          <w:szCs w:val="22"/>
        </w:rPr>
        <w:t>.4. Досудебный порядок урегулирования спора является обязательным. Срок ответа на претензию - 14 календарных дней</w:t>
      </w:r>
      <w:r w:rsidRPr="002D76C6">
        <w:rPr>
          <w:rFonts w:eastAsia="Calibri"/>
          <w:i w:val="0"/>
          <w:szCs w:val="22"/>
        </w:rPr>
        <w:t xml:space="preserve"> </w:t>
      </w:r>
      <w:r w:rsidRPr="002D76C6">
        <w:rPr>
          <w:i w:val="0"/>
          <w:szCs w:val="22"/>
        </w:rPr>
        <w:t>со дня её получения.</w:t>
      </w:r>
      <w:r w:rsidRPr="002D76C6">
        <w:rPr>
          <w:rFonts w:eastAsia="Calibri"/>
          <w:i w:val="0"/>
          <w:szCs w:val="22"/>
        </w:rPr>
        <w:t xml:space="preserve"> Спор по имущественным требованиям Заказчика может быть </w:t>
      </w:r>
      <w:r w:rsidRPr="002D76C6">
        <w:rPr>
          <w:rFonts w:eastAsia="Calibri"/>
          <w:i w:val="0"/>
          <w:szCs w:val="22"/>
        </w:rPr>
        <w:lastRenderedPageBreak/>
        <w:t>передан на разрешение суда по истечении 30 календарных дней с момента направления Заказчиком претензии (требования) Исполнителю.</w:t>
      </w:r>
    </w:p>
    <w:p w:rsidR="002C6D86" w:rsidRPr="002C6D86" w:rsidRDefault="00B675CE" w:rsidP="002D76C6">
      <w:pPr>
        <w:pStyle w:val="aff9"/>
        <w:spacing w:line="240" w:lineRule="auto"/>
        <w:ind w:firstLine="0"/>
        <w:rPr>
          <w:i w:val="0"/>
          <w:szCs w:val="22"/>
        </w:rPr>
      </w:pPr>
      <w:r w:rsidRPr="002C6D86">
        <w:rPr>
          <w:i w:val="0"/>
          <w:szCs w:val="22"/>
        </w:rPr>
        <w:t xml:space="preserve">       </w:t>
      </w:r>
    </w:p>
    <w:p w:rsidR="00B675CE" w:rsidRPr="00EC5432" w:rsidRDefault="00B675CE" w:rsidP="00917FD9">
      <w:pPr>
        <w:shd w:val="clear" w:color="auto" w:fill="FFFFFF"/>
        <w:spacing w:line="240" w:lineRule="auto"/>
        <w:jc w:val="center"/>
        <w:rPr>
          <w:b/>
        </w:rPr>
      </w:pPr>
      <w:r w:rsidRPr="00EC5432">
        <w:rPr>
          <w:b/>
        </w:rPr>
        <w:t>8. Особые условия</w:t>
      </w:r>
    </w:p>
    <w:p w:rsidR="00B675CE" w:rsidRPr="00EC5432" w:rsidRDefault="00B675CE" w:rsidP="009D5560">
      <w:pPr>
        <w:tabs>
          <w:tab w:val="num" w:pos="0"/>
        </w:tabs>
        <w:autoSpaceDE w:val="0"/>
        <w:autoSpaceDN w:val="0"/>
        <w:adjustRightInd w:val="0"/>
        <w:spacing w:line="240" w:lineRule="auto"/>
        <w:ind w:firstLine="0"/>
      </w:pPr>
      <w:r w:rsidRPr="00EC5432">
        <w:t xml:space="preserve">8.1. </w:t>
      </w:r>
      <w:r w:rsidR="00C51CB4" w:rsidRPr="00EC5432">
        <w:t>Исполнитель</w:t>
      </w:r>
      <w:r w:rsidRPr="00EC5432">
        <w:t xml:space="preserve"> без письменного согласия </w:t>
      </w:r>
      <w:r w:rsidR="00C51CB4" w:rsidRPr="00EC5432">
        <w:t>Заказчика</w:t>
      </w:r>
      <w:r w:rsidRPr="00EC5432">
        <w:t xml:space="preserve"> не вправе передавать свои права и обязанности по настоящему договору какой–либо третьей стороне (в т.ч. не вправе заключать договоры уступки прав требований (цессии), перевода долга и т.п.), а также производить зачет встречного однородного требования.</w:t>
      </w:r>
    </w:p>
    <w:p w:rsidR="00B675CE" w:rsidRPr="00EC5432" w:rsidRDefault="00B675CE" w:rsidP="009D5560">
      <w:pPr>
        <w:shd w:val="clear" w:color="auto" w:fill="FFFFFF"/>
        <w:spacing w:line="240" w:lineRule="auto"/>
        <w:ind w:firstLine="0"/>
      </w:pPr>
      <w:r w:rsidRPr="00EC5432">
        <w:t xml:space="preserve">8.2. Настоящий Договор со всеми его приложениями представляет собой единое соглашение между </w:t>
      </w:r>
      <w:r w:rsidR="00C51CB4" w:rsidRPr="00EC5432">
        <w:t>Исполнителем и Заказчиком</w:t>
      </w:r>
      <w:r w:rsidRPr="00EC5432">
        <w:t xml:space="preserve">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B675CE" w:rsidRPr="00EC5432" w:rsidRDefault="00B675CE" w:rsidP="009D5560">
      <w:pPr>
        <w:shd w:val="clear" w:color="auto" w:fill="FFFFFF"/>
        <w:spacing w:line="240" w:lineRule="auto"/>
        <w:ind w:firstLine="0"/>
      </w:pPr>
      <w:r w:rsidRPr="00EC5432">
        <w:t xml:space="preserve">8.3. 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 </w:t>
      </w:r>
    </w:p>
    <w:p w:rsidR="00B675CE" w:rsidRPr="00EC5432" w:rsidRDefault="00B675CE" w:rsidP="00D57CCB">
      <w:pPr>
        <w:shd w:val="clear" w:color="auto" w:fill="FFFFFF"/>
        <w:spacing w:line="240" w:lineRule="auto"/>
        <w:ind w:firstLine="0"/>
      </w:pPr>
      <w:r w:rsidRPr="00EC5432">
        <w:t xml:space="preserve">8.4. Настоящий Договор (с приложениями) составлен в 2-х (двух) экземплярах, имеющих равную юридическую силу, по одному для каждой из Сторон.  </w:t>
      </w:r>
    </w:p>
    <w:p w:rsidR="00B675CE" w:rsidRPr="00EC5432" w:rsidRDefault="00B675CE" w:rsidP="009D5560">
      <w:pPr>
        <w:spacing w:line="240" w:lineRule="auto"/>
        <w:ind w:firstLine="0"/>
      </w:pPr>
      <w:r w:rsidRPr="00EC5432">
        <w:t>8.</w:t>
      </w:r>
      <w:r w:rsidR="00D57CCB" w:rsidRPr="00EC5432">
        <w:t>5</w:t>
      </w:r>
      <w:r w:rsidRPr="00EC5432">
        <w:t xml:space="preserve">. В случае привлечения для исполнения настоящего договора субподрядных организаций (субпоставщиков), </w:t>
      </w:r>
      <w:r w:rsidR="00C51CB4" w:rsidRPr="00EC5432">
        <w:t>Исполнитель</w:t>
      </w:r>
      <w:r w:rsidRPr="00EC5432">
        <w:t xml:space="preserve">, до заключения настоящего Договора, предоставляет </w:t>
      </w:r>
      <w:r w:rsidR="00C51CB4" w:rsidRPr="00EC5432">
        <w:t>Заказчику</w:t>
      </w:r>
      <w:r w:rsidRPr="00EC5432">
        <w:t xml:space="preserve"> информацию об отнесении таких организаций к субъектам малого и среднего предпринимательства.</w:t>
      </w:r>
    </w:p>
    <w:p w:rsidR="00B675CE" w:rsidRPr="00EC5432" w:rsidRDefault="00B675CE" w:rsidP="009D5560">
      <w:pPr>
        <w:spacing w:line="240" w:lineRule="auto"/>
        <w:ind w:firstLine="0"/>
      </w:pPr>
      <w:r w:rsidRPr="00EC5432">
        <w:t xml:space="preserve">При непредставлении такой информации </w:t>
      </w:r>
      <w:r w:rsidR="00C51CB4" w:rsidRPr="00EC5432">
        <w:t>Исполнитель уплачивает Заказчику</w:t>
      </w:r>
      <w:r w:rsidRPr="00EC5432">
        <w:t xml:space="preserve"> штраф в размере 0,1% от суммы настоящего Договора.</w:t>
      </w:r>
    </w:p>
    <w:p w:rsidR="00334D03" w:rsidRPr="00EC5432" w:rsidRDefault="00D57CCB" w:rsidP="00976B58">
      <w:pPr>
        <w:spacing w:line="240" w:lineRule="auto"/>
        <w:ind w:firstLine="0"/>
      </w:pPr>
      <w:r w:rsidRPr="00EC5432">
        <w:t>8.6</w:t>
      </w:r>
      <w:r w:rsidR="00B675CE" w:rsidRPr="00EC5432">
        <w:t xml:space="preserve">. </w:t>
      </w:r>
      <w:r w:rsidR="00C51CB4" w:rsidRPr="00EC5432">
        <w:t xml:space="preserve">Исполнитель </w:t>
      </w:r>
      <w:r w:rsidR="00B675CE" w:rsidRPr="00EC5432">
        <w:t xml:space="preserve">подтверждает, что на момент подписания настоящего Договора им соблюдены все необходимые корпоративные и иные согласовательные процедуры, проведение (соблюдение) которых в соответствии с законами РФ или учредительными документами </w:t>
      </w:r>
      <w:r w:rsidR="00C51CB4" w:rsidRPr="00EC5432">
        <w:t>Исполнител</w:t>
      </w:r>
      <w:r w:rsidR="00B675CE" w:rsidRPr="00EC5432">
        <w:t xml:space="preserve">я является обязательным и необходимым до или после подписания настоящего </w:t>
      </w:r>
    </w:p>
    <w:p w:rsidR="00B675CE" w:rsidRPr="00EC5432" w:rsidRDefault="00B675CE" w:rsidP="00976B58">
      <w:pPr>
        <w:spacing w:line="240" w:lineRule="auto"/>
        <w:ind w:firstLine="0"/>
      </w:pPr>
      <w:r w:rsidRPr="00EC5432">
        <w:t>Договора (в том числе получены необходимые согласия собственника, органов управления общества на заключение настоящего Договора).</w:t>
      </w:r>
    </w:p>
    <w:p w:rsidR="00976B58" w:rsidRPr="00EC5432" w:rsidRDefault="00D57CCB" w:rsidP="009D5560">
      <w:pPr>
        <w:spacing w:line="240" w:lineRule="auto"/>
        <w:ind w:firstLine="0"/>
      </w:pPr>
      <w:r w:rsidRPr="00EC5432">
        <w:t>8.7</w:t>
      </w:r>
      <w:r w:rsidR="00B675CE" w:rsidRPr="00EC5432">
        <w:t xml:space="preserve">. Если настоящий Договор является крупной для </w:t>
      </w:r>
      <w:r w:rsidR="00E33E4C" w:rsidRPr="00EC5432">
        <w:t xml:space="preserve">Исполнителя </w:t>
      </w:r>
      <w:r w:rsidR="00B675CE" w:rsidRPr="00EC5432">
        <w:t xml:space="preserve">сделкой, последний обязуется в течение 3 (Трёх) дней с момента подписания настоящего Договора предоставить </w:t>
      </w:r>
      <w:r w:rsidR="00E33E4C" w:rsidRPr="00EC5432">
        <w:t>Заказчик</w:t>
      </w:r>
      <w:r w:rsidR="00B675CE" w:rsidRPr="00EC5432">
        <w:t xml:space="preserve">у оригинал или надлежащим образом заверенную копию решения органа управления </w:t>
      </w:r>
      <w:r w:rsidR="00E33E4C" w:rsidRPr="00EC5432">
        <w:t xml:space="preserve">Исполнителя </w:t>
      </w:r>
      <w:r w:rsidR="00B675CE" w:rsidRPr="00EC5432">
        <w:t xml:space="preserve">об одобрении заключения настоящего Договора (с указанием в решении наименования </w:t>
      </w:r>
      <w:r w:rsidR="00E33E4C" w:rsidRPr="00EC5432">
        <w:t>Заказчика</w:t>
      </w:r>
      <w:r w:rsidR="00B675CE" w:rsidRPr="00EC5432">
        <w:t xml:space="preserve"> как стороны по договору, предмета, суммы Договора, порядка оплаты). Непредставление указанного документа свидетельствует, что настоящий Договор не </w:t>
      </w:r>
    </w:p>
    <w:p w:rsidR="00734DBB" w:rsidRPr="00EC5432" w:rsidRDefault="00B675CE" w:rsidP="009D5560">
      <w:pPr>
        <w:spacing w:line="240" w:lineRule="auto"/>
        <w:ind w:firstLine="0"/>
      </w:pPr>
      <w:r w:rsidRPr="00EC5432">
        <w:t xml:space="preserve">является для </w:t>
      </w:r>
      <w:r w:rsidR="00E33E4C" w:rsidRPr="00EC5432">
        <w:t xml:space="preserve">Исполнителя </w:t>
      </w:r>
      <w:r w:rsidRPr="00EC5432">
        <w:t xml:space="preserve">крупной сделкой и (или) не требует одобрения органов управления </w:t>
      </w:r>
      <w:r w:rsidR="00E33E4C" w:rsidRPr="00EC5432">
        <w:t>Исполнителя</w:t>
      </w:r>
      <w:r w:rsidRPr="00EC5432">
        <w:t xml:space="preserve">. </w:t>
      </w:r>
    </w:p>
    <w:p w:rsidR="002D76C6" w:rsidRDefault="002D76C6" w:rsidP="00EC5432">
      <w:pPr>
        <w:spacing w:line="240" w:lineRule="auto"/>
        <w:ind w:firstLine="720"/>
        <w:jc w:val="center"/>
        <w:rPr>
          <w:b/>
        </w:rPr>
      </w:pPr>
    </w:p>
    <w:p w:rsidR="00EC5432" w:rsidRPr="005C75B5" w:rsidRDefault="00EC5432" w:rsidP="00EC5432">
      <w:pPr>
        <w:spacing w:line="240" w:lineRule="auto"/>
        <w:ind w:firstLine="720"/>
        <w:jc w:val="center"/>
        <w:rPr>
          <w:b/>
        </w:rPr>
      </w:pPr>
      <w:r>
        <w:rPr>
          <w:b/>
        </w:rPr>
        <w:t>9</w:t>
      </w:r>
      <w:r w:rsidRPr="005C75B5">
        <w:rPr>
          <w:b/>
        </w:rPr>
        <w:t>. Антикоррупционная оговорка</w:t>
      </w:r>
    </w:p>
    <w:p w:rsidR="009173EB" w:rsidRDefault="009173EB" w:rsidP="009173EB">
      <w:pPr>
        <w:snapToGrid w:val="0"/>
        <w:spacing w:line="240" w:lineRule="auto"/>
        <w:ind w:firstLine="709"/>
      </w:pPr>
      <w:r>
        <w:t>9.</w:t>
      </w:r>
      <w:r w:rsidRPr="009E0854">
        <w:t>1. </w:t>
      </w:r>
      <w:r>
        <w:t>Исполнителю</w:t>
      </w:r>
      <w:r w:rsidRPr="009E0854">
        <w:t xml:space="preserve"> известно о том, что</w:t>
      </w:r>
      <w:r w:rsidRPr="009E0854">
        <w:br/>
        <w:t>ПАО «Р</w:t>
      </w:r>
      <w:r w:rsidR="00AC5591">
        <w:t>оссети</w:t>
      </w:r>
      <w:r w:rsidRPr="009E0854">
        <w:t xml:space="preserve"> Центр и Приволжь</w:t>
      </w:r>
      <w:r w:rsidR="00AC5591">
        <w:t>е</w:t>
      </w:r>
      <w:r w:rsidRPr="009E0854">
        <w:t xml:space="preserve">» реализует требования статьи 13.3 Федерального закона от 25.12.2008 № 273-ФЗ «О противодействии коррупции», принимает меры по предупреждению </w:t>
      </w:r>
      <w:r w:rsidRPr="009E0854">
        <w:rPr>
          <w:spacing w:val="-2"/>
        </w:rPr>
        <w:t>коррупции, присоединилось к Антикоррупционной хартии российского бизнеса</w:t>
      </w:r>
      <w:r w:rsidRPr="009E0854">
        <w:t xml:space="preserve"> (ПАО «Р</w:t>
      </w:r>
      <w:r w:rsidR="00AC5591">
        <w:t>оссети</w:t>
      </w:r>
      <w:r w:rsidRPr="009E0854">
        <w:t xml:space="preserve"> Центр» свидетельство от 25.05.2015 № 2050; </w:t>
      </w:r>
      <w:r w:rsidR="00AC5591" w:rsidRPr="009E0854">
        <w:t>ПАО «Р</w:t>
      </w:r>
      <w:r w:rsidR="00AC5591">
        <w:t>оссети</w:t>
      </w:r>
      <w:r w:rsidR="00AC5591" w:rsidRPr="009E0854">
        <w:t xml:space="preserve"> Центр и Приволжь</w:t>
      </w:r>
      <w:r w:rsidR="00AC5591">
        <w:t>е</w:t>
      </w:r>
      <w:r w:rsidR="00AC5591" w:rsidRPr="009E0854">
        <w:t>»</w:t>
      </w:r>
      <w:r w:rsidR="00AC5591">
        <w:t xml:space="preserve"> </w:t>
      </w:r>
      <w:r w:rsidRPr="009E0854">
        <w:t>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173EB" w:rsidRPr="009E0854" w:rsidRDefault="009173EB" w:rsidP="009173EB">
      <w:pPr>
        <w:snapToGrid w:val="0"/>
        <w:spacing w:line="240" w:lineRule="auto"/>
        <w:ind w:firstLine="709"/>
      </w:pPr>
      <w:r>
        <w:t>9.</w:t>
      </w:r>
      <w:r w:rsidRPr="009E0854">
        <w:t>2. </w:t>
      </w:r>
      <w:r>
        <w:t>Исполнитель</w:t>
      </w:r>
      <w:r w:rsidRPr="009E0854">
        <w:t xml:space="preserve"> настоящим подтверждает, что он ознакомился с Антикоррупционной хартией российского бизнеса и Антикоррупционной политикой ПАО «Р</w:t>
      </w:r>
      <w:r w:rsidR="00AC5591">
        <w:t>оссети</w:t>
      </w:r>
      <w:r w:rsidRPr="009E0854">
        <w:t xml:space="preserve"> Центр»</w:t>
      </w:r>
      <w:r>
        <w:t xml:space="preserve"> </w:t>
      </w:r>
      <w:r w:rsidRPr="009E0854">
        <w:t>/</w:t>
      </w:r>
      <w:r>
        <w:t xml:space="preserve"> </w:t>
      </w:r>
      <w:r w:rsidR="00AC5591" w:rsidRPr="009E0854">
        <w:t>ПАО «Р</w:t>
      </w:r>
      <w:r w:rsidR="00AC5591">
        <w:t>оссети</w:t>
      </w:r>
      <w:r w:rsidR="00AC5591" w:rsidRPr="009E0854">
        <w:t xml:space="preserve"> Центр и Приволжь</w:t>
      </w:r>
      <w:r w:rsidR="00AC5591">
        <w:t>е</w:t>
      </w:r>
      <w:r w:rsidR="00AC5591" w:rsidRPr="009E0854">
        <w:t xml:space="preserve">» </w:t>
      </w:r>
      <w:r w:rsidRPr="009E0854">
        <w:t>(представленными на официальном сайте ПАО «Р</w:t>
      </w:r>
      <w:r w:rsidR="00AC5591">
        <w:t>оссети</w:t>
      </w:r>
      <w:r w:rsidRPr="009E0854">
        <w:t xml:space="preserve"> Центр» /</w:t>
      </w:r>
      <w:r w:rsidR="00AC5591" w:rsidRPr="00AC5591">
        <w:t xml:space="preserve"> </w:t>
      </w:r>
      <w:r w:rsidR="00AC5591" w:rsidRPr="009E0854">
        <w:t>ПАО «Р</w:t>
      </w:r>
      <w:r w:rsidR="00AC5591">
        <w:t>оссети</w:t>
      </w:r>
      <w:r w:rsidR="00AC5591" w:rsidRPr="009E0854">
        <w:t xml:space="preserve"> Центр и Приволжь</w:t>
      </w:r>
      <w:r w:rsidR="00AC5591">
        <w:t>е</w:t>
      </w:r>
      <w:r w:rsidR="00AC5591" w:rsidRPr="009E0854">
        <w:t>»</w:t>
      </w:r>
      <w:r w:rsidRPr="009E0854">
        <w:t xml:space="preserve">), </w:t>
      </w:r>
      <w:r w:rsidRPr="009E0854">
        <w:rPr>
          <w:spacing w:val="-4"/>
        </w:rPr>
        <w:t xml:space="preserve">полностью принимает положения Антикоррупционной политики </w:t>
      </w:r>
      <w:r w:rsidR="00AC5591" w:rsidRPr="009E0854">
        <w:t>ПАО «Р</w:t>
      </w:r>
      <w:r w:rsidR="00AC5591">
        <w:t>оссети</w:t>
      </w:r>
      <w:r w:rsidR="00AC5591" w:rsidRPr="009E0854">
        <w:t xml:space="preserve"> Центр»</w:t>
      </w:r>
      <w:r w:rsidR="00AC5591">
        <w:t xml:space="preserve"> </w:t>
      </w:r>
      <w:r w:rsidR="00AC5591" w:rsidRPr="009E0854">
        <w:t>/</w:t>
      </w:r>
      <w:r w:rsidR="00AC5591">
        <w:t xml:space="preserve"> </w:t>
      </w:r>
      <w:r w:rsidR="00AC5591" w:rsidRPr="009E0854">
        <w:t>ПАО «Р</w:t>
      </w:r>
      <w:r w:rsidR="00AC5591">
        <w:t>оссети</w:t>
      </w:r>
      <w:r w:rsidR="00AC5591" w:rsidRPr="009E0854">
        <w:t xml:space="preserve"> Центр и Приволжь</w:t>
      </w:r>
      <w:r w:rsidR="00AC5591">
        <w:t>е</w:t>
      </w:r>
      <w:r w:rsidR="00AC5591" w:rsidRPr="009E0854">
        <w:t>»</w:t>
      </w:r>
      <w:r w:rsidR="00A95D2F">
        <w:t xml:space="preserve"> </w:t>
      </w:r>
      <w:r w:rsidRPr="009E0854">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173EB" w:rsidRPr="009E0854" w:rsidRDefault="009173EB" w:rsidP="009173EB">
      <w:pPr>
        <w:spacing w:line="240" w:lineRule="auto"/>
        <w:ind w:firstLine="709"/>
      </w:pPr>
      <w:r>
        <w:rPr>
          <w:spacing w:val="-2"/>
        </w:rPr>
        <w:t>9.</w:t>
      </w:r>
      <w:r w:rsidRPr="009E0854">
        <w:rPr>
          <w:spacing w:val="-2"/>
        </w:rPr>
        <w:t>3. При исполнении своих обязательств по настоящему Договору Стороны,</w:t>
      </w:r>
      <w:r w:rsidRPr="009E0854">
        <w:t xml:space="preserve"> их аффилированные лица, работники или посредники не выплачивают, </w:t>
      </w:r>
      <w:r w:rsidRPr="009E0854">
        <w:rPr>
          <w:spacing w:val="-4"/>
        </w:rPr>
        <w:t>не предлагают выплатить и не разрешают выплату каких-либо денежных средств</w:t>
      </w:r>
      <w:r w:rsidRPr="009E0854">
        <w:t xml:space="preserve"> или ценностей (прямо или косвенно) любым лицам для оказания влияния </w:t>
      </w:r>
      <w:r w:rsidRPr="009E0854">
        <w:rPr>
          <w:spacing w:val="-4"/>
        </w:rPr>
        <w:t>на действия или решения этих лиц с целью получить какие-либо неправомерные</w:t>
      </w:r>
      <w:r w:rsidRPr="009E0854">
        <w:t xml:space="preserve"> преимущества или достичь иных неправомерных целей.</w:t>
      </w:r>
    </w:p>
    <w:p w:rsidR="009173EB" w:rsidRPr="009E0854" w:rsidRDefault="009173EB" w:rsidP="009173EB">
      <w:pPr>
        <w:autoSpaceDE w:val="0"/>
        <w:autoSpaceDN w:val="0"/>
        <w:adjustRightInd w:val="0"/>
        <w:spacing w:line="240" w:lineRule="auto"/>
        <w:ind w:firstLine="709"/>
      </w:pPr>
      <w:r w:rsidRPr="009E0854">
        <w:rPr>
          <w:spacing w:val="-4"/>
        </w:rPr>
        <w:t xml:space="preserve">Стороны отказываются от стимулирования каким-либо образом работников </w:t>
      </w:r>
      <w:r w:rsidRPr="009E0854">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9173EB" w:rsidRPr="009E0854" w:rsidRDefault="009173EB" w:rsidP="009173EB">
      <w:pPr>
        <w:spacing w:line="240" w:lineRule="auto"/>
        <w:ind w:firstLine="709"/>
      </w:pPr>
      <w:r>
        <w:lastRenderedPageBreak/>
        <w:t>9.</w:t>
      </w:r>
      <w:r w:rsidRPr="009E0854">
        <w:t xml:space="preserve">4. В случае возникновения у одной из Сторон подозрений, что произошло или может произойти нарушение каких-либо положений пунктов </w:t>
      </w:r>
      <w:r>
        <w:t>9</w:t>
      </w:r>
      <w:r w:rsidRPr="009E0854">
        <w:t>.1 - </w:t>
      </w:r>
      <w:r>
        <w:t>9</w:t>
      </w:r>
      <w:r w:rsidRPr="009E0854">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9173EB" w:rsidRPr="009E0854" w:rsidRDefault="009173EB" w:rsidP="009173EB">
      <w:pPr>
        <w:autoSpaceDE w:val="0"/>
        <w:autoSpaceDN w:val="0"/>
        <w:adjustRightInd w:val="0"/>
        <w:spacing w:line="240" w:lineRule="auto"/>
        <w:ind w:firstLine="709"/>
      </w:pPr>
      <w:r w:rsidRPr="009E0854">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t>9</w:t>
      </w:r>
      <w:r w:rsidRPr="009E0854">
        <w:t xml:space="preserve">.1, </w:t>
      </w:r>
      <w:r>
        <w:t>9</w:t>
      </w:r>
      <w:r w:rsidRPr="009E0854">
        <w:t>.2 настоящего Договора любой из Сторон, аффилированными лицами, работниками или посредниками.</w:t>
      </w:r>
    </w:p>
    <w:p w:rsidR="009173EB" w:rsidRPr="009E0854" w:rsidRDefault="009173EB" w:rsidP="009173EB">
      <w:pPr>
        <w:spacing w:line="240" w:lineRule="auto"/>
        <w:ind w:firstLine="709"/>
      </w:pPr>
      <w:r>
        <w:t>9.</w:t>
      </w:r>
      <w:r w:rsidRPr="009E0854">
        <w:t xml:space="preserve">5. В случае нарушения одной из Сторон обязательств по соблюдению требований, предусмотренных пунктами </w:t>
      </w:r>
      <w:r>
        <w:t>9</w:t>
      </w:r>
      <w:r w:rsidRPr="009E0854">
        <w:t xml:space="preserve">.1, </w:t>
      </w:r>
      <w:r>
        <w:t>9</w:t>
      </w:r>
      <w:r w:rsidRPr="009E0854">
        <w:t xml:space="preserve">.2 настоящего Договора, и обязательств воздерживаться от запрещенных пунктом </w:t>
      </w:r>
      <w:r>
        <w:t>9</w:t>
      </w:r>
      <w:r w:rsidRPr="009E0854">
        <w:t>.3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8452B1" w:rsidRPr="00EC5432" w:rsidRDefault="008452B1" w:rsidP="008452B1">
      <w:pPr>
        <w:shd w:val="clear" w:color="auto" w:fill="FFFFFF"/>
        <w:spacing w:line="240" w:lineRule="auto"/>
        <w:ind w:firstLine="0"/>
      </w:pPr>
    </w:p>
    <w:p w:rsidR="0024027B" w:rsidRPr="00EC5432" w:rsidRDefault="00B675CE" w:rsidP="004B3F25">
      <w:pPr>
        <w:shd w:val="clear" w:color="auto" w:fill="FFFFFF"/>
        <w:spacing w:line="240" w:lineRule="auto"/>
        <w:jc w:val="center"/>
        <w:rPr>
          <w:b/>
        </w:rPr>
      </w:pPr>
      <w:r w:rsidRPr="00EC5432">
        <w:rPr>
          <w:b/>
        </w:rPr>
        <w:t>10. Срок действия Договора</w:t>
      </w:r>
    </w:p>
    <w:p w:rsidR="00334D03" w:rsidRPr="00EC5432" w:rsidRDefault="00B675CE" w:rsidP="009D5560">
      <w:pPr>
        <w:shd w:val="clear" w:color="auto" w:fill="FFFFFF"/>
        <w:spacing w:line="240" w:lineRule="auto"/>
        <w:ind w:firstLine="0"/>
      </w:pPr>
      <w:r w:rsidRPr="00EC5432">
        <w:t xml:space="preserve">10.1. </w:t>
      </w:r>
      <w:r w:rsidR="00504123" w:rsidRPr="00EC5432">
        <w:t xml:space="preserve">Настоящий Договор вступает в силу </w:t>
      </w:r>
      <w:r w:rsidR="00504123" w:rsidRPr="00840969">
        <w:t xml:space="preserve">с </w:t>
      </w:r>
      <w:r w:rsidR="00504123">
        <w:t>«</w:t>
      </w:r>
      <w:r w:rsidR="00AC5591">
        <w:t>__</w:t>
      </w:r>
      <w:r w:rsidR="00504123">
        <w:t>»</w:t>
      </w:r>
      <w:r w:rsidR="00504123" w:rsidRPr="00840969">
        <w:t xml:space="preserve"> </w:t>
      </w:r>
      <w:r w:rsidR="00AC5591">
        <w:t>_______</w:t>
      </w:r>
      <w:r w:rsidR="00504123">
        <w:t xml:space="preserve"> 202</w:t>
      </w:r>
      <w:r w:rsidR="00AC5591">
        <w:t>2</w:t>
      </w:r>
      <w:r w:rsidR="00504123">
        <w:t xml:space="preserve"> года </w:t>
      </w:r>
      <w:r w:rsidR="00504123" w:rsidRPr="00840969">
        <w:t>и действует по «31» декабря 20</w:t>
      </w:r>
      <w:r w:rsidR="00504123">
        <w:t>2</w:t>
      </w:r>
      <w:r w:rsidR="00F02401">
        <w:t>5</w:t>
      </w:r>
      <w:r w:rsidR="00504123">
        <w:t xml:space="preserve"> года</w:t>
      </w:r>
      <w:r w:rsidR="00504123" w:rsidRPr="00EC5432">
        <w:t xml:space="preserve">, </w:t>
      </w:r>
      <w:r w:rsidR="00504123">
        <w:t xml:space="preserve">а в части расчетов </w:t>
      </w:r>
      <w:r w:rsidR="00504123" w:rsidRPr="00EC5432">
        <w:t>до полного исполнения Сторонами своих обязательств по настоящему Договору</w:t>
      </w:r>
      <w:r w:rsidR="00504123">
        <w:t>.</w:t>
      </w:r>
    </w:p>
    <w:p w:rsidR="005043EF" w:rsidRPr="00EC5432" w:rsidRDefault="005043EF" w:rsidP="00850D89">
      <w:pPr>
        <w:shd w:val="clear" w:color="auto" w:fill="FFFFFF"/>
        <w:spacing w:line="240" w:lineRule="auto"/>
      </w:pPr>
    </w:p>
    <w:p w:rsidR="00B675CE" w:rsidRPr="00EC5432" w:rsidRDefault="00B675CE" w:rsidP="00850D89">
      <w:pPr>
        <w:spacing w:line="240" w:lineRule="auto"/>
        <w:jc w:val="center"/>
        <w:rPr>
          <w:b/>
        </w:rPr>
      </w:pPr>
      <w:r w:rsidRPr="00EC5432">
        <w:rPr>
          <w:b/>
        </w:rPr>
        <w:t>11. Перечень приложений, прилагаемых к настоящему Договору</w:t>
      </w:r>
    </w:p>
    <w:p w:rsidR="00B675CE" w:rsidRPr="00EC5432" w:rsidRDefault="00B675CE" w:rsidP="00257532">
      <w:pPr>
        <w:pStyle w:val="a0"/>
        <w:numPr>
          <w:ilvl w:val="0"/>
          <w:numId w:val="0"/>
        </w:numPr>
        <w:spacing w:line="240" w:lineRule="auto"/>
        <w:ind w:left="426"/>
        <w:rPr>
          <w:sz w:val="22"/>
          <w:szCs w:val="22"/>
        </w:rPr>
      </w:pPr>
      <w:r w:rsidRPr="00EC5432">
        <w:rPr>
          <w:sz w:val="22"/>
          <w:szCs w:val="22"/>
        </w:rPr>
        <w:t>Следующие приложения являются неотъемлемой частью настоящего Договора:</w:t>
      </w:r>
    </w:p>
    <w:p w:rsidR="00B675CE" w:rsidRPr="00917FD9" w:rsidRDefault="00B675CE" w:rsidP="00257532">
      <w:pPr>
        <w:pStyle w:val="affffff3"/>
        <w:numPr>
          <w:ilvl w:val="0"/>
          <w:numId w:val="41"/>
        </w:numPr>
        <w:spacing w:line="240" w:lineRule="auto"/>
        <w:ind w:left="426"/>
        <w:rPr>
          <w:b/>
        </w:rPr>
      </w:pPr>
      <w:r w:rsidRPr="00EC5432">
        <w:t xml:space="preserve">Приложение № 1 – </w:t>
      </w:r>
      <w:r w:rsidR="003B71AC" w:rsidRPr="00EC5432">
        <w:t>Калькуляция</w:t>
      </w:r>
      <w:r w:rsidR="00AA2125">
        <w:t xml:space="preserve"> стоимости услуг</w:t>
      </w:r>
      <w:r w:rsidR="00917FD9">
        <w:t>;</w:t>
      </w:r>
    </w:p>
    <w:p w:rsidR="003B71AC" w:rsidRPr="00EC5432" w:rsidRDefault="00CC6D71" w:rsidP="00257532">
      <w:pPr>
        <w:pStyle w:val="affffff3"/>
        <w:numPr>
          <w:ilvl w:val="0"/>
          <w:numId w:val="41"/>
        </w:numPr>
        <w:spacing w:line="240" w:lineRule="auto"/>
        <w:ind w:left="426"/>
      </w:pPr>
      <w:r w:rsidRPr="00EC5432">
        <w:t xml:space="preserve">Приложение № </w:t>
      </w:r>
      <w:r w:rsidR="00917FD9">
        <w:t>2</w:t>
      </w:r>
      <w:r w:rsidRPr="00EC5432">
        <w:t xml:space="preserve"> – Информация </w:t>
      </w:r>
      <w:r w:rsidR="003B71AC" w:rsidRPr="00EC5432">
        <w:t>о цепочке собственников, включая конечных</w:t>
      </w:r>
      <w:r w:rsidR="00F110FF" w:rsidRPr="00EC5432">
        <w:t xml:space="preserve"> </w:t>
      </w:r>
      <w:r w:rsidR="003B71AC" w:rsidRPr="00EC5432">
        <w:t>бенефициаров</w:t>
      </w:r>
      <w:r w:rsidR="00917FD9">
        <w:t>;</w:t>
      </w:r>
    </w:p>
    <w:p w:rsidR="00602EA1" w:rsidRPr="00EC5432" w:rsidRDefault="003B71AC" w:rsidP="00257532">
      <w:pPr>
        <w:pStyle w:val="a0"/>
        <w:numPr>
          <w:ilvl w:val="0"/>
          <w:numId w:val="41"/>
        </w:numPr>
        <w:spacing w:line="240" w:lineRule="auto"/>
        <w:ind w:left="426"/>
        <w:rPr>
          <w:sz w:val="22"/>
          <w:szCs w:val="22"/>
        </w:rPr>
      </w:pPr>
      <w:r w:rsidRPr="00EC5432">
        <w:rPr>
          <w:sz w:val="22"/>
          <w:szCs w:val="22"/>
        </w:rPr>
        <w:t xml:space="preserve">Приложение № </w:t>
      </w:r>
      <w:r w:rsidR="00917FD9">
        <w:rPr>
          <w:sz w:val="22"/>
          <w:szCs w:val="22"/>
        </w:rPr>
        <w:t>3</w:t>
      </w:r>
      <w:r w:rsidRPr="00EC5432">
        <w:rPr>
          <w:sz w:val="22"/>
          <w:szCs w:val="22"/>
        </w:rPr>
        <w:t>– Согласие на обработку персональных данных</w:t>
      </w:r>
      <w:r w:rsidR="00917FD9">
        <w:rPr>
          <w:sz w:val="22"/>
          <w:szCs w:val="22"/>
        </w:rPr>
        <w:t>;</w:t>
      </w:r>
    </w:p>
    <w:p w:rsidR="00F110FF" w:rsidRPr="00EC5432" w:rsidRDefault="00602EA1" w:rsidP="00257532">
      <w:pPr>
        <w:pStyle w:val="a0"/>
        <w:numPr>
          <w:ilvl w:val="0"/>
          <w:numId w:val="41"/>
        </w:numPr>
        <w:spacing w:line="240" w:lineRule="auto"/>
        <w:ind w:left="426"/>
        <w:rPr>
          <w:sz w:val="22"/>
          <w:szCs w:val="22"/>
        </w:rPr>
      </w:pPr>
      <w:r w:rsidRPr="00EC5432">
        <w:rPr>
          <w:sz w:val="22"/>
          <w:szCs w:val="22"/>
        </w:rPr>
        <w:t xml:space="preserve">Приложение № </w:t>
      </w:r>
      <w:r w:rsidR="00917FD9">
        <w:rPr>
          <w:sz w:val="22"/>
          <w:szCs w:val="22"/>
        </w:rPr>
        <w:t>4</w:t>
      </w:r>
      <w:r w:rsidRPr="00EC5432">
        <w:rPr>
          <w:sz w:val="22"/>
          <w:szCs w:val="22"/>
        </w:rPr>
        <w:t xml:space="preserve"> – Акт </w:t>
      </w:r>
      <w:r w:rsidR="0025099C" w:rsidRPr="00EC5432">
        <w:rPr>
          <w:sz w:val="22"/>
          <w:szCs w:val="22"/>
        </w:rPr>
        <w:t>об оказании услуг</w:t>
      </w:r>
      <w:r w:rsidR="00917FD9">
        <w:rPr>
          <w:sz w:val="22"/>
          <w:szCs w:val="22"/>
        </w:rPr>
        <w:t>;</w:t>
      </w:r>
    </w:p>
    <w:p w:rsidR="00B675CE" w:rsidRPr="00EC5432" w:rsidRDefault="00B675CE" w:rsidP="00CC6D71">
      <w:pPr>
        <w:pStyle w:val="a0"/>
        <w:numPr>
          <w:ilvl w:val="0"/>
          <w:numId w:val="0"/>
        </w:numPr>
        <w:spacing w:line="240" w:lineRule="auto"/>
        <w:ind w:left="567"/>
        <w:rPr>
          <w:sz w:val="22"/>
          <w:szCs w:val="22"/>
        </w:rPr>
      </w:pPr>
    </w:p>
    <w:p w:rsidR="00B675CE" w:rsidRPr="00EC5432" w:rsidRDefault="00B675CE" w:rsidP="00850D89">
      <w:pPr>
        <w:pStyle w:val="xl48"/>
        <w:spacing w:before="0" w:after="0"/>
        <w:rPr>
          <w:rFonts w:ascii="Times New Roman" w:hAnsi="Times New Roman" w:cs="Times New Roman"/>
          <w:sz w:val="22"/>
          <w:szCs w:val="22"/>
        </w:rPr>
      </w:pPr>
      <w:r w:rsidRPr="00EC5432">
        <w:rPr>
          <w:rFonts w:ascii="Times New Roman" w:hAnsi="Times New Roman" w:cs="Times New Roman"/>
          <w:sz w:val="22"/>
          <w:szCs w:val="22"/>
        </w:rPr>
        <w:t>12. Адреса и реквизиты Сторон</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961"/>
      </w:tblGrid>
      <w:tr w:rsidR="00222DDC" w:rsidRPr="00EC5432" w:rsidTr="00F54EF7">
        <w:trPr>
          <w:trHeight w:val="416"/>
          <w:jc w:val="center"/>
        </w:trPr>
        <w:tc>
          <w:tcPr>
            <w:tcW w:w="4536" w:type="dxa"/>
            <w:tcMar>
              <w:left w:w="28" w:type="dxa"/>
              <w:right w:w="28" w:type="dxa"/>
            </w:tcMar>
            <w:vAlign w:val="center"/>
          </w:tcPr>
          <w:p w:rsidR="00222DDC" w:rsidRPr="00B675CE" w:rsidRDefault="00222DDC" w:rsidP="00222DDC">
            <w:pPr>
              <w:spacing w:line="240" w:lineRule="auto"/>
              <w:rPr>
                <w:b/>
                <w:sz w:val="24"/>
                <w:szCs w:val="24"/>
              </w:rPr>
            </w:pPr>
            <w:r>
              <w:rPr>
                <w:b/>
                <w:sz w:val="24"/>
                <w:szCs w:val="24"/>
              </w:rPr>
              <w:t>ИСПОЛНИТЕЛЬ</w:t>
            </w:r>
            <w:r w:rsidRPr="00B675CE">
              <w:rPr>
                <w:b/>
                <w:sz w:val="24"/>
                <w:szCs w:val="24"/>
              </w:rPr>
              <w:t>:</w:t>
            </w:r>
          </w:p>
          <w:p w:rsidR="00222DDC" w:rsidRPr="00B675CE" w:rsidRDefault="00222DDC" w:rsidP="00222DDC">
            <w:pPr>
              <w:spacing w:line="240" w:lineRule="auto"/>
              <w:ind w:firstLine="0"/>
              <w:rPr>
                <w:b/>
                <w:sz w:val="24"/>
                <w:szCs w:val="24"/>
              </w:rPr>
            </w:pPr>
          </w:p>
        </w:tc>
        <w:tc>
          <w:tcPr>
            <w:tcW w:w="4961" w:type="dxa"/>
            <w:vAlign w:val="center"/>
          </w:tcPr>
          <w:p w:rsidR="00222DDC" w:rsidRPr="00EC5432" w:rsidRDefault="00222DDC" w:rsidP="00222DDC">
            <w:pPr>
              <w:spacing w:before="4" w:line="240" w:lineRule="auto"/>
              <w:rPr>
                <w:b/>
              </w:rPr>
            </w:pPr>
            <w:r w:rsidRPr="00EC5432">
              <w:rPr>
                <w:b/>
              </w:rPr>
              <w:t>ЗАКАЗЧИК:</w:t>
            </w:r>
          </w:p>
          <w:p w:rsidR="00222DDC" w:rsidRPr="00EC5432" w:rsidRDefault="00222DDC" w:rsidP="00AC5591">
            <w:pPr>
              <w:spacing w:before="4" w:line="240" w:lineRule="auto"/>
              <w:ind w:firstLine="0"/>
              <w:rPr>
                <w:b/>
              </w:rPr>
            </w:pPr>
            <w:r w:rsidRPr="00EC5432">
              <w:rPr>
                <w:b/>
              </w:rPr>
              <w:t>ПАО «Р</w:t>
            </w:r>
            <w:r w:rsidR="00AC5591">
              <w:rPr>
                <w:b/>
              </w:rPr>
              <w:t>оссети</w:t>
            </w:r>
            <w:r w:rsidRPr="00EC5432">
              <w:rPr>
                <w:b/>
              </w:rPr>
              <w:t xml:space="preserve"> Центр и Приволжь</w:t>
            </w:r>
            <w:r w:rsidR="00AC5591">
              <w:rPr>
                <w:b/>
              </w:rPr>
              <w:t>е</w:t>
            </w:r>
            <w:r w:rsidRPr="00EC5432">
              <w:rPr>
                <w:b/>
              </w:rPr>
              <w:t>»</w:t>
            </w:r>
          </w:p>
        </w:tc>
      </w:tr>
      <w:tr w:rsidR="00222DDC" w:rsidRPr="00504123" w:rsidTr="00F54EF7">
        <w:trPr>
          <w:jc w:val="center"/>
        </w:trPr>
        <w:tc>
          <w:tcPr>
            <w:tcW w:w="4536" w:type="dxa"/>
            <w:tcMar>
              <w:left w:w="28" w:type="dxa"/>
              <w:right w:w="28" w:type="dxa"/>
            </w:tcMar>
            <w:vAlign w:val="center"/>
          </w:tcPr>
          <w:p w:rsidR="00AC5591" w:rsidRPr="00504123" w:rsidRDefault="00222DDC" w:rsidP="00AC5591">
            <w:pPr>
              <w:spacing w:line="240" w:lineRule="auto"/>
              <w:ind w:firstLine="0"/>
            </w:pPr>
            <w:r w:rsidRPr="00504123">
              <w:t xml:space="preserve">Адрес: </w:t>
            </w:r>
          </w:p>
          <w:p w:rsidR="00222DDC" w:rsidRPr="00504123" w:rsidRDefault="00222DDC" w:rsidP="00222DDC">
            <w:pPr>
              <w:spacing w:line="240" w:lineRule="auto"/>
              <w:ind w:firstLine="0"/>
            </w:pPr>
          </w:p>
        </w:tc>
        <w:tc>
          <w:tcPr>
            <w:tcW w:w="4961" w:type="dxa"/>
            <w:vAlign w:val="center"/>
          </w:tcPr>
          <w:p w:rsidR="00222DDC" w:rsidRPr="00504123" w:rsidRDefault="00222DDC" w:rsidP="00222DDC">
            <w:pPr>
              <w:spacing w:line="240" w:lineRule="auto"/>
              <w:ind w:firstLine="0"/>
            </w:pPr>
          </w:p>
        </w:tc>
      </w:tr>
      <w:tr w:rsidR="00DB3816" w:rsidRPr="00504123" w:rsidTr="00F54EF7">
        <w:trPr>
          <w:trHeight w:val="196"/>
          <w:jc w:val="center"/>
        </w:trPr>
        <w:tc>
          <w:tcPr>
            <w:tcW w:w="4536" w:type="dxa"/>
            <w:tcMar>
              <w:left w:w="28" w:type="dxa"/>
              <w:right w:w="28" w:type="dxa"/>
            </w:tcMar>
            <w:vAlign w:val="center"/>
          </w:tcPr>
          <w:p w:rsidR="00DB3816" w:rsidRPr="00504123" w:rsidRDefault="00DB3816" w:rsidP="00AC5591">
            <w:pPr>
              <w:spacing w:before="4" w:line="240" w:lineRule="auto"/>
              <w:ind w:firstLine="0"/>
            </w:pPr>
            <w:r w:rsidRPr="00504123">
              <w:t xml:space="preserve">ИНН/КПП </w:t>
            </w:r>
          </w:p>
        </w:tc>
        <w:tc>
          <w:tcPr>
            <w:tcW w:w="4961" w:type="dxa"/>
            <w:vAlign w:val="center"/>
          </w:tcPr>
          <w:p w:rsidR="00DB3816" w:rsidRPr="00504123" w:rsidRDefault="00DB3816" w:rsidP="00DB3816">
            <w:pPr>
              <w:spacing w:line="240" w:lineRule="auto"/>
              <w:ind w:firstLine="0"/>
            </w:pPr>
          </w:p>
        </w:tc>
      </w:tr>
      <w:tr w:rsidR="00DB3816" w:rsidRPr="00504123" w:rsidTr="00F54EF7">
        <w:trPr>
          <w:trHeight w:val="196"/>
          <w:jc w:val="center"/>
        </w:trPr>
        <w:tc>
          <w:tcPr>
            <w:tcW w:w="4536" w:type="dxa"/>
            <w:tcMar>
              <w:left w:w="28" w:type="dxa"/>
              <w:right w:w="28" w:type="dxa"/>
            </w:tcMar>
            <w:vAlign w:val="center"/>
          </w:tcPr>
          <w:p w:rsidR="00DB3816" w:rsidRPr="00504123" w:rsidRDefault="00DB3816" w:rsidP="00AC5591">
            <w:pPr>
              <w:spacing w:before="4" w:line="240" w:lineRule="auto"/>
              <w:ind w:firstLine="0"/>
              <w:rPr>
                <w:b/>
              </w:rPr>
            </w:pPr>
            <w:r w:rsidRPr="00504123">
              <w:rPr>
                <w:b/>
              </w:rPr>
              <w:t xml:space="preserve">р/с </w:t>
            </w:r>
          </w:p>
        </w:tc>
        <w:tc>
          <w:tcPr>
            <w:tcW w:w="4961" w:type="dxa"/>
            <w:vAlign w:val="center"/>
          </w:tcPr>
          <w:p w:rsidR="00DB3816" w:rsidRPr="00504123" w:rsidRDefault="00DB3816" w:rsidP="00DB3816">
            <w:pPr>
              <w:spacing w:line="240" w:lineRule="auto"/>
              <w:ind w:firstLine="0"/>
            </w:pPr>
          </w:p>
        </w:tc>
      </w:tr>
      <w:tr w:rsidR="00DB3816" w:rsidRPr="00504123" w:rsidTr="00F54EF7">
        <w:trPr>
          <w:trHeight w:val="196"/>
          <w:jc w:val="center"/>
        </w:trPr>
        <w:tc>
          <w:tcPr>
            <w:tcW w:w="4536" w:type="dxa"/>
            <w:tcMar>
              <w:left w:w="28" w:type="dxa"/>
              <w:right w:w="28" w:type="dxa"/>
            </w:tcMar>
            <w:vAlign w:val="center"/>
          </w:tcPr>
          <w:p w:rsidR="00DB3816" w:rsidRPr="00504123" w:rsidRDefault="00DB3816" w:rsidP="00DB3816">
            <w:pPr>
              <w:spacing w:before="4" w:line="240" w:lineRule="auto"/>
              <w:ind w:firstLine="0"/>
              <w:rPr>
                <w:b/>
              </w:rPr>
            </w:pPr>
          </w:p>
        </w:tc>
        <w:tc>
          <w:tcPr>
            <w:tcW w:w="4961" w:type="dxa"/>
            <w:vAlign w:val="center"/>
          </w:tcPr>
          <w:p w:rsidR="00DB3816" w:rsidRPr="00504123" w:rsidRDefault="00DB3816" w:rsidP="00DB3816">
            <w:pPr>
              <w:spacing w:line="240" w:lineRule="auto"/>
              <w:ind w:firstLine="0"/>
              <w:rPr>
                <w:b/>
              </w:rPr>
            </w:pPr>
          </w:p>
        </w:tc>
      </w:tr>
      <w:tr w:rsidR="00DB3816" w:rsidRPr="00504123" w:rsidTr="00F54EF7">
        <w:trPr>
          <w:jc w:val="center"/>
        </w:trPr>
        <w:tc>
          <w:tcPr>
            <w:tcW w:w="4536" w:type="dxa"/>
            <w:tcMar>
              <w:left w:w="28" w:type="dxa"/>
              <w:right w:w="28" w:type="dxa"/>
            </w:tcMar>
            <w:vAlign w:val="center"/>
          </w:tcPr>
          <w:p w:rsidR="00DB3816" w:rsidRPr="00504123" w:rsidRDefault="00DB3816" w:rsidP="00AC5591">
            <w:pPr>
              <w:spacing w:before="4" w:line="240" w:lineRule="auto"/>
              <w:ind w:firstLine="0"/>
            </w:pPr>
            <w:r w:rsidRPr="00504123">
              <w:t xml:space="preserve">к/с </w:t>
            </w:r>
          </w:p>
        </w:tc>
        <w:tc>
          <w:tcPr>
            <w:tcW w:w="4961" w:type="dxa"/>
            <w:vAlign w:val="center"/>
          </w:tcPr>
          <w:p w:rsidR="00DB3816" w:rsidRPr="00504123" w:rsidRDefault="00DB3816" w:rsidP="00DB3816">
            <w:pPr>
              <w:spacing w:before="4" w:line="240" w:lineRule="auto"/>
              <w:ind w:firstLine="0"/>
              <w:rPr>
                <w:b/>
              </w:rPr>
            </w:pPr>
          </w:p>
        </w:tc>
      </w:tr>
      <w:tr w:rsidR="00DB3816" w:rsidRPr="00504123" w:rsidTr="00F54EF7">
        <w:trPr>
          <w:jc w:val="center"/>
        </w:trPr>
        <w:tc>
          <w:tcPr>
            <w:tcW w:w="4536" w:type="dxa"/>
            <w:tcMar>
              <w:left w:w="28" w:type="dxa"/>
              <w:right w:w="28" w:type="dxa"/>
            </w:tcMar>
            <w:vAlign w:val="center"/>
          </w:tcPr>
          <w:p w:rsidR="00DB3816" w:rsidRPr="00504123" w:rsidRDefault="00DB3816" w:rsidP="00AC5591">
            <w:pPr>
              <w:spacing w:before="4" w:line="240" w:lineRule="auto"/>
              <w:ind w:firstLine="0"/>
            </w:pPr>
            <w:r w:rsidRPr="00504123">
              <w:t xml:space="preserve">БИК </w:t>
            </w:r>
          </w:p>
        </w:tc>
        <w:tc>
          <w:tcPr>
            <w:tcW w:w="4961" w:type="dxa"/>
            <w:vAlign w:val="center"/>
          </w:tcPr>
          <w:p w:rsidR="00DB3816" w:rsidRPr="00504123" w:rsidRDefault="00DB3816" w:rsidP="00DB3816">
            <w:pPr>
              <w:spacing w:before="4" w:line="240" w:lineRule="auto"/>
              <w:ind w:firstLine="0"/>
            </w:pPr>
          </w:p>
        </w:tc>
      </w:tr>
      <w:tr w:rsidR="00DB3816" w:rsidRPr="00504123" w:rsidTr="00F54EF7">
        <w:trPr>
          <w:trHeight w:val="224"/>
          <w:jc w:val="center"/>
        </w:trPr>
        <w:tc>
          <w:tcPr>
            <w:tcW w:w="4536" w:type="dxa"/>
            <w:tcMar>
              <w:left w:w="28" w:type="dxa"/>
              <w:right w:w="28" w:type="dxa"/>
            </w:tcMar>
            <w:vAlign w:val="center"/>
          </w:tcPr>
          <w:p w:rsidR="00DB3816" w:rsidRPr="00504123" w:rsidRDefault="00AC5591" w:rsidP="00AC5591">
            <w:pPr>
              <w:spacing w:before="4" w:line="240" w:lineRule="auto"/>
              <w:ind w:firstLine="0"/>
            </w:pPr>
            <w:r>
              <w:t>т</w:t>
            </w:r>
            <w:r w:rsidR="00DB3816" w:rsidRPr="00504123">
              <w:t xml:space="preserve">ел. </w:t>
            </w:r>
          </w:p>
        </w:tc>
        <w:tc>
          <w:tcPr>
            <w:tcW w:w="4961" w:type="dxa"/>
            <w:vAlign w:val="center"/>
          </w:tcPr>
          <w:p w:rsidR="00DB3816" w:rsidRPr="00504123" w:rsidRDefault="00DB3816" w:rsidP="00DB3816">
            <w:pPr>
              <w:spacing w:before="4" w:line="240" w:lineRule="auto"/>
              <w:ind w:firstLine="0"/>
            </w:pPr>
          </w:p>
        </w:tc>
      </w:tr>
      <w:tr w:rsidR="00DB3816" w:rsidRPr="00504123" w:rsidTr="00F54EF7">
        <w:trPr>
          <w:trHeight w:val="351"/>
          <w:jc w:val="center"/>
        </w:trPr>
        <w:tc>
          <w:tcPr>
            <w:tcW w:w="4536" w:type="dxa"/>
            <w:tcMar>
              <w:left w:w="28" w:type="dxa"/>
              <w:right w:w="28" w:type="dxa"/>
            </w:tcMar>
            <w:vAlign w:val="center"/>
          </w:tcPr>
          <w:p w:rsidR="00DB3816" w:rsidRPr="00504123" w:rsidRDefault="00DB3816" w:rsidP="00DB3816">
            <w:pPr>
              <w:spacing w:before="4" w:line="240" w:lineRule="auto"/>
              <w:ind w:firstLine="0"/>
            </w:pPr>
          </w:p>
        </w:tc>
        <w:tc>
          <w:tcPr>
            <w:tcW w:w="4961" w:type="dxa"/>
            <w:vAlign w:val="center"/>
          </w:tcPr>
          <w:p w:rsidR="00DB3816" w:rsidRPr="00504123" w:rsidRDefault="00DB3816" w:rsidP="00DB3816">
            <w:pPr>
              <w:spacing w:before="4" w:line="240" w:lineRule="auto"/>
              <w:ind w:firstLine="0"/>
            </w:pPr>
          </w:p>
        </w:tc>
      </w:tr>
      <w:tr w:rsidR="00AC5591" w:rsidRPr="00504123" w:rsidTr="00F54EF7">
        <w:trPr>
          <w:trHeight w:val="351"/>
          <w:jc w:val="center"/>
        </w:trPr>
        <w:tc>
          <w:tcPr>
            <w:tcW w:w="4536" w:type="dxa"/>
            <w:tcMar>
              <w:left w:w="28" w:type="dxa"/>
              <w:right w:w="28" w:type="dxa"/>
            </w:tcMar>
            <w:vAlign w:val="center"/>
          </w:tcPr>
          <w:p w:rsidR="00AC5591" w:rsidRPr="00504123" w:rsidRDefault="00AC5591" w:rsidP="00DB3816">
            <w:pPr>
              <w:spacing w:before="4" w:line="240" w:lineRule="auto"/>
              <w:ind w:firstLine="0"/>
            </w:pPr>
          </w:p>
        </w:tc>
        <w:tc>
          <w:tcPr>
            <w:tcW w:w="4961" w:type="dxa"/>
            <w:vAlign w:val="center"/>
          </w:tcPr>
          <w:p w:rsidR="00AC5591" w:rsidRPr="00313CF8" w:rsidRDefault="00AC5591" w:rsidP="00DB3816">
            <w:pPr>
              <w:spacing w:before="4" w:line="240" w:lineRule="auto"/>
              <w:ind w:firstLine="0"/>
              <w:rPr>
                <w:sz w:val="20"/>
                <w:szCs w:val="20"/>
              </w:rPr>
            </w:pPr>
          </w:p>
        </w:tc>
      </w:tr>
    </w:tbl>
    <w:p w:rsidR="00B675CE" w:rsidRPr="00EC5432" w:rsidRDefault="00B675CE" w:rsidP="00850D89">
      <w:pPr>
        <w:pStyle w:val="afffffff6"/>
        <w:ind w:firstLine="708"/>
        <w:jc w:val="both"/>
        <w:rPr>
          <w:rFonts w:ascii="Times New Roman" w:hAnsi="Times New Roman" w:cs="Times New Roman"/>
          <w:b/>
          <w:sz w:val="22"/>
          <w:szCs w:val="22"/>
        </w:rPr>
      </w:pPr>
    </w:p>
    <w:p w:rsidR="00B675CE" w:rsidRPr="00EC5432" w:rsidRDefault="00AE188D" w:rsidP="00850D89">
      <w:pPr>
        <w:pStyle w:val="afffffff6"/>
        <w:ind w:firstLine="708"/>
        <w:jc w:val="both"/>
        <w:rPr>
          <w:rFonts w:ascii="Times New Roman" w:hAnsi="Times New Roman" w:cs="Times New Roman"/>
          <w:b/>
          <w:sz w:val="22"/>
          <w:szCs w:val="22"/>
        </w:rPr>
      </w:pPr>
      <w:r w:rsidRPr="00EC5432">
        <w:rPr>
          <w:rFonts w:ascii="Times New Roman" w:hAnsi="Times New Roman" w:cs="Times New Roman"/>
          <w:b/>
          <w:sz w:val="22"/>
          <w:szCs w:val="22"/>
        </w:rPr>
        <w:t>ИСПОЛНИТЕЛЬ</w:t>
      </w:r>
      <w:r w:rsidR="00B675CE" w:rsidRPr="00EC5432">
        <w:rPr>
          <w:rFonts w:ascii="Times New Roman" w:hAnsi="Times New Roman" w:cs="Times New Roman"/>
          <w:b/>
          <w:sz w:val="22"/>
          <w:szCs w:val="22"/>
        </w:rPr>
        <w:t>:                                                                        ЗАКАЗЧИК:</w:t>
      </w:r>
    </w:p>
    <w:p w:rsidR="00B675CE" w:rsidRDefault="00B675CE" w:rsidP="00850D89">
      <w:pPr>
        <w:pStyle w:val="afffffff6"/>
        <w:jc w:val="both"/>
        <w:rPr>
          <w:rFonts w:ascii="Times New Roman" w:hAnsi="Times New Roman" w:cs="Times New Roman"/>
          <w:b/>
          <w:sz w:val="22"/>
          <w:szCs w:val="22"/>
        </w:rPr>
      </w:pPr>
    </w:p>
    <w:p w:rsidR="007B6039" w:rsidRPr="00EC5432" w:rsidRDefault="007B6039" w:rsidP="00850D89">
      <w:pPr>
        <w:pStyle w:val="afffffff6"/>
        <w:jc w:val="both"/>
        <w:rPr>
          <w:rFonts w:ascii="Times New Roman" w:hAnsi="Times New Roman" w:cs="Times New Roman"/>
          <w:b/>
          <w:sz w:val="22"/>
          <w:szCs w:val="22"/>
        </w:rPr>
      </w:pPr>
    </w:p>
    <w:p w:rsidR="00B675CE" w:rsidRPr="00EC5432" w:rsidRDefault="00B675CE" w:rsidP="00850D89">
      <w:pPr>
        <w:pStyle w:val="afffffff6"/>
        <w:jc w:val="both"/>
        <w:rPr>
          <w:rFonts w:ascii="Times New Roman" w:hAnsi="Times New Roman" w:cs="Times New Roman"/>
          <w:b/>
          <w:sz w:val="22"/>
          <w:szCs w:val="22"/>
        </w:rPr>
      </w:pPr>
      <w:r w:rsidRPr="00EC5432">
        <w:rPr>
          <w:rFonts w:ascii="Times New Roman" w:hAnsi="Times New Roman" w:cs="Times New Roman"/>
          <w:b/>
          <w:sz w:val="22"/>
          <w:szCs w:val="22"/>
        </w:rPr>
        <w:t xml:space="preserve">       </w:t>
      </w:r>
      <w:r w:rsidR="00504123">
        <w:rPr>
          <w:rFonts w:ascii="Times New Roman" w:hAnsi="Times New Roman" w:cs="Times New Roman"/>
          <w:b/>
          <w:sz w:val="22"/>
          <w:szCs w:val="22"/>
        </w:rPr>
        <w:t xml:space="preserve">      </w:t>
      </w:r>
      <w:r w:rsidRPr="00EC5432">
        <w:rPr>
          <w:rFonts w:ascii="Times New Roman" w:hAnsi="Times New Roman" w:cs="Times New Roman"/>
          <w:b/>
          <w:sz w:val="22"/>
          <w:szCs w:val="22"/>
        </w:rPr>
        <w:t>_______________</w:t>
      </w:r>
      <w:r w:rsidR="00504123">
        <w:rPr>
          <w:rFonts w:ascii="Times New Roman" w:hAnsi="Times New Roman" w:cs="Times New Roman"/>
          <w:b/>
          <w:sz w:val="22"/>
          <w:szCs w:val="22"/>
        </w:rPr>
        <w:t>_</w:t>
      </w:r>
      <w:r w:rsidR="00EC5432">
        <w:rPr>
          <w:rFonts w:ascii="Times New Roman" w:hAnsi="Times New Roman" w:cs="Times New Roman"/>
          <w:b/>
          <w:sz w:val="22"/>
          <w:szCs w:val="22"/>
        </w:rPr>
        <w:t>/</w:t>
      </w:r>
      <w:r w:rsidR="00AC5591">
        <w:rPr>
          <w:rFonts w:ascii="Times New Roman" w:hAnsi="Times New Roman" w:cs="Times New Roman"/>
          <w:b/>
          <w:sz w:val="22"/>
          <w:szCs w:val="22"/>
        </w:rPr>
        <w:t>____________</w:t>
      </w:r>
      <w:r w:rsidR="00EC5432">
        <w:rPr>
          <w:rFonts w:ascii="Times New Roman" w:hAnsi="Times New Roman" w:cs="Times New Roman"/>
          <w:b/>
          <w:sz w:val="22"/>
          <w:szCs w:val="22"/>
        </w:rPr>
        <w:t>/</w:t>
      </w:r>
      <w:r w:rsidRPr="00EC5432">
        <w:rPr>
          <w:rFonts w:ascii="Times New Roman" w:hAnsi="Times New Roman" w:cs="Times New Roman"/>
          <w:b/>
          <w:sz w:val="22"/>
          <w:szCs w:val="22"/>
        </w:rPr>
        <w:t xml:space="preserve">                        </w:t>
      </w:r>
      <w:r w:rsidR="00504123">
        <w:rPr>
          <w:rFonts w:ascii="Times New Roman" w:hAnsi="Times New Roman" w:cs="Times New Roman"/>
          <w:b/>
          <w:sz w:val="22"/>
          <w:szCs w:val="22"/>
        </w:rPr>
        <w:t xml:space="preserve">                    </w:t>
      </w:r>
      <w:r w:rsidRPr="00EC5432">
        <w:rPr>
          <w:rFonts w:ascii="Times New Roman" w:hAnsi="Times New Roman" w:cs="Times New Roman"/>
          <w:b/>
          <w:sz w:val="22"/>
          <w:szCs w:val="22"/>
        </w:rPr>
        <w:t>_______________</w:t>
      </w:r>
      <w:r w:rsidR="00EC5432">
        <w:rPr>
          <w:rFonts w:ascii="Times New Roman" w:hAnsi="Times New Roman" w:cs="Times New Roman"/>
          <w:b/>
          <w:sz w:val="22"/>
          <w:szCs w:val="22"/>
        </w:rPr>
        <w:t>/</w:t>
      </w:r>
      <w:r w:rsidR="00AC5591">
        <w:rPr>
          <w:rFonts w:ascii="Times New Roman" w:hAnsi="Times New Roman" w:cs="Times New Roman"/>
          <w:b/>
          <w:sz w:val="22"/>
          <w:szCs w:val="22"/>
        </w:rPr>
        <w:t>______________</w:t>
      </w:r>
      <w:r w:rsidR="000677FD">
        <w:rPr>
          <w:rFonts w:ascii="Times New Roman" w:hAnsi="Times New Roman" w:cs="Times New Roman"/>
          <w:b/>
          <w:sz w:val="22"/>
          <w:szCs w:val="22"/>
        </w:rPr>
        <w:t xml:space="preserve"> </w:t>
      </w:r>
      <w:r w:rsidR="00EC5432">
        <w:rPr>
          <w:rFonts w:ascii="Times New Roman" w:hAnsi="Times New Roman" w:cs="Times New Roman"/>
          <w:b/>
          <w:sz w:val="22"/>
          <w:szCs w:val="22"/>
        </w:rPr>
        <w:t>/</w:t>
      </w:r>
    </w:p>
    <w:p w:rsidR="007B6039" w:rsidRDefault="007B6039" w:rsidP="00EC5432">
      <w:pPr>
        <w:spacing w:line="240" w:lineRule="auto"/>
        <w:ind w:left="4815"/>
        <w:jc w:val="right"/>
      </w:pPr>
    </w:p>
    <w:p w:rsidR="00AC5591" w:rsidRDefault="00AC5591" w:rsidP="000677FD">
      <w:pPr>
        <w:spacing w:line="240" w:lineRule="auto"/>
        <w:ind w:firstLine="0"/>
        <w:jc w:val="right"/>
      </w:pPr>
    </w:p>
    <w:p w:rsidR="00AC5591" w:rsidRDefault="00AC5591" w:rsidP="000677FD">
      <w:pPr>
        <w:spacing w:line="240" w:lineRule="auto"/>
        <w:ind w:firstLine="0"/>
        <w:jc w:val="right"/>
      </w:pPr>
    </w:p>
    <w:p w:rsidR="008B455B" w:rsidRDefault="008B455B" w:rsidP="000677FD">
      <w:pPr>
        <w:spacing w:line="240" w:lineRule="auto"/>
        <w:ind w:firstLine="0"/>
        <w:jc w:val="right"/>
      </w:pPr>
    </w:p>
    <w:p w:rsidR="008B455B" w:rsidRDefault="008B455B" w:rsidP="000677FD">
      <w:pPr>
        <w:spacing w:line="240" w:lineRule="auto"/>
        <w:ind w:firstLine="0"/>
        <w:jc w:val="right"/>
      </w:pPr>
    </w:p>
    <w:p w:rsidR="008B455B" w:rsidRDefault="008B455B" w:rsidP="000677FD">
      <w:pPr>
        <w:spacing w:line="240" w:lineRule="auto"/>
        <w:ind w:firstLine="0"/>
        <w:jc w:val="right"/>
      </w:pPr>
    </w:p>
    <w:p w:rsidR="008B455B" w:rsidRDefault="008B455B" w:rsidP="000677FD">
      <w:pPr>
        <w:spacing w:line="240" w:lineRule="auto"/>
        <w:ind w:firstLine="0"/>
        <w:jc w:val="right"/>
      </w:pPr>
    </w:p>
    <w:p w:rsidR="00F02401" w:rsidRDefault="00F02401" w:rsidP="000677FD">
      <w:pPr>
        <w:spacing w:line="240" w:lineRule="auto"/>
        <w:ind w:firstLine="0"/>
        <w:jc w:val="right"/>
      </w:pPr>
    </w:p>
    <w:p w:rsidR="00F02401" w:rsidRDefault="00F02401" w:rsidP="000677FD">
      <w:pPr>
        <w:spacing w:line="240" w:lineRule="auto"/>
        <w:ind w:firstLine="0"/>
        <w:jc w:val="right"/>
      </w:pPr>
    </w:p>
    <w:p w:rsidR="00F02401" w:rsidRDefault="00F02401" w:rsidP="000677FD">
      <w:pPr>
        <w:spacing w:line="240" w:lineRule="auto"/>
        <w:ind w:firstLine="0"/>
        <w:jc w:val="right"/>
      </w:pPr>
    </w:p>
    <w:p w:rsidR="00F02401" w:rsidRDefault="00F02401" w:rsidP="000677FD">
      <w:pPr>
        <w:spacing w:line="240" w:lineRule="auto"/>
        <w:ind w:firstLine="0"/>
        <w:jc w:val="right"/>
      </w:pPr>
    </w:p>
    <w:p w:rsidR="00AC5591" w:rsidRDefault="00AC5591" w:rsidP="000677FD">
      <w:pPr>
        <w:spacing w:line="240" w:lineRule="auto"/>
        <w:ind w:firstLine="0"/>
        <w:jc w:val="right"/>
      </w:pPr>
    </w:p>
    <w:p w:rsidR="00F02401" w:rsidRDefault="00F02401" w:rsidP="000677FD">
      <w:pPr>
        <w:spacing w:line="240" w:lineRule="auto"/>
        <w:ind w:firstLine="0"/>
        <w:jc w:val="right"/>
      </w:pPr>
    </w:p>
    <w:p w:rsidR="00F02401" w:rsidRDefault="00F02401" w:rsidP="000677FD">
      <w:pPr>
        <w:spacing w:line="240" w:lineRule="auto"/>
        <w:ind w:firstLine="0"/>
        <w:jc w:val="right"/>
      </w:pPr>
    </w:p>
    <w:p w:rsidR="00E7639A" w:rsidRDefault="000677FD" w:rsidP="000677FD">
      <w:pPr>
        <w:spacing w:line="240" w:lineRule="auto"/>
        <w:ind w:firstLine="0"/>
        <w:jc w:val="right"/>
      </w:pPr>
      <w:r>
        <w:t>Приложение №1</w:t>
      </w:r>
    </w:p>
    <w:p w:rsidR="000677FD" w:rsidRDefault="000677FD" w:rsidP="000677FD">
      <w:pPr>
        <w:spacing w:line="240" w:lineRule="auto"/>
        <w:ind w:firstLine="0"/>
        <w:jc w:val="right"/>
      </w:pPr>
      <w:r>
        <w:t xml:space="preserve">к договору № </w:t>
      </w:r>
      <w:r w:rsidR="00AC5591">
        <w:t>_________</w:t>
      </w:r>
      <w:r w:rsidR="00851F51">
        <w:t xml:space="preserve"> </w:t>
      </w:r>
      <w:r>
        <w:t xml:space="preserve">от </w:t>
      </w:r>
      <w:r w:rsidR="00AC5591">
        <w:t>__</w:t>
      </w:r>
      <w:r w:rsidR="00C0318B">
        <w:t>.</w:t>
      </w:r>
      <w:r w:rsidR="00AC5591">
        <w:t>__</w:t>
      </w:r>
      <w:r w:rsidR="00C0318B">
        <w:t>.20</w:t>
      </w:r>
      <w:r w:rsidR="00AC5591">
        <w:t>__</w:t>
      </w:r>
      <w:r w:rsidR="00C0318B">
        <w:t>г.</w:t>
      </w:r>
    </w:p>
    <w:p w:rsidR="00E7639A" w:rsidRDefault="00E7639A" w:rsidP="00BC459E">
      <w:pPr>
        <w:ind w:firstLine="0"/>
      </w:pPr>
    </w:p>
    <w:p w:rsidR="00E7639A" w:rsidRDefault="00E7639A" w:rsidP="00BC459E">
      <w:pPr>
        <w:ind w:firstLine="0"/>
      </w:pPr>
    </w:p>
    <w:p w:rsidR="00EC5432" w:rsidRDefault="00EC5432" w:rsidP="000922EF">
      <w:pPr>
        <w:jc w:val="center"/>
      </w:pPr>
    </w:p>
    <w:p w:rsidR="00F759F5" w:rsidRDefault="00F759F5" w:rsidP="000922EF">
      <w:pPr>
        <w:jc w:val="center"/>
      </w:pPr>
    </w:p>
    <w:p w:rsidR="00F759F5" w:rsidRDefault="00F759F5" w:rsidP="000922EF">
      <w:pPr>
        <w:jc w:val="center"/>
      </w:pPr>
    </w:p>
    <w:p w:rsidR="00F759F5" w:rsidRDefault="00F759F5" w:rsidP="000922EF">
      <w:pPr>
        <w:jc w:val="center"/>
      </w:pPr>
    </w:p>
    <w:p w:rsidR="00F759F5" w:rsidRDefault="00F759F5" w:rsidP="000922EF">
      <w:pPr>
        <w:jc w:val="center"/>
      </w:pPr>
    </w:p>
    <w:p w:rsidR="000677FD" w:rsidRPr="000922EF" w:rsidRDefault="000922EF" w:rsidP="000922EF">
      <w:pPr>
        <w:jc w:val="center"/>
        <w:rPr>
          <w:sz w:val="24"/>
          <w:szCs w:val="24"/>
        </w:rPr>
      </w:pPr>
      <w:r w:rsidRPr="000922EF">
        <w:rPr>
          <w:sz w:val="24"/>
          <w:szCs w:val="24"/>
        </w:rPr>
        <w:t>Стоимость услуг</w:t>
      </w:r>
    </w:p>
    <w:tbl>
      <w:tblPr>
        <w:tblStyle w:val="afffffff5"/>
        <w:tblW w:w="0" w:type="auto"/>
        <w:jc w:val="center"/>
        <w:tblLook w:val="04A0" w:firstRow="1" w:lastRow="0" w:firstColumn="1" w:lastColumn="0" w:noHBand="0" w:noVBand="1"/>
      </w:tblPr>
      <w:tblGrid>
        <w:gridCol w:w="826"/>
        <w:gridCol w:w="5832"/>
        <w:gridCol w:w="2588"/>
      </w:tblGrid>
      <w:tr w:rsidR="008215B7" w:rsidTr="00F759F5">
        <w:trPr>
          <w:jc w:val="center"/>
        </w:trPr>
        <w:tc>
          <w:tcPr>
            <w:tcW w:w="826" w:type="dxa"/>
          </w:tcPr>
          <w:p w:rsidR="008215B7" w:rsidRDefault="008215B7" w:rsidP="009503BC">
            <w:pPr>
              <w:ind w:firstLine="0"/>
              <w:jc w:val="center"/>
            </w:pPr>
            <w:r>
              <w:t>№ п/п</w:t>
            </w:r>
          </w:p>
        </w:tc>
        <w:tc>
          <w:tcPr>
            <w:tcW w:w="5832" w:type="dxa"/>
          </w:tcPr>
          <w:p w:rsidR="008215B7" w:rsidRDefault="008215B7" w:rsidP="009503BC">
            <w:pPr>
              <w:ind w:firstLine="0"/>
              <w:jc w:val="center"/>
            </w:pPr>
            <w:r>
              <w:t>Наименование услуги</w:t>
            </w:r>
          </w:p>
        </w:tc>
        <w:tc>
          <w:tcPr>
            <w:tcW w:w="2588" w:type="dxa"/>
          </w:tcPr>
          <w:p w:rsidR="008215B7" w:rsidRDefault="008215B7" w:rsidP="009503BC">
            <w:pPr>
              <w:ind w:firstLine="0"/>
              <w:jc w:val="center"/>
            </w:pPr>
            <w:r>
              <w:t>Стоимость, руб. без НДС</w:t>
            </w:r>
          </w:p>
        </w:tc>
      </w:tr>
      <w:tr w:rsidR="008215B7" w:rsidTr="00F759F5">
        <w:trPr>
          <w:jc w:val="center"/>
        </w:trPr>
        <w:tc>
          <w:tcPr>
            <w:tcW w:w="826" w:type="dxa"/>
          </w:tcPr>
          <w:p w:rsidR="008215B7" w:rsidRDefault="008215B7" w:rsidP="009503BC">
            <w:pPr>
              <w:ind w:firstLine="0"/>
              <w:jc w:val="center"/>
            </w:pPr>
            <w:r>
              <w:t>1</w:t>
            </w:r>
          </w:p>
        </w:tc>
        <w:tc>
          <w:tcPr>
            <w:tcW w:w="5832" w:type="dxa"/>
          </w:tcPr>
          <w:p w:rsidR="008215B7" w:rsidRDefault="008215B7" w:rsidP="00D77B6E">
            <w:pPr>
              <w:spacing w:line="240" w:lineRule="auto"/>
              <w:ind w:firstLine="0"/>
              <w:jc w:val="left"/>
            </w:pPr>
            <w:r w:rsidRPr="00EC5432">
              <w:t>Предрейсовы</w:t>
            </w:r>
            <w:r>
              <w:t xml:space="preserve">й/послерейсовый </w:t>
            </w:r>
            <w:r w:rsidRPr="00EC5432">
              <w:t>медицински</w:t>
            </w:r>
            <w:r>
              <w:t>й</w:t>
            </w:r>
            <w:r w:rsidRPr="00EC5432">
              <w:t xml:space="preserve"> осмотр </w:t>
            </w:r>
          </w:p>
        </w:tc>
        <w:tc>
          <w:tcPr>
            <w:tcW w:w="2588" w:type="dxa"/>
          </w:tcPr>
          <w:p w:rsidR="008215B7" w:rsidRDefault="008215B7" w:rsidP="009503BC">
            <w:pPr>
              <w:ind w:firstLine="0"/>
              <w:jc w:val="center"/>
            </w:pPr>
          </w:p>
        </w:tc>
      </w:tr>
    </w:tbl>
    <w:p w:rsidR="003F215A" w:rsidRDefault="003F215A" w:rsidP="00EC5432">
      <w:pPr>
        <w:jc w:val="right"/>
      </w:pPr>
    </w:p>
    <w:p w:rsidR="003F215A" w:rsidRDefault="003F215A" w:rsidP="003F215A"/>
    <w:p w:rsidR="003F215A" w:rsidRDefault="003F215A" w:rsidP="003F215A"/>
    <w:p w:rsidR="003F215A" w:rsidRPr="00EC5432" w:rsidRDefault="000922EF" w:rsidP="003F215A">
      <w:pPr>
        <w:pStyle w:val="afffffff6"/>
        <w:ind w:firstLine="708"/>
        <w:jc w:val="both"/>
        <w:rPr>
          <w:rFonts w:ascii="Times New Roman" w:hAnsi="Times New Roman" w:cs="Times New Roman"/>
          <w:b/>
          <w:sz w:val="22"/>
          <w:szCs w:val="22"/>
        </w:rPr>
      </w:pPr>
      <w:r>
        <w:rPr>
          <w:rFonts w:ascii="Times New Roman" w:hAnsi="Times New Roman" w:cs="Times New Roman"/>
          <w:b/>
          <w:sz w:val="22"/>
          <w:szCs w:val="22"/>
        </w:rPr>
        <w:t>ИС</w:t>
      </w:r>
      <w:r w:rsidR="003F215A" w:rsidRPr="00EC5432">
        <w:rPr>
          <w:rFonts w:ascii="Times New Roman" w:hAnsi="Times New Roman" w:cs="Times New Roman"/>
          <w:b/>
          <w:sz w:val="22"/>
          <w:szCs w:val="22"/>
        </w:rPr>
        <w:t>ПОЛНИТЕЛЬ:                                                                      ЗАКАЗЧИК:</w:t>
      </w:r>
    </w:p>
    <w:p w:rsidR="003F215A" w:rsidRDefault="003F215A" w:rsidP="003F215A">
      <w:pPr>
        <w:pStyle w:val="afffffff6"/>
        <w:jc w:val="both"/>
        <w:rPr>
          <w:rFonts w:ascii="Times New Roman" w:hAnsi="Times New Roman" w:cs="Times New Roman"/>
          <w:b/>
          <w:sz w:val="22"/>
          <w:szCs w:val="22"/>
        </w:rPr>
      </w:pPr>
    </w:p>
    <w:p w:rsidR="003F215A" w:rsidRPr="00EC5432" w:rsidRDefault="003F215A" w:rsidP="003F215A">
      <w:pPr>
        <w:pStyle w:val="afffffff6"/>
        <w:jc w:val="both"/>
        <w:rPr>
          <w:rFonts w:ascii="Times New Roman" w:hAnsi="Times New Roman" w:cs="Times New Roman"/>
          <w:b/>
          <w:sz w:val="22"/>
          <w:szCs w:val="22"/>
        </w:rPr>
      </w:pPr>
    </w:p>
    <w:p w:rsidR="00AC5591" w:rsidRPr="00EC5432" w:rsidRDefault="00AC5591" w:rsidP="00AC5591">
      <w:pPr>
        <w:pStyle w:val="afffffff6"/>
        <w:jc w:val="both"/>
        <w:rPr>
          <w:rFonts w:ascii="Times New Roman" w:hAnsi="Times New Roman" w:cs="Times New Roman"/>
          <w:b/>
          <w:sz w:val="22"/>
          <w:szCs w:val="22"/>
        </w:rPr>
      </w:pPr>
      <w:r w:rsidRPr="00EC5432">
        <w:rPr>
          <w:rFonts w:ascii="Times New Roman" w:hAnsi="Times New Roman" w:cs="Times New Roman"/>
          <w:b/>
          <w:sz w:val="22"/>
          <w:szCs w:val="22"/>
        </w:rPr>
        <w:t xml:space="preserve">       </w:t>
      </w:r>
      <w:r>
        <w:rPr>
          <w:rFonts w:ascii="Times New Roman" w:hAnsi="Times New Roman" w:cs="Times New Roman"/>
          <w:b/>
          <w:sz w:val="22"/>
          <w:szCs w:val="22"/>
        </w:rPr>
        <w:t xml:space="preserve">      </w:t>
      </w:r>
      <w:r w:rsidRPr="00EC5432">
        <w:rPr>
          <w:rFonts w:ascii="Times New Roman" w:hAnsi="Times New Roman" w:cs="Times New Roman"/>
          <w:b/>
          <w:sz w:val="22"/>
          <w:szCs w:val="22"/>
        </w:rPr>
        <w:t>_______________</w:t>
      </w:r>
      <w:r>
        <w:rPr>
          <w:rFonts w:ascii="Times New Roman" w:hAnsi="Times New Roman" w:cs="Times New Roman"/>
          <w:b/>
          <w:sz w:val="22"/>
          <w:szCs w:val="22"/>
        </w:rPr>
        <w:t>_/____________/</w:t>
      </w:r>
      <w:r w:rsidRPr="00EC5432">
        <w:rPr>
          <w:rFonts w:ascii="Times New Roman" w:hAnsi="Times New Roman" w:cs="Times New Roman"/>
          <w:b/>
          <w:sz w:val="22"/>
          <w:szCs w:val="22"/>
        </w:rPr>
        <w:t xml:space="preserve">                        </w:t>
      </w:r>
      <w:r>
        <w:rPr>
          <w:rFonts w:ascii="Times New Roman" w:hAnsi="Times New Roman" w:cs="Times New Roman"/>
          <w:b/>
          <w:sz w:val="22"/>
          <w:szCs w:val="22"/>
        </w:rPr>
        <w:t xml:space="preserve">                    </w:t>
      </w:r>
      <w:r w:rsidRPr="00EC5432">
        <w:rPr>
          <w:rFonts w:ascii="Times New Roman" w:hAnsi="Times New Roman" w:cs="Times New Roman"/>
          <w:b/>
          <w:sz w:val="22"/>
          <w:szCs w:val="22"/>
        </w:rPr>
        <w:t>_______________</w:t>
      </w:r>
      <w:r>
        <w:rPr>
          <w:rFonts w:ascii="Times New Roman" w:hAnsi="Times New Roman" w:cs="Times New Roman"/>
          <w:b/>
          <w:sz w:val="22"/>
          <w:szCs w:val="22"/>
        </w:rPr>
        <w:t>/______________ /</w:t>
      </w:r>
    </w:p>
    <w:p w:rsidR="003F215A" w:rsidRDefault="003F215A" w:rsidP="003F215A">
      <w:pPr>
        <w:tabs>
          <w:tab w:val="left" w:pos="1014"/>
        </w:tabs>
      </w:pPr>
    </w:p>
    <w:p w:rsidR="000677FD" w:rsidRPr="003F215A" w:rsidRDefault="003F215A" w:rsidP="003F215A">
      <w:pPr>
        <w:tabs>
          <w:tab w:val="left" w:pos="1014"/>
        </w:tabs>
        <w:sectPr w:rsidR="000677FD" w:rsidRPr="003F215A" w:rsidSect="007B6039">
          <w:pgSz w:w="11906" w:h="16838"/>
          <w:pgMar w:top="426" w:right="1134" w:bottom="426" w:left="993" w:header="720" w:footer="720" w:gutter="0"/>
          <w:cols w:space="720"/>
          <w:docGrid w:linePitch="272"/>
        </w:sectPr>
      </w:pPr>
      <w:r>
        <w:tab/>
      </w:r>
    </w:p>
    <w:p w:rsidR="00EC5432" w:rsidRDefault="00EC5432" w:rsidP="00EC5432">
      <w:pPr>
        <w:jc w:val="right"/>
      </w:pPr>
    </w:p>
    <w:p w:rsidR="00851F51" w:rsidRDefault="00FD5C2C" w:rsidP="00851F51">
      <w:pPr>
        <w:tabs>
          <w:tab w:val="left" w:pos="11340"/>
        </w:tabs>
      </w:pPr>
      <w:r>
        <w:tab/>
      </w:r>
      <w:r w:rsidR="00EC5432" w:rsidRPr="00840969">
        <w:t xml:space="preserve">Приложение № </w:t>
      </w:r>
      <w:r w:rsidR="00851F51">
        <w:t xml:space="preserve">2 </w:t>
      </w:r>
      <w:r w:rsidR="00EC5432" w:rsidRPr="00840969">
        <w:t xml:space="preserve"> </w:t>
      </w:r>
    </w:p>
    <w:p w:rsidR="00EC5432" w:rsidRDefault="00851F51" w:rsidP="00851F51">
      <w:pPr>
        <w:tabs>
          <w:tab w:val="left" w:pos="11340"/>
        </w:tabs>
      </w:pPr>
      <w:r>
        <w:tab/>
      </w:r>
      <w:r w:rsidR="00EC5432" w:rsidRPr="00840969">
        <w:t>к договору №</w:t>
      </w:r>
      <w:r>
        <w:t xml:space="preserve"> </w:t>
      </w:r>
      <w:r w:rsidR="00AC5591">
        <w:t>________</w:t>
      </w:r>
      <w:r w:rsidR="006625EE">
        <w:t xml:space="preserve"> </w:t>
      </w:r>
      <w:r w:rsidR="00EC5432" w:rsidRPr="00840969">
        <w:t xml:space="preserve">от </w:t>
      </w:r>
      <w:r w:rsidR="00AC5591">
        <w:t>__</w:t>
      </w:r>
      <w:r w:rsidR="005D16F4">
        <w:t>.</w:t>
      </w:r>
      <w:r w:rsidR="00AC5591">
        <w:t>__</w:t>
      </w:r>
      <w:r w:rsidR="005D16F4">
        <w:t>.</w:t>
      </w:r>
      <w:r w:rsidR="00EC5432" w:rsidRPr="00840969">
        <w:t>20</w:t>
      </w:r>
      <w:r w:rsidR="00AC5591">
        <w:t>__</w:t>
      </w:r>
      <w:r w:rsidR="00EC5432" w:rsidRPr="00840969">
        <w:t xml:space="preserve"> г.</w:t>
      </w:r>
      <w:r w:rsidR="00EC5432">
        <w:t xml:space="preserve">                                                                                                                                                                                         </w:t>
      </w:r>
    </w:p>
    <w:p w:rsidR="00EC5432" w:rsidRDefault="00EC5432" w:rsidP="00EC5432">
      <w:pPr>
        <w:jc w:val="right"/>
      </w:pPr>
    </w:p>
    <w:p w:rsidR="00EC5432" w:rsidRDefault="00EC5432" w:rsidP="00EC5432">
      <w:pPr>
        <w:jc w:val="right"/>
      </w:pPr>
    </w:p>
    <w:p w:rsidR="00EC5432" w:rsidRDefault="006239DA" w:rsidP="006239DA">
      <w:pPr>
        <w:jc w:val="center"/>
      </w:pPr>
      <w:r w:rsidRPr="00EC5432">
        <w:t>Информация о цепочке собственников, включая конечных бенефициаров</w:t>
      </w:r>
    </w:p>
    <w:tbl>
      <w:tblPr>
        <w:tblW w:w="4621" w:type="pct"/>
        <w:jc w:val="center"/>
        <w:tblLayout w:type="fixed"/>
        <w:tblLook w:val="00A0" w:firstRow="1" w:lastRow="0" w:firstColumn="1" w:lastColumn="0" w:noHBand="0" w:noVBand="0"/>
      </w:tblPr>
      <w:tblGrid>
        <w:gridCol w:w="567"/>
        <w:gridCol w:w="710"/>
        <w:gridCol w:w="710"/>
        <w:gridCol w:w="1496"/>
        <w:gridCol w:w="628"/>
        <w:gridCol w:w="1128"/>
        <w:gridCol w:w="995"/>
        <w:gridCol w:w="555"/>
        <w:gridCol w:w="728"/>
        <w:gridCol w:w="33"/>
        <w:gridCol w:w="661"/>
        <w:gridCol w:w="980"/>
        <w:gridCol w:w="179"/>
        <w:gridCol w:w="1144"/>
        <w:gridCol w:w="15"/>
        <w:gridCol w:w="956"/>
        <w:gridCol w:w="1398"/>
        <w:gridCol w:w="1153"/>
        <w:gridCol w:w="1132"/>
      </w:tblGrid>
      <w:tr w:rsidR="00FD5C2C" w:rsidRPr="00D01A17" w:rsidTr="00FD5C2C">
        <w:trPr>
          <w:trHeight w:val="255"/>
          <w:jc w:val="center"/>
        </w:trPr>
        <w:tc>
          <w:tcPr>
            <w:tcW w:w="3030" w:type="pct"/>
            <w:gridSpan w:val="12"/>
            <w:tcBorders>
              <w:bottom w:val="single" w:sz="4" w:space="0" w:color="auto"/>
            </w:tcBorders>
            <w:noWrap/>
            <w:vAlign w:val="center"/>
          </w:tcPr>
          <w:p w:rsidR="00FD5C2C" w:rsidRPr="00D01A17" w:rsidRDefault="00FD5C2C" w:rsidP="00E7639A">
            <w:pPr>
              <w:suppressAutoHyphens w:val="0"/>
              <w:spacing w:line="240" w:lineRule="auto"/>
              <w:ind w:firstLine="0"/>
              <w:jc w:val="center"/>
              <w:rPr>
                <w:bCs w:val="0"/>
                <w:sz w:val="18"/>
                <w:szCs w:val="18"/>
                <w:lang w:eastAsia="ru-RU"/>
              </w:rPr>
            </w:pPr>
          </w:p>
        </w:tc>
        <w:tc>
          <w:tcPr>
            <w:tcW w:w="436" w:type="pct"/>
            <w:gridSpan w:val="2"/>
            <w:tcBorders>
              <w:bottom w:val="single" w:sz="4" w:space="0" w:color="auto"/>
              <w:right w:val="nil"/>
            </w:tcBorders>
          </w:tcPr>
          <w:p w:rsidR="00FD5C2C" w:rsidRPr="00D01A17" w:rsidRDefault="00FD5C2C" w:rsidP="00E7639A">
            <w:pPr>
              <w:suppressAutoHyphens w:val="0"/>
              <w:spacing w:line="240" w:lineRule="auto"/>
              <w:ind w:firstLine="0"/>
              <w:jc w:val="right"/>
              <w:rPr>
                <w:sz w:val="18"/>
                <w:szCs w:val="18"/>
              </w:rPr>
            </w:pPr>
          </w:p>
        </w:tc>
        <w:tc>
          <w:tcPr>
            <w:tcW w:w="1534" w:type="pct"/>
            <w:gridSpan w:val="5"/>
            <w:tcBorders>
              <w:left w:val="nil"/>
              <w:bottom w:val="single" w:sz="4" w:space="0" w:color="auto"/>
            </w:tcBorders>
            <w:noWrap/>
            <w:vAlign w:val="center"/>
          </w:tcPr>
          <w:p w:rsidR="00FD5C2C" w:rsidRPr="00D01A17" w:rsidRDefault="00FD5C2C" w:rsidP="00E7639A">
            <w:pPr>
              <w:suppressAutoHyphens w:val="0"/>
              <w:spacing w:line="240" w:lineRule="auto"/>
              <w:ind w:firstLine="0"/>
              <w:jc w:val="right"/>
              <w:rPr>
                <w:sz w:val="18"/>
                <w:szCs w:val="18"/>
              </w:rPr>
            </w:pPr>
          </w:p>
        </w:tc>
      </w:tr>
      <w:tr w:rsidR="00FD5C2C" w:rsidRPr="00D01A17" w:rsidTr="00FD5C2C">
        <w:tblPrEx>
          <w:tblLook w:val="0000" w:firstRow="0" w:lastRow="0" w:firstColumn="0" w:lastColumn="0" w:noHBand="0" w:noVBand="0"/>
        </w:tblPrEx>
        <w:trPr>
          <w:trHeight w:val="315"/>
          <w:jc w:val="center"/>
        </w:trPr>
        <w:tc>
          <w:tcPr>
            <w:tcW w:w="187" w:type="pct"/>
            <w:tcBorders>
              <w:top w:val="single" w:sz="8" w:space="0" w:color="auto"/>
              <w:left w:val="single" w:sz="8" w:space="0" w:color="auto"/>
              <w:bottom w:val="single" w:sz="8" w:space="0" w:color="auto"/>
              <w:right w:val="single" w:sz="8" w:space="0" w:color="auto"/>
            </w:tcBorders>
            <w:shd w:val="clear" w:color="auto" w:fill="auto"/>
            <w:noWrap/>
            <w:vAlign w:val="center"/>
          </w:tcPr>
          <w:p w:rsidR="00FD5C2C" w:rsidRPr="00D01A17" w:rsidRDefault="00FD5C2C" w:rsidP="00E7639A">
            <w:pPr>
              <w:jc w:val="center"/>
              <w:rPr>
                <w:rFonts w:ascii="Calibri" w:hAnsi="Calibri"/>
                <w:color w:val="000000"/>
                <w:sz w:val="18"/>
                <w:szCs w:val="18"/>
              </w:rPr>
            </w:pPr>
          </w:p>
        </w:tc>
        <w:tc>
          <w:tcPr>
            <w:tcW w:w="1867" w:type="pct"/>
            <w:gridSpan w:val="6"/>
            <w:tcBorders>
              <w:top w:val="single" w:sz="8" w:space="0" w:color="auto"/>
              <w:left w:val="nil"/>
              <w:bottom w:val="single" w:sz="8" w:space="0" w:color="auto"/>
              <w:right w:val="single" w:sz="8" w:space="0" w:color="000000"/>
            </w:tcBorders>
            <w:shd w:val="clear" w:color="auto" w:fill="auto"/>
            <w:noWrap/>
            <w:vAlign w:val="center"/>
          </w:tcPr>
          <w:p w:rsidR="00FD5C2C" w:rsidRPr="00D01A17" w:rsidRDefault="00FD5C2C" w:rsidP="00E7639A">
            <w:pPr>
              <w:jc w:val="center"/>
              <w:rPr>
                <w:color w:val="000000"/>
                <w:sz w:val="18"/>
                <w:szCs w:val="18"/>
              </w:rPr>
            </w:pPr>
            <w:r w:rsidRPr="00D01A17">
              <w:rPr>
                <w:color w:val="000000"/>
                <w:sz w:val="18"/>
                <w:szCs w:val="18"/>
              </w:rPr>
              <w:t>Акционерное общество «Санаторий-профилакторий «Энергетик»</w:t>
            </w:r>
          </w:p>
        </w:tc>
        <w:tc>
          <w:tcPr>
            <w:tcW w:w="434" w:type="pct"/>
            <w:gridSpan w:val="3"/>
            <w:tcBorders>
              <w:top w:val="single" w:sz="8" w:space="0" w:color="auto"/>
              <w:left w:val="nil"/>
              <w:bottom w:val="single" w:sz="8" w:space="0" w:color="auto"/>
              <w:right w:val="nil"/>
            </w:tcBorders>
          </w:tcPr>
          <w:p w:rsidR="00FD5C2C" w:rsidRPr="00D01A17" w:rsidRDefault="00FD5C2C" w:rsidP="00E7639A">
            <w:pPr>
              <w:jc w:val="center"/>
              <w:rPr>
                <w:bCs w:val="0"/>
                <w:color w:val="000000"/>
                <w:sz w:val="18"/>
                <w:szCs w:val="18"/>
              </w:rPr>
            </w:pPr>
          </w:p>
        </w:tc>
        <w:tc>
          <w:tcPr>
            <w:tcW w:w="2512" w:type="pct"/>
            <w:gridSpan w:val="9"/>
            <w:tcBorders>
              <w:top w:val="single" w:sz="8" w:space="0" w:color="auto"/>
              <w:left w:val="nil"/>
              <w:bottom w:val="single" w:sz="8" w:space="0" w:color="auto"/>
              <w:right w:val="single" w:sz="8" w:space="0" w:color="000000"/>
            </w:tcBorders>
            <w:shd w:val="clear" w:color="auto" w:fill="auto"/>
            <w:vAlign w:val="center"/>
          </w:tcPr>
          <w:p w:rsidR="00FD5C2C" w:rsidRPr="00D01A17" w:rsidRDefault="00FD5C2C" w:rsidP="00E7639A">
            <w:pPr>
              <w:jc w:val="center"/>
              <w:rPr>
                <w:bCs w:val="0"/>
                <w:color w:val="000000"/>
                <w:sz w:val="18"/>
                <w:szCs w:val="18"/>
              </w:rPr>
            </w:pPr>
            <w:r w:rsidRPr="00D01A17">
              <w:rPr>
                <w:bCs w:val="0"/>
                <w:color w:val="000000"/>
                <w:sz w:val="18"/>
                <w:szCs w:val="18"/>
              </w:rPr>
              <w:t>Информация о цепочке собственников контрагента, включая бенефициаров (в том числе конечных)</w:t>
            </w:r>
          </w:p>
        </w:tc>
      </w:tr>
      <w:tr w:rsidR="00FD5C2C" w:rsidRPr="00D01A17" w:rsidTr="00FD5C2C">
        <w:tblPrEx>
          <w:tblLook w:val="0000" w:firstRow="0" w:lastRow="0" w:firstColumn="0" w:lastColumn="0" w:noHBand="0" w:noVBand="0"/>
        </w:tblPrEx>
        <w:trPr>
          <w:trHeight w:val="870"/>
          <w:jc w:val="center"/>
        </w:trPr>
        <w:tc>
          <w:tcPr>
            <w:tcW w:w="187" w:type="pct"/>
            <w:vMerge w:val="restart"/>
            <w:tcBorders>
              <w:top w:val="nil"/>
              <w:left w:val="single" w:sz="8" w:space="0" w:color="auto"/>
              <w:bottom w:val="single" w:sz="8" w:space="0" w:color="000000"/>
              <w:right w:val="single" w:sz="8" w:space="0" w:color="auto"/>
            </w:tcBorders>
            <w:shd w:val="clear" w:color="auto" w:fill="FFFFFF"/>
            <w:vAlign w:val="center"/>
          </w:tcPr>
          <w:p w:rsidR="00FD5C2C" w:rsidRPr="00D01A17" w:rsidRDefault="00FD5C2C" w:rsidP="00FD5C2C">
            <w:pPr>
              <w:ind w:firstLine="0"/>
              <w:jc w:val="center"/>
              <w:rPr>
                <w:bCs w:val="0"/>
                <w:color w:val="000000"/>
                <w:sz w:val="18"/>
                <w:szCs w:val="18"/>
              </w:rPr>
            </w:pPr>
            <w:r w:rsidRPr="00D01A17">
              <w:rPr>
                <w:bCs w:val="0"/>
                <w:color w:val="000000"/>
                <w:sz w:val="18"/>
                <w:szCs w:val="18"/>
              </w:rPr>
              <w:t>№ п.п.</w:t>
            </w:r>
          </w:p>
        </w:tc>
        <w:tc>
          <w:tcPr>
            <w:tcW w:w="234" w:type="pct"/>
            <w:vMerge w:val="restart"/>
            <w:tcBorders>
              <w:top w:val="nil"/>
              <w:left w:val="single" w:sz="8" w:space="0" w:color="auto"/>
              <w:bottom w:val="nil"/>
              <w:right w:val="single" w:sz="4" w:space="0" w:color="auto"/>
            </w:tcBorders>
            <w:shd w:val="clear" w:color="auto" w:fill="FFFFFF"/>
            <w:vAlign w:val="center"/>
          </w:tcPr>
          <w:p w:rsidR="00FD5C2C" w:rsidRPr="00D01A17" w:rsidRDefault="00FD5C2C" w:rsidP="00FD5C2C">
            <w:pPr>
              <w:ind w:firstLine="0"/>
              <w:jc w:val="center"/>
              <w:rPr>
                <w:bCs w:val="0"/>
                <w:color w:val="000000"/>
                <w:sz w:val="18"/>
                <w:szCs w:val="18"/>
              </w:rPr>
            </w:pPr>
            <w:r w:rsidRPr="00D01A17">
              <w:rPr>
                <w:bCs w:val="0"/>
                <w:color w:val="000000"/>
                <w:sz w:val="18"/>
                <w:szCs w:val="18"/>
              </w:rPr>
              <w:t>ИНН</w:t>
            </w:r>
          </w:p>
        </w:tc>
        <w:tc>
          <w:tcPr>
            <w:tcW w:w="234" w:type="pct"/>
            <w:vMerge w:val="restart"/>
            <w:tcBorders>
              <w:top w:val="nil"/>
              <w:left w:val="single" w:sz="4" w:space="0" w:color="auto"/>
              <w:bottom w:val="nil"/>
              <w:right w:val="single" w:sz="4" w:space="0" w:color="auto"/>
            </w:tcBorders>
            <w:shd w:val="clear" w:color="auto" w:fill="FFFFFF"/>
            <w:vAlign w:val="center"/>
          </w:tcPr>
          <w:p w:rsidR="00FD5C2C" w:rsidRPr="00D01A17" w:rsidRDefault="00FD5C2C" w:rsidP="00FD5C2C">
            <w:pPr>
              <w:ind w:firstLine="0"/>
              <w:jc w:val="center"/>
              <w:rPr>
                <w:bCs w:val="0"/>
                <w:color w:val="000000"/>
                <w:sz w:val="18"/>
                <w:szCs w:val="18"/>
              </w:rPr>
            </w:pPr>
            <w:r w:rsidRPr="00D01A17">
              <w:rPr>
                <w:bCs w:val="0"/>
                <w:color w:val="000000"/>
                <w:sz w:val="18"/>
                <w:szCs w:val="18"/>
              </w:rPr>
              <w:t>ОГРН</w:t>
            </w:r>
          </w:p>
        </w:tc>
        <w:tc>
          <w:tcPr>
            <w:tcW w:w="493" w:type="pct"/>
            <w:vMerge w:val="restart"/>
            <w:tcBorders>
              <w:top w:val="nil"/>
              <w:left w:val="single" w:sz="4" w:space="0" w:color="auto"/>
              <w:bottom w:val="nil"/>
              <w:right w:val="single" w:sz="4" w:space="0" w:color="auto"/>
            </w:tcBorders>
            <w:shd w:val="clear" w:color="auto" w:fill="FFFFFF"/>
            <w:vAlign w:val="center"/>
          </w:tcPr>
          <w:p w:rsidR="00FD5C2C" w:rsidRPr="00D01A17" w:rsidRDefault="00FD5C2C" w:rsidP="00FD5C2C">
            <w:pPr>
              <w:ind w:firstLine="0"/>
              <w:jc w:val="center"/>
              <w:rPr>
                <w:bCs w:val="0"/>
                <w:color w:val="000000"/>
                <w:sz w:val="18"/>
                <w:szCs w:val="18"/>
              </w:rPr>
            </w:pPr>
            <w:r w:rsidRPr="00D01A17">
              <w:rPr>
                <w:bCs w:val="0"/>
                <w:color w:val="000000"/>
                <w:sz w:val="18"/>
                <w:szCs w:val="18"/>
              </w:rPr>
              <w:t>Наименование краткое</w:t>
            </w:r>
          </w:p>
        </w:tc>
        <w:tc>
          <w:tcPr>
            <w:tcW w:w="207" w:type="pct"/>
            <w:vMerge w:val="restart"/>
            <w:tcBorders>
              <w:top w:val="nil"/>
              <w:left w:val="single" w:sz="4" w:space="0" w:color="auto"/>
              <w:bottom w:val="nil"/>
              <w:right w:val="single" w:sz="4" w:space="0" w:color="auto"/>
            </w:tcBorders>
            <w:shd w:val="clear" w:color="auto" w:fill="FFFFFF"/>
            <w:vAlign w:val="center"/>
          </w:tcPr>
          <w:p w:rsidR="00FD5C2C" w:rsidRPr="00D01A17" w:rsidRDefault="00FD5C2C" w:rsidP="00FD5C2C">
            <w:pPr>
              <w:ind w:firstLine="0"/>
              <w:jc w:val="center"/>
              <w:rPr>
                <w:bCs w:val="0"/>
                <w:color w:val="000000"/>
                <w:sz w:val="18"/>
                <w:szCs w:val="18"/>
              </w:rPr>
            </w:pPr>
            <w:r w:rsidRPr="00D01A17">
              <w:rPr>
                <w:bCs w:val="0"/>
                <w:color w:val="000000"/>
                <w:sz w:val="18"/>
                <w:szCs w:val="18"/>
              </w:rPr>
              <w:t>Код ОКВЭД</w:t>
            </w:r>
          </w:p>
        </w:tc>
        <w:tc>
          <w:tcPr>
            <w:tcW w:w="372" w:type="pct"/>
            <w:vMerge w:val="restart"/>
            <w:tcBorders>
              <w:top w:val="nil"/>
              <w:left w:val="single" w:sz="4" w:space="0" w:color="auto"/>
              <w:bottom w:val="nil"/>
              <w:right w:val="single" w:sz="4" w:space="0" w:color="auto"/>
            </w:tcBorders>
            <w:shd w:val="clear" w:color="auto" w:fill="FFFFFF"/>
            <w:vAlign w:val="center"/>
          </w:tcPr>
          <w:p w:rsidR="00FD5C2C" w:rsidRPr="00D01A17" w:rsidRDefault="00FD5C2C" w:rsidP="00FD5C2C">
            <w:pPr>
              <w:ind w:firstLine="0"/>
              <w:jc w:val="center"/>
              <w:rPr>
                <w:bCs w:val="0"/>
                <w:color w:val="000000"/>
                <w:sz w:val="18"/>
                <w:szCs w:val="18"/>
              </w:rPr>
            </w:pPr>
            <w:r w:rsidRPr="00D01A17">
              <w:rPr>
                <w:bCs w:val="0"/>
                <w:color w:val="000000"/>
                <w:sz w:val="18"/>
                <w:szCs w:val="18"/>
              </w:rPr>
              <w:t>ФИО руководителя</w:t>
            </w:r>
          </w:p>
        </w:tc>
        <w:tc>
          <w:tcPr>
            <w:tcW w:w="328" w:type="pct"/>
            <w:vMerge w:val="restart"/>
            <w:tcBorders>
              <w:top w:val="nil"/>
              <w:left w:val="single" w:sz="4" w:space="0" w:color="auto"/>
              <w:bottom w:val="nil"/>
              <w:right w:val="single" w:sz="4" w:space="0" w:color="auto"/>
            </w:tcBorders>
            <w:shd w:val="clear" w:color="auto" w:fill="FFFFFF"/>
            <w:vAlign w:val="center"/>
          </w:tcPr>
          <w:p w:rsidR="00FD5C2C" w:rsidRPr="00D01A17" w:rsidRDefault="00FD5C2C" w:rsidP="00FD5C2C">
            <w:pPr>
              <w:ind w:firstLine="0"/>
              <w:jc w:val="center"/>
              <w:rPr>
                <w:bCs w:val="0"/>
                <w:color w:val="000000"/>
                <w:sz w:val="18"/>
                <w:szCs w:val="18"/>
              </w:rPr>
            </w:pPr>
            <w:r w:rsidRPr="00D01A17">
              <w:rPr>
                <w:bCs w:val="0"/>
                <w:color w:val="000000"/>
                <w:sz w:val="18"/>
                <w:szCs w:val="18"/>
              </w:rPr>
              <w:t>Серия и номер документа, удостоверяющего личность руководителя</w:t>
            </w:r>
          </w:p>
        </w:tc>
        <w:tc>
          <w:tcPr>
            <w:tcW w:w="183" w:type="pct"/>
            <w:vMerge w:val="restart"/>
            <w:tcBorders>
              <w:top w:val="nil"/>
              <w:left w:val="single" w:sz="4" w:space="0" w:color="auto"/>
              <w:bottom w:val="nil"/>
              <w:right w:val="single" w:sz="4" w:space="0" w:color="auto"/>
            </w:tcBorders>
            <w:shd w:val="clear" w:color="auto" w:fill="auto"/>
            <w:vAlign w:val="center"/>
          </w:tcPr>
          <w:p w:rsidR="00FD5C2C" w:rsidRPr="00D01A17" w:rsidRDefault="00FD5C2C" w:rsidP="00FD5C2C">
            <w:pPr>
              <w:ind w:firstLine="0"/>
              <w:jc w:val="center"/>
              <w:rPr>
                <w:bCs w:val="0"/>
                <w:color w:val="000000"/>
                <w:sz w:val="18"/>
                <w:szCs w:val="18"/>
              </w:rPr>
            </w:pPr>
            <w:r w:rsidRPr="00D01A17">
              <w:rPr>
                <w:bCs w:val="0"/>
                <w:color w:val="000000"/>
                <w:sz w:val="18"/>
                <w:szCs w:val="18"/>
              </w:rPr>
              <w:t>№ п.п.</w:t>
            </w:r>
          </w:p>
        </w:tc>
        <w:tc>
          <w:tcPr>
            <w:tcW w:w="240" w:type="pct"/>
            <w:vMerge w:val="restart"/>
            <w:tcBorders>
              <w:top w:val="nil"/>
              <w:left w:val="single" w:sz="4" w:space="0" w:color="auto"/>
              <w:bottom w:val="nil"/>
              <w:right w:val="single" w:sz="4" w:space="0" w:color="auto"/>
            </w:tcBorders>
            <w:shd w:val="clear" w:color="auto" w:fill="auto"/>
            <w:vAlign w:val="center"/>
          </w:tcPr>
          <w:p w:rsidR="00FD5C2C" w:rsidRPr="00D01A17" w:rsidRDefault="00FD5C2C" w:rsidP="00FD5C2C">
            <w:pPr>
              <w:ind w:firstLine="0"/>
              <w:jc w:val="center"/>
              <w:rPr>
                <w:bCs w:val="0"/>
                <w:color w:val="000000"/>
                <w:sz w:val="18"/>
                <w:szCs w:val="18"/>
              </w:rPr>
            </w:pPr>
            <w:r w:rsidRPr="00D01A17">
              <w:rPr>
                <w:bCs w:val="0"/>
                <w:color w:val="000000"/>
                <w:sz w:val="18"/>
                <w:szCs w:val="18"/>
              </w:rPr>
              <w:t>ИНН</w:t>
            </w:r>
          </w:p>
        </w:tc>
        <w:tc>
          <w:tcPr>
            <w:tcW w:w="229" w:type="pct"/>
            <w:gridSpan w:val="2"/>
            <w:vMerge w:val="restart"/>
            <w:tcBorders>
              <w:top w:val="nil"/>
              <w:left w:val="single" w:sz="4" w:space="0" w:color="auto"/>
              <w:bottom w:val="nil"/>
              <w:right w:val="single" w:sz="4" w:space="0" w:color="auto"/>
            </w:tcBorders>
            <w:shd w:val="clear" w:color="auto" w:fill="auto"/>
            <w:vAlign w:val="center"/>
          </w:tcPr>
          <w:p w:rsidR="00FD5C2C" w:rsidRPr="00D01A17" w:rsidRDefault="00FD5C2C" w:rsidP="00FD5C2C">
            <w:pPr>
              <w:ind w:firstLine="0"/>
              <w:jc w:val="center"/>
              <w:rPr>
                <w:bCs w:val="0"/>
                <w:color w:val="000000"/>
                <w:sz w:val="18"/>
                <w:szCs w:val="18"/>
              </w:rPr>
            </w:pPr>
            <w:r w:rsidRPr="00D01A17">
              <w:rPr>
                <w:bCs w:val="0"/>
                <w:color w:val="000000"/>
                <w:sz w:val="18"/>
                <w:szCs w:val="18"/>
              </w:rPr>
              <w:t>ОГРН</w:t>
            </w:r>
          </w:p>
        </w:tc>
        <w:tc>
          <w:tcPr>
            <w:tcW w:w="382" w:type="pct"/>
            <w:gridSpan w:val="2"/>
            <w:vMerge w:val="restart"/>
            <w:tcBorders>
              <w:top w:val="nil"/>
              <w:left w:val="single" w:sz="4" w:space="0" w:color="auto"/>
              <w:bottom w:val="nil"/>
              <w:right w:val="single" w:sz="4" w:space="0" w:color="auto"/>
            </w:tcBorders>
            <w:shd w:val="clear" w:color="auto" w:fill="auto"/>
            <w:vAlign w:val="center"/>
          </w:tcPr>
          <w:p w:rsidR="00FD5C2C" w:rsidRPr="00D01A17" w:rsidRDefault="00FD5C2C" w:rsidP="00FD5C2C">
            <w:pPr>
              <w:ind w:firstLine="0"/>
              <w:jc w:val="center"/>
              <w:rPr>
                <w:bCs w:val="0"/>
                <w:color w:val="000000"/>
                <w:sz w:val="18"/>
                <w:szCs w:val="18"/>
              </w:rPr>
            </w:pPr>
            <w:r w:rsidRPr="00D01A17">
              <w:rPr>
                <w:bCs w:val="0"/>
                <w:color w:val="000000"/>
                <w:sz w:val="18"/>
                <w:szCs w:val="18"/>
              </w:rPr>
              <w:t>Наименование</w:t>
            </w:r>
          </w:p>
          <w:p w:rsidR="00FD5C2C" w:rsidRPr="00D01A17" w:rsidRDefault="00FD5C2C" w:rsidP="00FD5C2C">
            <w:pPr>
              <w:ind w:firstLine="0"/>
              <w:jc w:val="center"/>
              <w:rPr>
                <w:bCs w:val="0"/>
                <w:color w:val="000000"/>
                <w:sz w:val="18"/>
                <w:szCs w:val="18"/>
              </w:rPr>
            </w:pPr>
            <w:r w:rsidRPr="00D01A17">
              <w:rPr>
                <w:bCs w:val="0"/>
                <w:color w:val="000000"/>
                <w:sz w:val="18"/>
                <w:szCs w:val="18"/>
              </w:rPr>
              <w:t>ФИО</w:t>
            </w:r>
          </w:p>
        </w:tc>
        <w:tc>
          <w:tcPr>
            <w:tcW w:w="382" w:type="pct"/>
            <w:gridSpan w:val="2"/>
            <w:vMerge w:val="restart"/>
            <w:tcBorders>
              <w:top w:val="nil"/>
              <w:left w:val="single" w:sz="4" w:space="0" w:color="auto"/>
              <w:bottom w:val="nil"/>
              <w:right w:val="single" w:sz="4" w:space="0" w:color="auto"/>
            </w:tcBorders>
            <w:shd w:val="clear" w:color="auto" w:fill="auto"/>
            <w:vAlign w:val="center"/>
          </w:tcPr>
          <w:p w:rsidR="00FD5C2C" w:rsidRPr="00D01A17" w:rsidRDefault="00FD5C2C" w:rsidP="00FD5C2C">
            <w:pPr>
              <w:ind w:firstLine="0"/>
              <w:rPr>
                <w:bCs w:val="0"/>
                <w:color w:val="000000"/>
                <w:sz w:val="18"/>
                <w:szCs w:val="18"/>
              </w:rPr>
            </w:pPr>
            <w:r w:rsidRPr="00D01A17">
              <w:rPr>
                <w:bCs w:val="0"/>
                <w:color w:val="000000"/>
                <w:sz w:val="18"/>
                <w:szCs w:val="18"/>
              </w:rPr>
              <w:t>Адрес регистрации</w:t>
            </w:r>
          </w:p>
        </w:tc>
        <w:tc>
          <w:tcPr>
            <w:tcW w:w="315" w:type="pct"/>
            <w:vMerge w:val="restart"/>
            <w:tcBorders>
              <w:top w:val="nil"/>
              <w:left w:val="single" w:sz="4" w:space="0" w:color="auto"/>
              <w:bottom w:val="nil"/>
              <w:right w:val="single" w:sz="4" w:space="0" w:color="auto"/>
            </w:tcBorders>
            <w:shd w:val="clear" w:color="auto" w:fill="auto"/>
            <w:vAlign w:val="center"/>
          </w:tcPr>
          <w:p w:rsidR="00FD5C2C" w:rsidRPr="00D01A17" w:rsidRDefault="00FD5C2C" w:rsidP="00FD5C2C">
            <w:pPr>
              <w:ind w:firstLine="0"/>
              <w:rPr>
                <w:bCs w:val="0"/>
                <w:color w:val="000000"/>
                <w:sz w:val="18"/>
                <w:szCs w:val="18"/>
              </w:rPr>
            </w:pPr>
            <w:r w:rsidRPr="00D01A17">
              <w:rPr>
                <w:bCs w:val="0"/>
                <w:color w:val="000000"/>
                <w:sz w:val="18"/>
                <w:szCs w:val="18"/>
              </w:rPr>
              <w:t>Серия и номер документа, удостоверяющего личность (для физ.</w:t>
            </w:r>
            <w:r>
              <w:rPr>
                <w:bCs w:val="0"/>
                <w:color w:val="000000"/>
                <w:sz w:val="18"/>
                <w:szCs w:val="18"/>
              </w:rPr>
              <w:t xml:space="preserve"> </w:t>
            </w:r>
            <w:r w:rsidRPr="00D01A17">
              <w:rPr>
                <w:bCs w:val="0"/>
                <w:color w:val="000000"/>
                <w:sz w:val="18"/>
                <w:szCs w:val="18"/>
              </w:rPr>
              <w:t>лиц)</w:t>
            </w:r>
          </w:p>
        </w:tc>
        <w:tc>
          <w:tcPr>
            <w:tcW w:w="461" w:type="pct"/>
            <w:vMerge w:val="restart"/>
            <w:tcBorders>
              <w:top w:val="nil"/>
              <w:left w:val="single" w:sz="4" w:space="0" w:color="auto"/>
              <w:bottom w:val="nil"/>
              <w:right w:val="single" w:sz="4" w:space="0" w:color="auto"/>
            </w:tcBorders>
            <w:shd w:val="clear" w:color="auto" w:fill="auto"/>
            <w:vAlign w:val="center"/>
          </w:tcPr>
          <w:p w:rsidR="00FD5C2C" w:rsidRPr="00D01A17" w:rsidRDefault="00FD5C2C" w:rsidP="00FD5C2C">
            <w:pPr>
              <w:ind w:firstLine="0"/>
              <w:rPr>
                <w:bCs w:val="0"/>
                <w:color w:val="000000"/>
                <w:sz w:val="18"/>
                <w:szCs w:val="18"/>
              </w:rPr>
            </w:pPr>
            <w:r w:rsidRPr="00D01A17">
              <w:rPr>
                <w:bCs w:val="0"/>
                <w:color w:val="000000"/>
                <w:sz w:val="18"/>
                <w:szCs w:val="18"/>
              </w:rPr>
              <w:t>Руководитель</w:t>
            </w:r>
          </w:p>
          <w:p w:rsidR="00FD5C2C" w:rsidRPr="00D01A17" w:rsidRDefault="00FD5C2C" w:rsidP="00FD5C2C">
            <w:pPr>
              <w:ind w:firstLine="0"/>
              <w:rPr>
                <w:bCs w:val="0"/>
                <w:color w:val="000000"/>
                <w:sz w:val="18"/>
                <w:szCs w:val="18"/>
              </w:rPr>
            </w:pPr>
            <w:r w:rsidRPr="00D01A17">
              <w:rPr>
                <w:bCs w:val="0"/>
                <w:color w:val="000000"/>
                <w:sz w:val="18"/>
                <w:szCs w:val="18"/>
              </w:rPr>
              <w:t>/участник/</w:t>
            </w:r>
          </w:p>
          <w:p w:rsidR="00FD5C2C" w:rsidRPr="00D01A17" w:rsidRDefault="00FD5C2C" w:rsidP="00FD5C2C">
            <w:pPr>
              <w:ind w:firstLine="0"/>
              <w:rPr>
                <w:bCs w:val="0"/>
                <w:color w:val="000000"/>
                <w:sz w:val="18"/>
                <w:szCs w:val="18"/>
              </w:rPr>
            </w:pPr>
            <w:r w:rsidRPr="00D01A17">
              <w:rPr>
                <w:bCs w:val="0"/>
                <w:color w:val="000000"/>
                <w:sz w:val="18"/>
                <w:szCs w:val="18"/>
              </w:rPr>
              <w:t>акционер</w:t>
            </w:r>
          </w:p>
          <w:p w:rsidR="00FD5C2C" w:rsidRPr="00D01A17" w:rsidRDefault="00FD5C2C" w:rsidP="00FD5C2C">
            <w:pPr>
              <w:ind w:firstLine="0"/>
              <w:rPr>
                <w:bCs w:val="0"/>
                <w:color w:val="000000"/>
                <w:sz w:val="18"/>
                <w:szCs w:val="18"/>
              </w:rPr>
            </w:pPr>
            <w:r w:rsidRPr="00D01A17">
              <w:rPr>
                <w:bCs w:val="0"/>
                <w:color w:val="000000"/>
                <w:sz w:val="18"/>
                <w:szCs w:val="18"/>
              </w:rPr>
              <w:t>/бенефициар</w:t>
            </w:r>
          </w:p>
        </w:tc>
        <w:tc>
          <w:tcPr>
            <w:tcW w:w="380" w:type="pct"/>
            <w:tcBorders>
              <w:top w:val="nil"/>
              <w:left w:val="single" w:sz="4" w:space="0" w:color="auto"/>
              <w:bottom w:val="nil"/>
              <w:right w:val="single" w:sz="4" w:space="0" w:color="auto"/>
            </w:tcBorders>
          </w:tcPr>
          <w:p w:rsidR="00FD5C2C" w:rsidRPr="00D01A17" w:rsidRDefault="00FD5C2C" w:rsidP="00FD5C2C">
            <w:pPr>
              <w:ind w:firstLine="0"/>
              <w:rPr>
                <w:color w:val="000000"/>
                <w:sz w:val="18"/>
                <w:szCs w:val="18"/>
              </w:rPr>
            </w:pPr>
          </w:p>
        </w:tc>
        <w:tc>
          <w:tcPr>
            <w:tcW w:w="372" w:type="pct"/>
            <w:vMerge w:val="restart"/>
            <w:tcBorders>
              <w:top w:val="nil"/>
              <w:left w:val="single" w:sz="4" w:space="0" w:color="auto"/>
              <w:bottom w:val="nil"/>
              <w:right w:val="single" w:sz="4" w:space="0" w:color="auto"/>
            </w:tcBorders>
            <w:shd w:val="clear" w:color="auto" w:fill="auto"/>
            <w:vAlign w:val="center"/>
          </w:tcPr>
          <w:p w:rsidR="00FD5C2C" w:rsidRPr="00D01A17" w:rsidRDefault="00FD5C2C" w:rsidP="00FD5C2C">
            <w:pPr>
              <w:ind w:firstLine="0"/>
              <w:rPr>
                <w:color w:val="000000"/>
                <w:sz w:val="18"/>
                <w:szCs w:val="18"/>
              </w:rPr>
            </w:pPr>
            <w:r w:rsidRPr="00D01A17">
              <w:rPr>
                <w:color w:val="000000"/>
                <w:sz w:val="18"/>
                <w:szCs w:val="18"/>
              </w:rPr>
              <w:t>Информация о подтверждающих документах (наименование, реквизиты и т.д.)</w:t>
            </w:r>
          </w:p>
        </w:tc>
      </w:tr>
      <w:tr w:rsidR="00FD5C2C" w:rsidRPr="00D01A17" w:rsidTr="00FD5C2C">
        <w:tblPrEx>
          <w:tblLook w:val="0000" w:firstRow="0" w:lastRow="0" w:firstColumn="0" w:lastColumn="0" w:noHBand="0" w:noVBand="0"/>
        </w:tblPrEx>
        <w:trPr>
          <w:trHeight w:val="315"/>
          <w:jc w:val="center"/>
        </w:trPr>
        <w:tc>
          <w:tcPr>
            <w:tcW w:w="187" w:type="pct"/>
            <w:vMerge/>
            <w:tcBorders>
              <w:top w:val="nil"/>
              <w:left w:val="single" w:sz="8" w:space="0" w:color="auto"/>
              <w:bottom w:val="single" w:sz="8" w:space="0" w:color="000000"/>
              <w:right w:val="single" w:sz="8" w:space="0" w:color="auto"/>
            </w:tcBorders>
            <w:vAlign w:val="center"/>
          </w:tcPr>
          <w:p w:rsidR="00FD5C2C" w:rsidRPr="00D01A17" w:rsidRDefault="00FD5C2C" w:rsidP="00FD5C2C">
            <w:pPr>
              <w:jc w:val="center"/>
              <w:rPr>
                <w:bCs w:val="0"/>
                <w:color w:val="000000"/>
                <w:sz w:val="18"/>
                <w:szCs w:val="18"/>
              </w:rPr>
            </w:pPr>
          </w:p>
        </w:tc>
        <w:tc>
          <w:tcPr>
            <w:tcW w:w="234" w:type="pct"/>
            <w:vMerge/>
            <w:tcBorders>
              <w:top w:val="nil"/>
              <w:left w:val="single" w:sz="8" w:space="0" w:color="auto"/>
              <w:bottom w:val="nil"/>
              <w:right w:val="single" w:sz="4" w:space="0" w:color="auto"/>
            </w:tcBorders>
            <w:vAlign w:val="center"/>
          </w:tcPr>
          <w:p w:rsidR="00FD5C2C" w:rsidRPr="00D01A17" w:rsidRDefault="00FD5C2C" w:rsidP="00FD5C2C">
            <w:pPr>
              <w:jc w:val="center"/>
              <w:rPr>
                <w:bCs w:val="0"/>
                <w:color w:val="000000"/>
                <w:sz w:val="18"/>
                <w:szCs w:val="18"/>
              </w:rPr>
            </w:pPr>
          </w:p>
        </w:tc>
        <w:tc>
          <w:tcPr>
            <w:tcW w:w="234" w:type="pct"/>
            <w:vMerge/>
            <w:tcBorders>
              <w:top w:val="nil"/>
              <w:left w:val="single" w:sz="4" w:space="0" w:color="auto"/>
              <w:bottom w:val="nil"/>
              <w:right w:val="single" w:sz="4" w:space="0" w:color="auto"/>
            </w:tcBorders>
            <w:vAlign w:val="center"/>
          </w:tcPr>
          <w:p w:rsidR="00FD5C2C" w:rsidRPr="00D01A17" w:rsidRDefault="00FD5C2C" w:rsidP="00FD5C2C">
            <w:pPr>
              <w:jc w:val="center"/>
              <w:rPr>
                <w:bCs w:val="0"/>
                <w:color w:val="000000"/>
                <w:sz w:val="18"/>
                <w:szCs w:val="18"/>
              </w:rPr>
            </w:pPr>
          </w:p>
        </w:tc>
        <w:tc>
          <w:tcPr>
            <w:tcW w:w="493" w:type="pct"/>
            <w:vMerge/>
            <w:tcBorders>
              <w:top w:val="nil"/>
              <w:left w:val="single" w:sz="4" w:space="0" w:color="auto"/>
              <w:bottom w:val="nil"/>
              <w:right w:val="single" w:sz="4" w:space="0" w:color="auto"/>
            </w:tcBorders>
            <w:vAlign w:val="center"/>
          </w:tcPr>
          <w:p w:rsidR="00FD5C2C" w:rsidRPr="00D01A17" w:rsidRDefault="00FD5C2C" w:rsidP="00FD5C2C">
            <w:pPr>
              <w:jc w:val="center"/>
              <w:rPr>
                <w:bCs w:val="0"/>
                <w:color w:val="000000"/>
                <w:sz w:val="18"/>
                <w:szCs w:val="18"/>
              </w:rPr>
            </w:pPr>
          </w:p>
        </w:tc>
        <w:tc>
          <w:tcPr>
            <w:tcW w:w="207" w:type="pct"/>
            <w:vMerge/>
            <w:tcBorders>
              <w:top w:val="nil"/>
              <w:left w:val="single" w:sz="4" w:space="0" w:color="auto"/>
              <w:bottom w:val="nil"/>
              <w:right w:val="single" w:sz="4" w:space="0" w:color="auto"/>
            </w:tcBorders>
            <w:vAlign w:val="center"/>
          </w:tcPr>
          <w:p w:rsidR="00FD5C2C" w:rsidRPr="00D01A17" w:rsidRDefault="00FD5C2C" w:rsidP="00FD5C2C">
            <w:pPr>
              <w:jc w:val="center"/>
              <w:rPr>
                <w:bCs w:val="0"/>
                <w:color w:val="000000"/>
                <w:sz w:val="18"/>
                <w:szCs w:val="18"/>
              </w:rPr>
            </w:pPr>
          </w:p>
        </w:tc>
        <w:tc>
          <w:tcPr>
            <w:tcW w:w="372" w:type="pct"/>
            <w:vMerge/>
            <w:tcBorders>
              <w:top w:val="nil"/>
              <w:left w:val="single" w:sz="4" w:space="0" w:color="auto"/>
              <w:bottom w:val="nil"/>
              <w:right w:val="single" w:sz="4" w:space="0" w:color="auto"/>
            </w:tcBorders>
            <w:vAlign w:val="center"/>
          </w:tcPr>
          <w:p w:rsidR="00FD5C2C" w:rsidRPr="00D01A17" w:rsidRDefault="00FD5C2C" w:rsidP="00FD5C2C">
            <w:pPr>
              <w:jc w:val="center"/>
              <w:rPr>
                <w:bCs w:val="0"/>
                <w:color w:val="000000"/>
                <w:sz w:val="18"/>
                <w:szCs w:val="18"/>
              </w:rPr>
            </w:pPr>
          </w:p>
        </w:tc>
        <w:tc>
          <w:tcPr>
            <w:tcW w:w="328" w:type="pct"/>
            <w:vMerge/>
            <w:tcBorders>
              <w:top w:val="nil"/>
              <w:left w:val="single" w:sz="4" w:space="0" w:color="auto"/>
              <w:bottom w:val="nil"/>
              <w:right w:val="single" w:sz="4" w:space="0" w:color="auto"/>
            </w:tcBorders>
            <w:vAlign w:val="center"/>
          </w:tcPr>
          <w:p w:rsidR="00FD5C2C" w:rsidRPr="00D01A17" w:rsidRDefault="00FD5C2C" w:rsidP="00FD5C2C">
            <w:pPr>
              <w:jc w:val="center"/>
              <w:rPr>
                <w:bCs w:val="0"/>
                <w:color w:val="000000"/>
                <w:sz w:val="18"/>
                <w:szCs w:val="18"/>
              </w:rPr>
            </w:pPr>
          </w:p>
        </w:tc>
        <w:tc>
          <w:tcPr>
            <w:tcW w:w="183" w:type="pct"/>
            <w:vMerge/>
            <w:tcBorders>
              <w:top w:val="nil"/>
              <w:left w:val="single" w:sz="4" w:space="0" w:color="auto"/>
              <w:bottom w:val="nil"/>
              <w:right w:val="single" w:sz="4" w:space="0" w:color="auto"/>
            </w:tcBorders>
            <w:vAlign w:val="center"/>
          </w:tcPr>
          <w:p w:rsidR="00FD5C2C" w:rsidRPr="00D01A17" w:rsidRDefault="00FD5C2C" w:rsidP="00FD5C2C">
            <w:pPr>
              <w:jc w:val="center"/>
              <w:rPr>
                <w:bCs w:val="0"/>
                <w:color w:val="000000"/>
                <w:sz w:val="18"/>
                <w:szCs w:val="18"/>
              </w:rPr>
            </w:pPr>
          </w:p>
        </w:tc>
        <w:tc>
          <w:tcPr>
            <w:tcW w:w="240" w:type="pct"/>
            <w:vMerge/>
            <w:tcBorders>
              <w:top w:val="nil"/>
              <w:left w:val="single" w:sz="4" w:space="0" w:color="auto"/>
              <w:bottom w:val="nil"/>
              <w:right w:val="single" w:sz="4" w:space="0" w:color="auto"/>
            </w:tcBorders>
            <w:vAlign w:val="center"/>
          </w:tcPr>
          <w:p w:rsidR="00FD5C2C" w:rsidRPr="00D01A17" w:rsidRDefault="00FD5C2C" w:rsidP="00FD5C2C">
            <w:pPr>
              <w:jc w:val="center"/>
              <w:rPr>
                <w:bCs w:val="0"/>
                <w:color w:val="000000"/>
                <w:sz w:val="18"/>
                <w:szCs w:val="18"/>
              </w:rPr>
            </w:pPr>
          </w:p>
        </w:tc>
        <w:tc>
          <w:tcPr>
            <w:tcW w:w="229" w:type="pct"/>
            <w:gridSpan w:val="2"/>
            <w:vMerge/>
            <w:tcBorders>
              <w:top w:val="nil"/>
              <w:left w:val="single" w:sz="4" w:space="0" w:color="auto"/>
              <w:bottom w:val="nil"/>
              <w:right w:val="single" w:sz="4" w:space="0" w:color="auto"/>
            </w:tcBorders>
            <w:vAlign w:val="center"/>
          </w:tcPr>
          <w:p w:rsidR="00FD5C2C" w:rsidRPr="00D01A17" w:rsidRDefault="00FD5C2C" w:rsidP="00FD5C2C">
            <w:pPr>
              <w:jc w:val="center"/>
              <w:rPr>
                <w:bCs w:val="0"/>
                <w:color w:val="000000"/>
                <w:sz w:val="18"/>
                <w:szCs w:val="18"/>
              </w:rPr>
            </w:pPr>
          </w:p>
        </w:tc>
        <w:tc>
          <w:tcPr>
            <w:tcW w:w="382" w:type="pct"/>
            <w:gridSpan w:val="2"/>
            <w:vMerge/>
            <w:tcBorders>
              <w:top w:val="nil"/>
              <w:left w:val="single" w:sz="4" w:space="0" w:color="auto"/>
              <w:bottom w:val="nil"/>
              <w:right w:val="single" w:sz="4" w:space="0" w:color="auto"/>
            </w:tcBorders>
            <w:vAlign w:val="center"/>
          </w:tcPr>
          <w:p w:rsidR="00FD5C2C" w:rsidRPr="00D01A17" w:rsidRDefault="00FD5C2C" w:rsidP="00FD5C2C">
            <w:pPr>
              <w:jc w:val="center"/>
              <w:rPr>
                <w:bCs w:val="0"/>
                <w:color w:val="000000"/>
                <w:sz w:val="18"/>
                <w:szCs w:val="18"/>
              </w:rPr>
            </w:pPr>
          </w:p>
        </w:tc>
        <w:tc>
          <w:tcPr>
            <w:tcW w:w="382" w:type="pct"/>
            <w:gridSpan w:val="2"/>
            <w:vMerge/>
            <w:tcBorders>
              <w:top w:val="nil"/>
              <w:left w:val="single" w:sz="4" w:space="0" w:color="auto"/>
              <w:bottom w:val="nil"/>
              <w:right w:val="single" w:sz="4" w:space="0" w:color="auto"/>
            </w:tcBorders>
            <w:vAlign w:val="center"/>
          </w:tcPr>
          <w:p w:rsidR="00FD5C2C" w:rsidRPr="00D01A17" w:rsidRDefault="00FD5C2C" w:rsidP="00FD5C2C">
            <w:pPr>
              <w:rPr>
                <w:bCs w:val="0"/>
                <w:color w:val="000000"/>
                <w:sz w:val="18"/>
                <w:szCs w:val="18"/>
              </w:rPr>
            </w:pPr>
          </w:p>
        </w:tc>
        <w:tc>
          <w:tcPr>
            <w:tcW w:w="315" w:type="pct"/>
            <w:vMerge/>
            <w:tcBorders>
              <w:top w:val="nil"/>
              <w:left w:val="single" w:sz="4" w:space="0" w:color="auto"/>
              <w:bottom w:val="nil"/>
              <w:right w:val="single" w:sz="4" w:space="0" w:color="auto"/>
            </w:tcBorders>
            <w:vAlign w:val="center"/>
          </w:tcPr>
          <w:p w:rsidR="00FD5C2C" w:rsidRPr="00D01A17" w:rsidRDefault="00FD5C2C" w:rsidP="00FD5C2C">
            <w:pPr>
              <w:rPr>
                <w:bCs w:val="0"/>
                <w:color w:val="000000"/>
                <w:sz w:val="18"/>
                <w:szCs w:val="18"/>
              </w:rPr>
            </w:pPr>
          </w:p>
        </w:tc>
        <w:tc>
          <w:tcPr>
            <w:tcW w:w="461" w:type="pct"/>
            <w:vMerge/>
            <w:tcBorders>
              <w:top w:val="nil"/>
              <w:left w:val="single" w:sz="4" w:space="0" w:color="auto"/>
              <w:bottom w:val="nil"/>
              <w:right w:val="single" w:sz="4" w:space="0" w:color="auto"/>
            </w:tcBorders>
            <w:vAlign w:val="center"/>
          </w:tcPr>
          <w:p w:rsidR="00FD5C2C" w:rsidRPr="00D01A17" w:rsidRDefault="00FD5C2C" w:rsidP="00FD5C2C">
            <w:pPr>
              <w:rPr>
                <w:bCs w:val="0"/>
                <w:color w:val="000000"/>
                <w:sz w:val="18"/>
                <w:szCs w:val="18"/>
              </w:rPr>
            </w:pPr>
          </w:p>
        </w:tc>
        <w:tc>
          <w:tcPr>
            <w:tcW w:w="380" w:type="pct"/>
            <w:tcBorders>
              <w:top w:val="nil"/>
              <w:left w:val="single" w:sz="4" w:space="0" w:color="auto"/>
              <w:bottom w:val="nil"/>
              <w:right w:val="single" w:sz="4" w:space="0" w:color="auto"/>
            </w:tcBorders>
          </w:tcPr>
          <w:p w:rsidR="00FD5C2C" w:rsidRPr="00D01A17" w:rsidRDefault="00FD5C2C" w:rsidP="00FD5C2C">
            <w:pPr>
              <w:ind w:firstLine="0"/>
              <w:rPr>
                <w:color w:val="000000"/>
                <w:sz w:val="18"/>
                <w:szCs w:val="18"/>
              </w:rPr>
            </w:pPr>
            <w:r w:rsidRPr="00FD5C2C">
              <w:rPr>
                <w:color w:val="000000"/>
                <w:sz w:val="18"/>
                <w:szCs w:val="18"/>
              </w:rPr>
              <w:t>Размер доли (для участников/ акционеров/ бенефициаров)</w:t>
            </w:r>
          </w:p>
        </w:tc>
        <w:tc>
          <w:tcPr>
            <w:tcW w:w="372" w:type="pct"/>
            <w:vMerge/>
            <w:tcBorders>
              <w:top w:val="nil"/>
              <w:left w:val="single" w:sz="4" w:space="0" w:color="auto"/>
              <w:bottom w:val="nil"/>
              <w:right w:val="single" w:sz="4" w:space="0" w:color="auto"/>
            </w:tcBorders>
            <w:vAlign w:val="center"/>
          </w:tcPr>
          <w:p w:rsidR="00FD5C2C" w:rsidRPr="00D01A17" w:rsidRDefault="00FD5C2C" w:rsidP="00FD5C2C">
            <w:pPr>
              <w:rPr>
                <w:color w:val="000000"/>
                <w:sz w:val="18"/>
                <w:szCs w:val="18"/>
              </w:rPr>
            </w:pPr>
          </w:p>
        </w:tc>
      </w:tr>
      <w:tr w:rsidR="00FD5C2C" w:rsidRPr="00D01A17" w:rsidTr="00FD5C2C">
        <w:tblPrEx>
          <w:tblLook w:val="0000" w:firstRow="0" w:lastRow="0" w:firstColumn="0" w:lastColumn="0" w:noHBand="0" w:noVBand="0"/>
        </w:tblPrEx>
        <w:trPr>
          <w:trHeight w:val="675"/>
          <w:jc w:val="center"/>
        </w:trPr>
        <w:tc>
          <w:tcPr>
            <w:tcW w:w="187" w:type="pct"/>
            <w:vMerge/>
            <w:tcBorders>
              <w:top w:val="nil"/>
              <w:left w:val="single" w:sz="8" w:space="0" w:color="auto"/>
              <w:bottom w:val="single" w:sz="4" w:space="0" w:color="auto"/>
              <w:right w:val="single" w:sz="8" w:space="0" w:color="auto"/>
            </w:tcBorders>
            <w:vAlign w:val="center"/>
          </w:tcPr>
          <w:p w:rsidR="00FD5C2C" w:rsidRPr="00D01A17" w:rsidRDefault="00FD5C2C" w:rsidP="00FD5C2C">
            <w:pPr>
              <w:jc w:val="center"/>
              <w:rPr>
                <w:bCs w:val="0"/>
                <w:color w:val="000000"/>
                <w:sz w:val="18"/>
                <w:szCs w:val="18"/>
              </w:rPr>
            </w:pPr>
          </w:p>
        </w:tc>
        <w:tc>
          <w:tcPr>
            <w:tcW w:w="234" w:type="pct"/>
            <w:vMerge/>
            <w:tcBorders>
              <w:top w:val="nil"/>
              <w:left w:val="single" w:sz="8" w:space="0" w:color="auto"/>
              <w:bottom w:val="single" w:sz="4" w:space="0" w:color="auto"/>
              <w:right w:val="single" w:sz="4" w:space="0" w:color="auto"/>
            </w:tcBorders>
            <w:vAlign w:val="center"/>
          </w:tcPr>
          <w:p w:rsidR="00FD5C2C" w:rsidRPr="00D01A17" w:rsidRDefault="00FD5C2C" w:rsidP="00FD5C2C">
            <w:pPr>
              <w:jc w:val="center"/>
              <w:rPr>
                <w:bCs w:val="0"/>
                <w:color w:val="000000"/>
                <w:sz w:val="18"/>
                <w:szCs w:val="18"/>
              </w:rPr>
            </w:pPr>
          </w:p>
        </w:tc>
        <w:tc>
          <w:tcPr>
            <w:tcW w:w="234" w:type="pct"/>
            <w:vMerge/>
            <w:tcBorders>
              <w:top w:val="nil"/>
              <w:left w:val="single" w:sz="4" w:space="0" w:color="auto"/>
              <w:bottom w:val="single" w:sz="4" w:space="0" w:color="auto"/>
              <w:right w:val="single" w:sz="4" w:space="0" w:color="auto"/>
            </w:tcBorders>
            <w:vAlign w:val="center"/>
          </w:tcPr>
          <w:p w:rsidR="00FD5C2C" w:rsidRPr="00D01A17" w:rsidRDefault="00FD5C2C" w:rsidP="00FD5C2C">
            <w:pPr>
              <w:jc w:val="center"/>
              <w:rPr>
                <w:bCs w:val="0"/>
                <w:color w:val="000000"/>
                <w:sz w:val="18"/>
                <w:szCs w:val="18"/>
              </w:rPr>
            </w:pPr>
          </w:p>
        </w:tc>
        <w:tc>
          <w:tcPr>
            <w:tcW w:w="493" w:type="pct"/>
            <w:vMerge/>
            <w:tcBorders>
              <w:top w:val="nil"/>
              <w:left w:val="single" w:sz="4" w:space="0" w:color="auto"/>
              <w:bottom w:val="single" w:sz="4" w:space="0" w:color="auto"/>
              <w:right w:val="single" w:sz="4" w:space="0" w:color="auto"/>
            </w:tcBorders>
            <w:vAlign w:val="center"/>
          </w:tcPr>
          <w:p w:rsidR="00FD5C2C" w:rsidRPr="00D01A17" w:rsidRDefault="00FD5C2C" w:rsidP="00FD5C2C">
            <w:pPr>
              <w:jc w:val="center"/>
              <w:rPr>
                <w:bCs w:val="0"/>
                <w:color w:val="000000"/>
                <w:sz w:val="18"/>
                <w:szCs w:val="18"/>
              </w:rPr>
            </w:pPr>
          </w:p>
        </w:tc>
        <w:tc>
          <w:tcPr>
            <w:tcW w:w="207" w:type="pct"/>
            <w:vMerge/>
            <w:tcBorders>
              <w:top w:val="nil"/>
              <w:left w:val="single" w:sz="4" w:space="0" w:color="auto"/>
              <w:bottom w:val="single" w:sz="4" w:space="0" w:color="auto"/>
              <w:right w:val="single" w:sz="4" w:space="0" w:color="auto"/>
            </w:tcBorders>
            <w:vAlign w:val="center"/>
          </w:tcPr>
          <w:p w:rsidR="00FD5C2C" w:rsidRPr="00D01A17" w:rsidRDefault="00FD5C2C" w:rsidP="00FD5C2C">
            <w:pPr>
              <w:jc w:val="center"/>
              <w:rPr>
                <w:bCs w:val="0"/>
                <w:color w:val="000000"/>
                <w:sz w:val="18"/>
                <w:szCs w:val="18"/>
              </w:rPr>
            </w:pPr>
          </w:p>
        </w:tc>
        <w:tc>
          <w:tcPr>
            <w:tcW w:w="372" w:type="pct"/>
            <w:vMerge/>
            <w:tcBorders>
              <w:top w:val="nil"/>
              <w:left w:val="single" w:sz="4" w:space="0" w:color="auto"/>
              <w:bottom w:val="single" w:sz="4" w:space="0" w:color="auto"/>
              <w:right w:val="single" w:sz="4" w:space="0" w:color="auto"/>
            </w:tcBorders>
            <w:vAlign w:val="center"/>
          </w:tcPr>
          <w:p w:rsidR="00FD5C2C" w:rsidRPr="00D01A17" w:rsidRDefault="00FD5C2C" w:rsidP="00FD5C2C">
            <w:pPr>
              <w:jc w:val="center"/>
              <w:rPr>
                <w:bCs w:val="0"/>
                <w:color w:val="000000"/>
                <w:sz w:val="18"/>
                <w:szCs w:val="18"/>
              </w:rPr>
            </w:pPr>
          </w:p>
        </w:tc>
        <w:tc>
          <w:tcPr>
            <w:tcW w:w="328" w:type="pct"/>
            <w:vMerge/>
            <w:tcBorders>
              <w:top w:val="nil"/>
              <w:left w:val="single" w:sz="4" w:space="0" w:color="auto"/>
              <w:bottom w:val="single" w:sz="4" w:space="0" w:color="auto"/>
              <w:right w:val="single" w:sz="4" w:space="0" w:color="auto"/>
            </w:tcBorders>
            <w:vAlign w:val="center"/>
          </w:tcPr>
          <w:p w:rsidR="00FD5C2C" w:rsidRPr="00D01A17" w:rsidRDefault="00FD5C2C" w:rsidP="00FD5C2C">
            <w:pPr>
              <w:jc w:val="center"/>
              <w:rPr>
                <w:bCs w:val="0"/>
                <w:color w:val="000000"/>
                <w:sz w:val="18"/>
                <w:szCs w:val="18"/>
              </w:rPr>
            </w:pPr>
          </w:p>
        </w:tc>
        <w:tc>
          <w:tcPr>
            <w:tcW w:w="183" w:type="pct"/>
            <w:vMerge/>
            <w:tcBorders>
              <w:top w:val="nil"/>
              <w:left w:val="single" w:sz="4" w:space="0" w:color="auto"/>
              <w:bottom w:val="single" w:sz="4" w:space="0" w:color="auto"/>
              <w:right w:val="single" w:sz="4" w:space="0" w:color="auto"/>
            </w:tcBorders>
            <w:vAlign w:val="center"/>
          </w:tcPr>
          <w:p w:rsidR="00FD5C2C" w:rsidRPr="00D01A17" w:rsidRDefault="00FD5C2C" w:rsidP="00FD5C2C">
            <w:pPr>
              <w:jc w:val="center"/>
              <w:rPr>
                <w:bCs w:val="0"/>
                <w:color w:val="000000"/>
                <w:sz w:val="18"/>
                <w:szCs w:val="18"/>
              </w:rPr>
            </w:pPr>
          </w:p>
        </w:tc>
        <w:tc>
          <w:tcPr>
            <w:tcW w:w="240" w:type="pct"/>
            <w:vMerge/>
            <w:tcBorders>
              <w:top w:val="nil"/>
              <w:left w:val="single" w:sz="4" w:space="0" w:color="auto"/>
              <w:bottom w:val="single" w:sz="4" w:space="0" w:color="auto"/>
              <w:right w:val="single" w:sz="4" w:space="0" w:color="auto"/>
            </w:tcBorders>
            <w:vAlign w:val="center"/>
          </w:tcPr>
          <w:p w:rsidR="00FD5C2C" w:rsidRPr="00D01A17" w:rsidRDefault="00FD5C2C" w:rsidP="00FD5C2C">
            <w:pPr>
              <w:jc w:val="center"/>
              <w:rPr>
                <w:bCs w:val="0"/>
                <w:color w:val="000000"/>
                <w:sz w:val="18"/>
                <w:szCs w:val="18"/>
              </w:rPr>
            </w:pPr>
          </w:p>
        </w:tc>
        <w:tc>
          <w:tcPr>
            <w:tcW w:w="229" w:type="pct"/>
            <w:gridSpan w:val="2"/>
            <w:vMerge/>
            <w:tcBorders>
              <w:top w:val="nil"/>
              <w:left w:val="single" w:sz="4" w:space="0" w:color="auto"/>
              <w:bottom w:val="single" w:sz="4" w:space="0" w:color="auto"/>
              <w:right w:val="single" w:sz="4" w:space="0" w:color="auto"/>
            </w:tcBorders>
            <w:vAlign w:val="center"/>
          </w:tcPr>
          <w:p w:rsidR="00FD5C2C" w:rsidRPr="00D01A17" w:rsidRDefault="00FD5C2C" w:rsidP="00FD5C2C">
            <w:pPr>
              <w:jc w:val="center"/>
              <w:rPr>
                <w:bCs w:val="0"/>
                <w:color w:val="000000"/>
                <w:sz w:val="18"/>
                <w:szCs w:val="18"/>
              </w:rPr>
            </w:pPr>
          </w:p>
        </w:tc>
        <w:tc>
          <w:tcPr>
            <w:tcW w:w="382" w:type="pct"/>
            <w:gridSpan w:val="2"/>
            <w:vMerge/>
            <w:tcBorders>
              <w:top w:val="nil"/>
              <w:left w:val="single" w:sz="4" w:space="0" w:color="auto"/>
              <w:bottom w:val="single" w:sz="4" w:space="0" w:color="auto"/>
              <w:right w:val="single" w:sz="4" w:space="0" w:color="auto"/>
            </w:tcBorders>
            <w:vAlign w:val="center"/>
          </w:tcPr>
          <w:p w:rsidR="00FD5C2C" w:rsidRPr="00D01A17" w:rsidRDefault="00FD5C2C" w:rsidP="00FD5C2C">
            <w:pPr>
              <w:jc w:val="center"/>
              <w:rPr>
                <w:bCs w:val="0"/>
                <w:color w:val="000000"/>
                <w:sz w:val="18"/>
                <w:szCs w:val="18"/>
              </w:rPr>
            </w:pPr>
          </w:p>
        </w:tc>
        <w:tc>
          <w:tcPr>
            <w:tcW w:w="382" w:type="pct"/>
            <w:gridSpan w:val="2"/>
            <w:vMerge/>
            <w:tcBorders>
              <w:top w:val="nil"/>
              <w:left w:val="single" w:sz="4" w:space="0" w:color="auto"/>
              <w:bottom w:val="single" w:sz="4" w:space="0" w:color="auto"/>
              <w:right w:val="single" w:sz="4" w:space="0" w:color="auto"/>
            </w:tcBorders>
            <w:vAlign w:val="center"/>
          </w:tcPr>
          <w:p w:rsidR="00FD5C2C" w:rsidRPr="00D01A17" w:rsidRDefault="00FD5C2C" w:rsidP="00FD5C2C">
            <w:pPr>
              <w:rPr>
                <w:bCs w:val="0"/>
                <w:color w:val="000000"/>
                <w:sz w:val="18"/>
                <w:szCs w:val="18"/>
              </w:rPr>
            </w:pPr>
          </w:p>
        </w:tc>
        <w:tc>
          <w:tcPr>
            <w:tcW w:w="315" w:type="pct"/>
            <w:vMerge/>
            <w:tcBorders>
              <w:top w:val="nil"/>
              <w:left w:val="single" w:sz="4" w:space="0" w:color="auto"/>
              <w:bottom w:val="single" w:sz="4" w:space="0" w:color="auto"/>
              <w:right w:val="single" w:sz="4" w:space="0" w:color="auto"/>
            </w:tcBorders>
            <w:vAlign w:val="center"/>
          </w:tcPr>
          <w:p w:rsidR="00FD5C2C" w:rsidRPr="00D01A17" w:rsidRDefault="00FD5C2C" w:rsidP="00FD5C2C">
            <w:pPr>
              <w:rPr>
                <w:bCs w:val="0"/>
                <w:color w:val="000000"/>
                <w:sz w:val="18"/>
                <w:szCs w:val="18"/>
              </w:rPr>
            </w:pPr>
          </w:p>
        </w:tc>
        <w:tc>
          <w:tcPr>
            <w:tcW w:w="461" w:type="pct"/>
            <w:vMerge/>
            <w:tcBorders>
              <w:top w:val="nil"/>
              <w:left w:val="single" w:sz="4" w:space="0" w:color="auto"/>
              <w:bottom w:val="single" w:sz="4" w:space="0" w:color="auto"/>
              <w:right w:val="single" w:sz="4" w:space="0" w:color="auto"/>
            </w:tcBorders>
            <w:vAlign w:val="center"/>
          </w:tcPr>
          <w:p w:rsidR="00FD5C2C" w:rsidRPr="00D01A17" w:rsidRDefault="00FD5C2C" w:rsidP="00FD5C2C">
            <w:pPr>
              <w:rPr>
                <w:bCs w:val="0"/>
                <w:color w:val="000000"/>
                <w:sz w:val="18"/>
                <w:szCs w:val="18"/>
              </w:rPr>
            </w:pPr>
          </w:p>
        </w:tc>
        <w:tc>
          <w:tcPr>
            <w:tcW w:w="380" w:type="pct"/>
            <w:tcBorders>
              <w:top w:val="nil"/>
              <w:left w:val="single" w:sz="4" w:space="0" w:color="auto"/>
              <w:bottom w:val="single" w:sz="4" w:space="0" w:color="auto"/>
              <w:right w:val="single" w:sz="4" w:space="0" w:color="auto"/>
            </w:tcBorders>
          </w:tcPr>
          <w:p w:rsidR="00FD5C2C" w:rsidRPr="00D01A17" w:rsidRDefault="00FD5C2C" w:rsidP="00FD5C2C">
            <w:pPr>
              <w:rPr>
                <w:color w:val="000000"/>
                <w:sz w:val="18"/>
                <w:szCs w:val="18"/>
              </w:rPr>
            </w:pPr>
          </w:p>
        </w:tc>
        <w:tc>
          <w:tcPr>
            <w:tcW w:w="372" w:type="pct"/>
            <w:vMerge/>
            <w:tcBorders>
              <w:top w:val="nil"/>
              <w:left w:val="single" w:sz="4" w:space="0" w:color="auto"/>
              <w:bottom w:val="single" w:sz="4" w:space="0" w:color="auto"/>
              <w:right w:val="single" w:sz="4" w:space="0" w:color="auto"/>
            </w:tcBorders>
            <w:vAlign w:val="center"/>
          </w:tcPr>
          <w:p w:rsidR="00FD5C2C" w:rsidRPr="00D01A17" w:rsidRDefault="00FD5C2C" w:rsidP="00FD5C2C">
            <w:pPr>
              <w:rPr>
                <w:color w:val="000000"/>
                <w:sz w:val="18"/>
                <w:szCs w:val="18"/>
              </w:rPr>
            </w:pPr>
          </w:p>
        </w:tc>
      </w:tr>
      <w:tr w:rsidR="00FD5C2C" w:rsidRPr="00D01A17" w:rsidTr="00FD5C2C">
        <w:tblPrEx>
          <w:tblLook w:val="0000" w:firstRow="0" w:lastRow="0" w:firstColumn="0" w:lastColumn="0" w:noHBand="0" w:noVBand="0"/>
        </w:tblPrEx>
        <w:trPr>
          <w:trHeight w:val="285"/>
          <w:jc w:val="center"/>
        </w:trPr>
        <w:tc>
          <w:tcPr>
            <w:tcW w:w="187" w:type="pct"/>
            <w:tcBorders>
              <w:top w:val="nil"/>
              <w:left w:val="single" w:sz="4" w:space="0" w:color="auto"/>
              <w:bottom w:val="single" w:sz="4" w:space="0" w:color="auto"/>
              <w:right w:val="nil"/>
            </w:tcBorders>
            <w:shd w:val="clear" w:color="auto" w:fill="auto"/>
            <w:noWrap/>
            <w:vAlign w:val="center"/>
          </w:tcPr>
          <w:p w:rsidR="00FD5C2C" w:rsidRPr="00D01A17" w:rsidRDefault="00FD5C2C" w:rsidP="00FD5C2C">
            <w:pPr>
              <w:ind w:firstLine="0"/>
              <w:jc w:val="center"/>
              <w:rPr>
                <w:color w:val="000000"/>
                <w:sz w:val="18"/>
                <w:szCs w:val="18"/>
              </w:rPr>
            </w:pPr>
            <w:r w:rsidRPr="00D01A17">
              <w:rPr>
                <w:color w:val="000000"/>
                <w:sz w:val="18"/>
                <w:szCs w:val="18"/>
              </w:rPr>
              <w:t>1</w:t>
            </w:r>
          </w:p>
        </w:tc>
        <w:tc>
          <w:tcPr>
            <w:tcW w:w="234" w:type="pct"/>
            <w:tcBorders>
              <w:top w:val="nil"/>
              <w:left w:val="single" w:sz="4" w:space="0" w:color="auto"/>
              <w:bottom w:val="single" w:sz="4" w:space="0" w:color="auto"/>
              <w:right w:val="single" w:sz="4" w:space="0" w:color="auto"/>
            </w:tcBorders>
            <w:shd w:val="clear" w:color="auto" w:fill="auto"/>
            <w:vAlign w:val="center"/>
          </w:tcPr>
          <w:p w:rsidR="00FD5C2C" w:rsidRPr="00D01A17" w:rsidRDefault="00FD5C2C" w:rsidP="00FD5C2C">
            <w:pPr>
              <w:ind w:hanging="211"/>
              <w:jc w:val="center"/>
              <w:rPr>
                <w:color w:val="000000"/>
                <w:sz w:val="18"/>
                <w:szCs w:val="18"/>
              </w:rPr>
            </w:pPr>
            <w:r w:rsidRPr="00D01A17">
              <w:rPr>
                <w:color w:val="000000"/>
                <w:sz w:val="18"/>
                <w:szCs w:val="18"/>
              </w:rPr>
              <w:t>2</w:t>
            </w:r>
          </w:p>
        </w:tc>
        <w:tc>
          <w:tcPr>
            <w:tcW w:w="234"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hanging="196"/>
              <w:jc w:val="center"/>
              <w:rPr>
                <w:color w:val="000000"/>
                <w:sz w:val="18"/>
                <w:szCs w:val="18"/>
              </w:rPr>
            </w:pPr>
            <w:r w:rsidRPr="00D01A17">
              <w:rPr>
                <w:color w:val="000000"/>
                <w:sz w:val="18"/>
                <w:szCs w:val="18"/>
              </w:rPr>
              <w:t>3</w:t>
            </w:r>
          </w:p>
        </w:tc>
        <w:tc>
          <w:tcPr>
            <w:tcW w:w="493"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hanging="126"/>
              <w:jc w:val="center"/>
              <w:rPr>
                <w:color w:val="000000"/>
                <w:sz w:val="18"/>
                <w:szCs w:val="18"/>
              </w:rPr>
            </w:pPr>
            <w:r w:rsidRPr="00D01A17">
              <w:rPr>
                <w:color w:val="000000"/>
                <w:sz w:val="18"/>
                <w:szCs w:val="18"/>
              </w:rPr>
              <w:t>4</w:t>
            </w:r>
          </w:p>
        </w:tc>
        <w:tc>
          <w:tcPr>
            <w:tcW w:w="207"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r w:rsidRPr="00D01A17">
              <w:rPr>
                <w:color w:val="000000"/>
                <w:sz w:val="18"/>
                <w:szCs w:val="18"/>
              </w:rPr>
              <w:t>5</w:t>
            </w:r>
          </w:p>
        </w:tc>
        <w:tc>
          <w:tcPr>
            <w:tcW w:w="372"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r w:rsidRPr="00D01A17">
              <w:rPr>
                <w:color w:val="000000"/>
                <w:sz w:val="18"/>
                <w:szCs w:val="18"/>
              </w:rPr>
              <w:t>6</w:t>
            </w:r>
          </w:p>
        </w:tc>
        <w:tc>
          <w:tcPr>
            <w:tcW w:w="328"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5"/>
              <w:jc w:val="center"/>
              <w:rPr>
                <w:color w:val="000000"/>
                <w:sz w:val="18"/>
                <w:szCs w:val="18"/>
              </w:rPr>
            </w:pPr>
            <w:r w:rsidRPr="00D01A17">
              <w:rPr>
                <w:color w:val="000000"/>
                <w:sz w:val="18"/>
                <w:szCs w:val="18"/>
              </w:rPr>
              <w:t>7</w:t>
            </w:r>
          </w:p>
        </w:tc>
        <w:tc>
          <w:tcPr>
            <w:tcW w:w="183"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jc w:val="center"/>
              <w:rPr>
                <w:color w:val="000000"/>
                <w:sz w:val="18"/>
                <w:szCs w:val="18"/>
              </w:rPr>
            </w:pPr>
            <w:r w:rsidRPr="00D01A17">
              <w:rPr>
                <w:color w:val="000000"/>
                <w:sz w:val="18"/>
                <w:szCs w:val="18"/>
              </w:rPr>
              <w:t>8</w:t>
            </w:r>
          </w:p>
        </w:tc>
        <w:tc>
          <w:tcPr>
            <w:tcW w:w="240"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r w:rsidRPr="00D01A17">
              <w:rPr>
                <w:color w:val="000000"/>
                <w:sz w:val="18"/>
                <w:szCs w:val="18"/>
              </w:rPr>
              <w:t>9</w:t>
            </w:r>
          </w:p>
        </w:tc>
        <w:tc>
          <w:tcPr>
            <w:tcW w:w="229" w:type="pct"/>
            <w:gridSpan w:val="2"/>
            <w:tcBorders>
              <w:top w:val="nil"/>
              <w:left w:val="nil"/>
              <w:bottom w:val="single" w:sz="4" w:space="0" w:color="auto"/>
              <w:right w:val="single" w:sz="4" w:space="0" w:color="auto"/>
            </w:tcBorders>
            <w:shd w:val="clear" w:color="auto" w:fill="auto"/>
            <w:vAlign w:val="center"/>
          </w:tcPr>
          <w:p w:rsidR="00FD5C2C" w:rsidRPr="00D01A17" w:rsidRDefault="00FD5C2C" w:rsidP="00FD5C2C">
            <w:pPr>
              <w:ind w:hanging="112"/>
              <w:jc w:val="center"/>
              <w:rPr>
                <w:color w:val="000000"/>
                <w:sz w:val="18"/>
                <w:szCs w:val="18"/>
              </w:rPr>
            </w:pPr>
            <w:r w:rsidRPr="00D01A17">
              <w:rPr>
                <w:color w:val="000000"/>
                <w:sz w:val="18"/>
                <w:szCs w:val="18"/>
              </w:rPr>
              <w:t>10</w:t>
            </w:r>
          </w:p>
        </w:tc>
        <w:tc>
          <w:tcPr>
            <w:tcW w:w="382" w:type="pct"/>
            <w:gridSpan w:val="2"/>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r w:rsidRPr="00D01A17">
              <w:rPr>
                <w:color w:val="000000"/>
                <w:sz w:val="18"/>
                <w:szCs w:val="18"/>
              </w:rPr>
              <w:t>11</w:t>
            </w:r>
          </w:p>
        </w:tc>
        <w:tc>
          <w:tcPr>
            <w:tcW w:w="382" w:type="pct"/>
            <w:gridSpan w:val="2"/>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r w:rsidRPr="00D01A17">
              <w:rPr>
                <w:color w:val="000000"/>
                <w:sz w:val="18"/>
                <w:szCs w:val="18"/>
              </w:rPr>
              <w:t>12</w:t>
            </w:r>
          </w:p>
        </w:tc>
        <w:tc>
          <w:tcPr>
            <w:tcW w:w="315"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r w:rsidRPr="00D01A17">
              <w:rPr>
                <w:color w:val="000000"/>
                <w:sz w:val="18"/>
                <w:szCs w:val="18"/>
              </w:rPr>
              <w:t>13</w:t>
            </w:r>
          </w:p>
        </w:tc>
        <w:tc>
          <w:tcPr>
            <w:tcW w:w="461"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r w:rsidRPr="00D01A17">
              <w:rPr>
                <w:color w:val="000000"/>
                <w:sz w:val="18"/>
                <w:szCs w:val="18"/>
              </w:rPr>
              <w:t>14</w:t>
            </w:r>
          </w:p>
        </w:tc>
        <w:tc>
          <w:tcPr>
            <w:tcW w:w="380" w:type="pct"/>
            <w:tcBorders>
              <w:top w:val="nil"/>
              <w:left w:val="nil"/>
              <w:bottom w:val="single" w:sz="4" w:space="0" w:color="auto"/>
              <w:right w:val="nil"/>
            </w:tcBorders>
          </w:tcPr>
          <w:p w:rsidR="00FD5C2C" w:rsidRPr="00D01A17" w:rsidRDefault="00FD5C2C" w:rsidP="00FD5C2C">
            <w:pPr>
              <w:ind w:firstLine="0"/>
              <w:jc w:val="center"/>
              <w:rPr>
                <w:color w:val="000000"/>
                <w:sz w:val="18"/>
                <w:szCs w:val="18"/>
              </w:rPr>
            </w:pPr>
          </w:p>
        </w:tc>
        <w:tc>
          <w:tcPr>
            <w:tcW w:w="372"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r w:rsidRPr="00D01A17">
              <w:rPr>
                <w:color w:val="000000"/>
                <w:sz w:val="18"/>
                <w:szCs w:val="18"/>
              </w:rPr>
              <w:t>15</w:t>
            </w:r>
          </w:p>
        </w:tc>
      </w:tr>
      <w:tr w:rsidR="00FD5C2C" w:rsidRPr="00D01A17" w:rsidTr="00FD5C2C">
        <w:tblPrEx>
          <w:tblLook w:val="0000" w:firstRow="0" w:lastRow="0" w:firstColumn="0" w:lastColumn="0" w:noHBand="0" w:noVBand="0"/>
        </w:tblPrEx>
        <w:trPr>
          <w:trHeight w:val="54"/>
          <w:jc w:val="center"/>
        </w:trPr>
        <w:tc>
          <w:tcPr>
            <w:tcW w:w="187" w:type="pct"/>
            <w:tcBorders>
              <w:top w:val="single" w:sz="4" w:space="0" w:color="auto"/>
              <w:left w:val="single" w:sz="4" w:space="0" w:color="auto"/>
              <w:bottom w:val="nil"/>
              <w:right w:val="nil"/>
            </w:tcBorders>
            <w:shd w:val="clear" w:color="auto" w:fill="auto"/>
            <w:noWrap/>
            <w:vAlign w:val="center"/>
          </w:tcPr>
          <w:p w:rsidR="00FD5C2C" w:rsidRPr="00D01A17" w:rsidRDefault="00FD5C2C" w:rsidP="00FD5C2C">
            <w:pPr>
              <w:ind w:firstLine="0"/>
              <w:jc w:val="center"/>
              <w:rPr>
                <w:color w:val="000000"/>
                <w:sz w:val="18"/>
                <w:szCs w:val="18"/>
              </w:rPr>
            </w:pPr>
            <w:r w:rsidRPr="00D01A17">
              <w:rPr>
                <w:color w:val="000000"/>
                <w:sz w:val="18"/>
                <w:szCs w:val="18"/>
              </w:rPr>
              <w:t>1</w:t>
            </w:r>
          </w:p>
        </w:tc>
        <w:tc>
          <w:tcPr>
            <w:tcW w:w="234" w:type="pct"/>
            <w:tcBorders>
              <w:top w:val="single" w:sz="4" w:space="0" w:color="auto"/>
              <w:left w:val="single" w:sz="4" w:space="0" w:color="auto"/>
              <w:bottom w:val="nil"/>
              <w:right w:val="single" w:sz="4" w:space="0" w:color="auto"/>
            </w:tcBorders>
            <w:shd w:val="clear" w:color="auto" w:fill="auto"/>
            <w:vAlign w:val="center"/>
          </w:tcPr>
          <w:p w:rsidR="00FD5C2C" w:rsidRPr="00D01A17" w:rsidRDefault="00FD5C2C" w:rsidP="00FD5C2C">
            <w:pPr>
              <w:widowControl w:val="0"/>
              <w:ind w:firstLine="34"/>
              <w:jc w:val="center"/>
              <w:rPr>
                <w:bCs w:val="0"/>
                <w:color w:val="000000"/>
                <w:sz w:val="18"/>
                <w:szCs w:val="18"/>
              </w:rPr>
            </w:pPr>
          </w:p>
        </w:tc>
        <w:tc>
          <w:tcPr>
            <w:tcW w:w="234" w:type="pct"/>
            <w:tcBorders>
              <w:top w:val="single" w:sz="4" w:space="0" w:color="auto"/>
              <w:left w:val="nil"/>
              <w:bottom w:val="nil"/>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c>
          <w:tcPr>
            <w:tcW w:w="493" w:type="pct"/>
            <w:tcBorders>
              <w:top w:val="single" w:sz="4" w:space="0" w:color="auto"/>
              <w:left w:val="nil"/>
              <w:bottom w:val="nil"/>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c>
          <w:tcPr>
            <w:tcW w:w="207" w:type="pct"/>
            <w:tcBorders>
              <w:top w:val="single" w:sz="4" w:space="0" w:color="auto"/>
              <w:left w:val="nil"/>
              <w:bottom w:val="nil"/>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c>
          <w:tcPr>
            <w:tcW w:w="372" w:type="pct"/>
            <w:tcBorders>
              <w:top w:val="single" w:sz="4" w:space="0" w:color="auto"/>
              <w:left w:val="nil"/>
              <w:bottom w:val="nil"/>
              <w:right w:val="single" w:sz="4" w:space="0" w:color="auto"/>
            </w:tcBorders>
            <w:shd w:val="clear" w:color="auto" w:fill="auto"/>
            <w:vAlign w:val="center"/>
          </w:tcPr>
          <w:p w:rsidR="00FD5C2C" w:rsidRPr="00D01A17" w:rsidRDefault="00FD5C2C" w:rsidP="00FD5C2C">
            <w:pPr>
              <w:ind w:firstLine="33"/>
              <w:jc w:val="center"/>
              <w:rPr>
                <w:color w:val="000000"/>
                <w:sz w:val="18"/>
                <w:szCs w:val="18"/>
              </w:rPr>
            </w:pPr>
          </w:p>
        </w:tc>
        <w:tc>
          <w:tcPr>
            <w:tcW w:w="328" w:type="pct"/>
            <w:tcBorders>
              <w:top w:val="single" w:sz="4" w:space="0" w:color="auto"/>
              <w:left w:val="nil"/>
              <w:bottom w:val="nil"/>
              <w:right w:val="single" w:sz="4" w:space="0" w:color="auto"/>
            </w:tcBorders>
            <w:shd w:val="clear" w:color="auto" w:fill="auto"/>
            <w:vAlign w:val="center"/>
          </w:tcPr>
          <w:p w:rsidR="00FD5C2C" w:rsidRPr="00D01A17" w:rsidRDefault="00FD5C2C" w:rsidP="00FD5C2C">
            <w:pPr>
              <w:ind w:firstLine="33"/>
              <w:jc w:val="center"/>
              <w:rPr>
                <w:rFonts w:ascii="Calibri" w:hAnsi="Calibri" w:cs="Calibri"/>
                <w:bCs w:val="0"/>
                <w:color w:val="000000"/>
                <w:sz w:val="18"/>
                <w:szCs w:val="18"/>
              </w:rPr>
            </w:pPr>
          </w:p>
        </w:tc>
        <w:tc>
          <w:tcPr>
            <w:tcW w:w="183" w:type="pct"/>
            <w:tcBorders>
              <w:top w:val="single" w:sz="4" w:space="0" w:color="auto"/>
              <w:left w:val="nil"/>
              <w:bottom w:val="nil"/>
              <w:right w:val="single" w:sz="4" w:space="0" w:color="auto"/>
            </w:tcBorders>
            <w:shd w:val="clear" w:color="auto" w:fill="auto"/>
            <w:vAlign w:val="center"/>
          </w:tcPr>
          <w:p w:rsidR="00FD5C2C" w:rsidRPr="00D01A17" w:rsidRDefault="00FD5C2C" w:rsidP="00FD5C2C">
            <w:pPr>
              <w:jc w:val="center"/>
              <w:rPr>
                <w:color w:val="000000"/>
                <w:sz w:val="18"/>
                <w:szCs w:val="18"/>
              </w:rPr>
            </w:pPr>
          </w:p>
        </w:tc>
        <w:tc>
          <w:tcPr>
            <w:tcW w:w="240" w:type="pct"/>
            <w:tcBorders>
              <w:top w:val="single" w:sz="4" w:space="0" w:color="auto"/>
              <w:left w:val="nil"/>
              <w:bottom w:val="nil"/>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c>
          <w:tcPr>
            <w:tcW w:w="229" w:type="pct"/>
            <w:gridSpan w:val="2"/>
            <w:tcBorders>
              <w:top w:val="single" w:sz="4" w:space="0" w:color="auto"/>
              <w:left w:val="nil"/>
              <w:bottom w:val="nil"/>
              <w:right w:val="single" w:sz="4" w:space="0" w:color="auto"/>
            </w:tcBorders>
            <w:shd w:val="clear" w:color="auto" w:fill="auto"/>
            <w:vAlign w:val="center"/>
          </w:tcPr>
          <w:p w:rsidR="00FD5C2C" w:rsidRPr="00D01A17" w:rsidRDefault="00FD5C2C" w:rsidP="009173EB">
            <w:pPr>
              <w:ind w:right="-104" w:firstLine="597"/>
              <w:jc w:val="center"/>
              <w:rPr>
                <w:color w:val="000000"/>
                <w:sz w:val="18"/>
                <w:szCs w:val="18"/>
              </w:rPr>
            </w:pPr>
          </w:p>
        </w:tc>
        <w:tc>
          <w:tcPr>
            <w:tcW w:w="382" w:type="pct"/>
            <w:gridSpan w:val="2"/>
            <w:tcBorders>
              <w:top w:val="single" w:sz="4" w:space="0" w:color="auto"/>
              <w:left w:val="nil"/>
              <w:bottom w:val="nil"/>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c>
          <w:tcPr>
            <w:tcW w:w="382" w:type="pct"/>
            <w:gridSpan w:val="2"/>
            <w:tcBorders>
              <w:top w:val="single" w:sz="4" w:space="0" w:color="auto"/>
              <w:left w:val="nil"/>
              <w:bottom w:val="nil"/>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c>
          <w:tcPr>
            <w:tcW w:w="315" w:type="pct"/>
            <w:tcBorders>
              <w:top w:val="single" w:sz="4" w:space="0" w:color="auto"/>
              <w:left w:val="nil"/>
              <w:bottom w:val="nil"/>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c>
          <w:tcPr>
            <w:tcW w:w="461" w:type="pct"/>
            <w:tcBorders>
              <w:top w:val="single" w:sz="4" w:space="0" w:color="auto"/>
              <w:left w:val="nil"/>
              <w:bottom w:val="nil"/>
              <w:right w:val="single" w:sz="4" w:space="0" w:color="auto"/>
            </w:tcBorders>
            <w:shd w:val="clear" w:color="auto" w:fill="auto"/>
            <w:vAlign w:val="center"/>
          </w:tcPr>
          <w:p w:rsidR="00FD5C2C" w:rsidRPr="00D01A17" w:rsidRDefault="00FD5C2C" w:rsidP="00FD5C2C">
            <w:pPr>
              <w:ind w:firstLine="33"/>
              <w:jc w:val="center"/>
              <w:rPr>
                <w:bCs w:val="0"/>
                <w:color w:val="000000"/>
                <w:sz w:val="18"/>
                <w:szCs w:val="18"/>
              </w:rPr>
            </w:pPr>
          </w:p>
        </w:tc>
        <w:tc>
          <w:tcPr>
            <w:tcW w:w="380" w:type="pct"/>
            <w:vMerge w:val="restart"/>
            <w:tcBorders>
              <w:top w:val="single" w:sz="4" w:space="0" w:color="auto"/>
              <w:left w:val="nil"/>
              <w:right w:val="single" w:sz="4" w:space="0" w:color="auto"/>
            </w:tcBorders>
          </w:tcPr>
          <w:p w:rsidR="00FD5C2C" w:rsidRPr="00D01A17" w:rsidRDefault="00FD5C2C" w:rsidP="00FD5C2C">
            <w:pPr>
              <w:ind w:firstLine="0"/>
              <w:jc w:val="center"/>
              <w:rPr>
                <w:color w:val="000000"/>
                <w:sz w:val="18"/>
                <w:szCs w:val="18"/>
              </w:rPr>
            </w:pPr>
          </w:p>
        </w:tc>
        <w:tc>
          <w:tcPr>
            <w:tcW w:w="372" w:type="pct"/>
            <w:vMerge w:val="restart"/>
            <w:tcBorders>
              <w:top w:val="single" w:sz="4" w:space="0" w:color="auto"/>
              <w:left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r>
      <w:tr w:rsidR="00FD5C2C" w:rsidRPr="00D01A17" w:rsidTr="00FD5C2C">
        <w:tblPrEx>
          <w:tblLook w:val="0000" w:firstRow="0" w:lastRow="0" w:firstColumn="0" w:lastColumn="0" w:noHBand="0" w:noVBand="0"/>
        </w:tblPrEx>
        <w:trPr>
          <w:trHeight w:val="80"/>
          <w:jc w:val="center"/>
        </w:trPr>
        <w:tc>
          <w:tcPr>
            <w:tcW w:w="187" w:type="pct"/>
            <w:tcBorders>
              <w:top w:val="nil"/>
              <w:left w:val="single" w:sz="4" w:space="0" w:color="auto"/>
              <w:bottom w:val="single" w:sz="4" w:space="0" w:color="auto"/>
              <w:right w:val="nil"/>
            </w:tcBorders>
            <w:shd w:val="clear" w:color="auto" w:fill="auto"/>
            <w:noWrap/>
            <w:vAlign w:val="center"/>
          </w:tcPr>
          <w:p w:rsidR="00FD5C2C" w:rsidRPr="00D01A17" w:rsidRDefault="00FD5C2C" w:rsidP="00FD5C2C">
            <w:pPr>
              <w:ind w:firstLine="0"/>
              <w:jc w:val="center"/>
              <w:rPr>
                <w:color w:val="000000"/>
                <w:sz w:val="18"/>
                <w:szCs w:val="18"/>
              </w:rPr>
            </w:pPr>
          </w:p>
        </w:tc>
        <w:tc>
          <w:tcPr>
            <w:tcW w:w="234" w:type="pct"/>
            <w:tcBorders>
              <w:top w:val="nil"/>
              <w:left w:val="single" w:sz="4" w:space="0" w:color="auto"/>
              <w:bottom w:val="single" w:sz="4" w:space="0" w:color="auto"/>
              <w:right w:val="single" w:sz="4" w:space="0" w:color="auto"/>
            </w:tcBorders>
            <w:shd w:val="clear" w:color="auto" w:fill="auto"/>
            <w:vAlign w:val="center"/>
          </w:tcPr>
          <w:p w:rsidR="00FD5C2C" w:rsidRPr="00D01A17" w:rsidRDefault="00FD5C2C" w:rsidP="00FD5C2C">
            <w:pPr>
              <w:widowControl w:val="0"/>
              <w:ind w:firstLine="34"/>
              <w:jc w:val="center"/>
              <w:rPr>
                <w:bCs w:val="0"/>
                <w:color w:val="000000"/>
                <w:sz w:val="18"/>
                <w:szCs w:val="18"/>
              </w:rPr>
            </w:pPr>
          </w:p>
        </w:tc>
        <w:tc>
          <w:tcPr>
            <w:tcW w:w="234"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c>
          <w:tcPr>
            <w:tcW w:w="493"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c>
          <w:tcPr>
            <w:tcW w:w="207"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c>
          <w:tcPr>
            <w:tcW w:w="372"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33"/>
              <w:jc w:val="center"/>
              <w:rPr>
                <w:color w:val="000000"/>
                <w:sz w:val="18"/>
                <w:szCs w:val="18"/>
              </w:rPr>
            </w:pPr>
          </w:p>
        </w:tc>
        <w:tc>
          <w:tcPr>
            <w:tcW w:w="328"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33"/>
              <w:jc w:val="center"/>
              <w:rPr>
                <w:rFonts w:ascii="Calibri" w:hAnsi="Calibri" w:cs="Calibri"/>
                <w:bCs w:val="0"/>
                <w:color w:val="000000"/>
                <w:sz w:val="18"/>
                <w:szCs w:val="18"/>
              </w:rPr>
            </w:pPr>
          </w:p>
        </w:tc>
        <w:tc>
          <w:tcPr>
            <w:tcW w:w="183"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jc w:val="center"/>
              <w:rPr>
                <w:color w:val="000000"/>
                <w:sz w:val="18"/>
                <w:szCs w:val="18"/>
              </w:rPr>
            </w:pPr>
          </w:p>
        </w:tc>
        <w:tc>
          <w:tcPr>
            <w:tcW w:w="240"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c>
          <w:tcPr>
            <w:tcW w:w="229" w:type="pct"/>
            <w:gridSpan w:val="2"/>
            <w:tcBorders>
              <w:top w:val="nil"/>
              <w:left w:val="nil"/>
              <w:bottom w:val="single" w:sz="4" w:space="0" w:color="auto"/>
              <w:right w:val="single" w:sz="4" w:space="0" w:color="auto"/>
            </w:tcBorders>
            <w:shd w:val="clear" w:color="auto" w:fill="auto"/>
            <w:vAlign w:val="center"/>
          </w:tcPr>
          <w:p w:rsidR="00FD5C2C" w:rsidRPr="00D01A17" w:rsidRDefault="00FD5C2C" w:rsidP="00FD5C2C">
            <w:pPr>
              <w:jc w:val="center"/>
              <w:rPr>
                <w:color w:val="000000"/>
                <w:sz w:val="18"/>
                <w:szCs w:val="18"/>
              </w:rPr>
            </w:pPr>
          </w:p>
        </w:tc>
        <w:tc>
          <w:tcPr>
            <w:tcW w:w="382" w:type="pct"/>
            <w:gridSpan w:val="2"/>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c>
          <w:tcPr>
            <w:tcW w:w="382" w:type="pct"/>
            <w:gridSpan w:val="2"/>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c>
          <w:tcPr>
            <w:tcW w:w="315"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c>
          <w:tcPr>
            <w:tcW w:w="461" w:type="pct"/>
            <w:tcBorders>
              <w:top w:val="nil"/>
              <w:left w:val="nil"/>
              <w:bottom w:val="single" w:sz="4" w:space="0" w:color="auto"/>
              <w:right w:val="single" w:sz="4" w:space="0" w:color="auto"/>
            </w:tcBorders>
            <w:shd w:val="clear" w:color="auto" w:fill="auto"/>
            <w:vAlign w:val="center"/>
          </w:tcPr>
          <w:p w:rsidR="00FD5C2C" w:rsidRPr="00D01A17" w:rsidRDefault="00FD5C2C" w:rsidP="00FD5C2C">
            <w:pPr>
              <w:ind w:firstLine="33"/>
              <w:jc w:val="center"/>
              <w:rPr>
                <w:bCs w:val="0"/>
                <w:color w:val="000000"/>
                <w:sz w:val="18"/>
                <w:szCs w:val="18"/>
              </w:rPr>
            </w:pPr>
          </w:p>
        </w:tc>
        <w:tc>
          <w:tcPr>
            <w:tcW w:w="380" w:type="pct"/>
            <w:vMerge/>
            <w:tcBorders>
              <w:left w:val="nil"/>
              <w:bottom w:val="single" w:sz="4" w:space="0" w:color="auto"/>
              <w:right w:val="single" w:sz="4" w:space="0" w:color="auto"/>
            </w:tcBorders>
          </w:tcPr>
          <w:p w:rsidR="00FD5C2C" w:rsidRPr="00D01A17" w:rsidRDefault="00FD5C2C" w:rsidP="00FD5C2C">
            <w:pPr>
              <w:ind w:firstLine="0"/>
              <w:jc w:val="center"/>
              <w:rPr>
                <w:color w:val="000000"/>
                <w:sz w:val="18"/>
                <w:szCs w:val="18"/>
              </w:rPr>
            </w:pPr>
          </w:p>
        </w:tc>
        <w:tc>
          <w:tcPr>
            <w:tcW w:w="372" w:type="pct"/>
            <w:vMerge/>
            <w:tcBorders>
              <w:left w:val="single" w:sz="4" w:space="0" w:color="auto"/>
              <w:bottom w:val="single" w:sz="4" w:space="0" w:color="auto"/>
              <w:right w:val="single" w:sz="4" w:space="0" w:color="auto"/>
            </w:tcBorders>
            <w:shd w:val="clear" w:color="auto" w:fill="auto"/>
            <w:vAlign w:val="center"/>
          </w:tcPr>
          <w:p w:rsidR="00FD5C2C" w:rsidRPr="00D01A17" w:rsidRDefault="00FD5C2C" w:rsidP="00FD5C2C">
            <w:pPr>
              <w:ind w:firstLine="0"/>
              <w:jc w:val="center"/>
              <w:rPr>
                <w:color w:val="000000"/>
                <w:sz w:val="18"/>
                <w:szCs w:val="18"/>
              </w:rPr>
            </w:pPr>
          </w:p>
        </w:tc>
      </w:tr>
    </w:tbl>
    <w:p w:rsidR="00EC5432" w:rsidRPr="00341D0B" w:rsidRDefault="00EC5432" w:rsidP="00EC5432">
      <w:pPr>
        <w:jc w:val="center"/>
      </w:pPr>
    </w:p>
    <w:p w:rsidR="00E7639A" w:rsidRPr="00D01A17" w:rsidRDefault="00E7639A" w:rsidP="00E7639A">
      <w:pPr>
        <w:shd w:val="clear" w:color="auto" w:fill="FFFFFF"/>
        <w:tabs>
          <w:tab w:val="left" w:pos="0"/>
        </w:tabs>
        <w:spacing w:line="240" w:lineRule="auto"/>
        <w:ind w:firstLine="0"/>
        <w:rPr>
          <w:sz w:val="18"/>
          <w:szCs w:val="18"/>
        </w:rPr>
      </w:pPr>
      <w:r>
        <w:rPr>
          <w:sz w:val="18"/>
          <w:szCs w:val="18"/>
        </w:rPr>
        <w:t xml:space="preserve">                        </w:t>
      </w:r>
      <w:r w:rsidRPr="00D01A17">
        <w:rPr>
          <w:sz w:val="18"/>
          <w:szCs w:val="18"/>
        </w:rPr>
        <w:t>_________________/</w:t>
      </w:r>
      <w:r w:rsidR="00FD5C2C" w:rsidRPr="00FD5C2C">
        <w:t xml:space="preserve"> </w:t>
      </w:r>
      <w:r w:rsidR="00AC5591">
        <w:t>___________</w:t>
      </w:r>
      <w:r>
        <w:rPr>
          <w:sz w:val="18"/>
          <w:szCs w:val="18"/>
        </w:rPr>
        <w:t>/</w:t>
      </w:r>
    </w:p>
    <w:p w:rsidR="00E7639A" w:rsidRPr="00D01A17" w:rsidRDefault="00E7639A" w:rsidP="00E7639A">
      <w:pPr>
        <w:shd w:val="clear" w:color="auto" w:fill="FFFFFF"/>
        <w:tabs>
          <w:tab w:val="left" w:pos="0"/>
        </w:tabs>
        <w:spacing w:line="240" w:lineRule="auto"/>
        <w:ind w:firstLine="0"/>
        <w:rPr>
          <w:sz w:val="18"/>
          <w:szCs w:val="18"/>
        </w:rPr>
      </w:pPr>
      <w:r w:rsidRPr="00D01A17">
        <w:rPr>
          <w:sz w:val="18"/>
          <w:szCs w:val="18"/>
        </w:rPr>
        <w:t xml:space="preserve">                        </w:t>
      </w:r>
      <w:r>
        <w:rPr>
          <w:sz w:val="18"/>
          <w:szCs w:val="18"/>
        </w:rPr>
        <w:t xml:space="preserve">             </w:t>
      </w:r>
      <w:r w:rsidRPr="00D01A17">
        <w:rPr>
          <w:sz w:val="18"/>
          <w:szCs w:val="18"/>
        </w:rPr>
        <w:t>м.п.</w:t>
      </w:r>
    </w:p>
    <w:p w:rsidR="00EC5432" w:rsidRPr="00840969" w:rsidRDefault="00E7639A" w:rsidP="00E7639A">
      <w:r>
        <w:rPr>
          <w:sz w:val="18"/>
          <w:szCs w:val="18"/>
        </w:rPr>
        <w:t xml:space="preserve">           </w:t>
      </w:r>
      <w:r w:rsidRPr="00D01A17">
        <w:rPr>
          <w:sz w:val="18"/>
          <w:szCs w:val="18"/>
        </w:rPr>
        <w:t>«____» _______________20</w:t>
      </w:r>
      <w:r w:rsidR="00AC5591">
        <w:rPr>
          <w:sz w:val="18"/>
          <w:szCs w:val="18"/>
        </w:rPr>
        <w:t>__</w:t>
      </w:r>
      <w:r w:rsidRPr="00D01A17">
        <w:rPr>
          <w:sz w:val="18"/>
          <w:szCs w:val="18"/>
        </w:rPr>
        <w:t xml:space="preserve"> г.</w:t>
      </w:r>
    </w:p>
    <w:p w:rsidR="00EC5432" w:rsidRDefault="00EC5432" w:rsidP="00EC5432">
      <w:pPr>
        <w:jc w:val="center"/>
        <w:sectPr w:rsidR="00EC5432" w:rsidSect="00E7639A">
          <w:pgSz w:w="16838" w:h="11906" w:orient="landscape"/>
          <w:pgMar w:top="426" w:right="284" w:bottom="1134" w:left="142" w:header="720" w:footer="720" w:gutter="0"/>
          <w:cols w:space="720"/>
          <w:docGrid w:linePitch="272"/>
        </w:sectPr>
      </w:pPr>
    </w:p>
    <w:p w:rsidR="00F759F5" w:rsidRDefault="00F759F5" w:rsidP="00F759F5">
      <w:pPr>
        <w:ind w:left="4247"/>
      </w:pPr>
    </w:p>
    <w:p w:rsidR="00F759F5" w:rsidRPr="005D03A9" w:rsidRDefault="00F759F5" w:rsidP="00F759F5">
      <w:pPr>
        <w:spacing w:line="240" w:lineRule="auto"/>
        <w:ind w:left="4247"/>
      </w:pPr>
      <w:r>
        <w:t xml:space="preserve">                      </w:t>
      </w:r>
      <w:r w:rsidRPr="005D03A9">
        <w:t xml:space="preserve">Приложение № 3 к договору </w:t>
      </w:r>
    </w:p>
    <w:p w:rsidR="00EC5432" w:rsidRDefault="00F759F5" w:rsidP="00F759F5">
      <w:pPr>
        <w:shd w:val="clear" w:color="auto" w:fill="FFFFFF"/>
        <w:spacing w:line="240" w:lineRule="auto"/>
        <w:jc w:val="right"/>
      </w:pPr>
      <w:r w:rsidRPr="005D03A9">
        <w:t>№</w:t>
      </w:r>
      <w:r>
        <w:t xml:space="preserve"> </w:t>
      </w:r>
      <w:r w:rsidRPr="00220CAC">
        <w:t>___________</w:t>
      </w:r>
      <w:r w:rsidRPr="005D03A9">
        <w:t xml:space="preserve"> от  </w:t>
      </w:r>
      <w:r>
        <w:t>__.__.</w:t>
      </w:r>
      <w:r w:rsidRPr="005D03A9">
        <w:t>20</w:t>
      </w:r>
      <w:r>
        <w:t>__</w:t>
      </w:r>
      <w:r w:rsidRPr="005D03A9">
        <w:t xml:space="preserve"> г.</w:t>
      </w:r>
    </w:p>
    <w:tbl>
      <w:tblPr>
        <w:tblpPr w:leftFromText="180" w:rightFromText="180" w:vertAnchor="text" w:horzAnchor="page" w:tblpXSpec="center" w:tblpY="163"/>
        <w:tblW w:w="10490" w:type="dxa"/>
        <w:tblLayout w:type="fixed"/>
        <w:tblLook w:val="04A0" w:firstRow="1" w:lastRow="0" w:firstColumn="1" w:lastColumn="0" w:noHBand="0" w:noVBand="1"/>
      </w:tblPr>
      <w:tblGrid>
        <w:gridCol w:w="10490"/>
      </w:tblGrid>
      <w:tr w:rsidR="00F759F5" w:rsidRPr="004053E0" w:rsidTr="00111AE0">
        <w:trPr>
          <w:trHeight w:val="20"/>
        </w:trPr>
        <w:tc>
          <w:tcPr>
            <w:tcW w:w="10490" w:type="dxa"/>
            <w:shd w:val="clear" w:color="auto" w:fill="auto"/>
            <w:noWrap/>
            <w:hideMark/>
          </w:tcPr>
          <w:p w:rsidR="00F759F5" w:rsidRDefault="00F759F5" w:rsidP="00F759F5">
            <w:pPr>
              <w:widowControl w:val="0"/>
              <w:tabs>
                <w:tab w:val="left" w:pos="0"/>
                <w:tab w:val="num" w:pos="1134"/>
              </w:tabs>
              <w:jc w:val="center"/>
              <w:outlineLvl w:val="1"/>
              <w:rPr>
                <w:b/>
              </w:rPr>
            </w:pPr>
          </w:p>
          <w:p w:rsidR="00F759F5" w:rsidRPr="00962ADF" w:rsidRDefault="00F759F5" w:rsidP="00F759F5">
            <w:pPr>
              <w:widowControl w:val="0"/>
              <w:tabs>
                <w:tab w:val="left" w:pos="0"/>
                <w:tab w:val="num" w:pos="1134"/>
              </w:tabs>
              <w:jc w:val="center"/>
              <w:outlineLvl w:val="1"/>
              <w:rPr>
                <w:b/>
              </w:rPr>
            </w:pPr>
            <w:r w:rsidRPr="00962ADF">
              <w:rPr>
                <w:b/>
              </w:rPr>
              <w:t>Согласие на обработку персональных данных</w:t>
            </w:r>
          </w:p>
          <w:p w:rsidR="00F759F5" w:rsidRPr="00962ADF" w:rsidRDefault="00F759F5" w:rsidP="00F759F5">
            <w:pPr>
              <w:widowControl w:val="0"/>
              <w:tabs>
                <w:tab w:val="left" w:pos="0"/>
              </w:tabs>
              <w:jc w:val="center"/>
              <w:rPr>
                <w:b/>
                <w:snapToGrid w:val="0"/>
              </w:rPr>
            </w:pPr>
            <w:r w:rsidRPr="00962ADF">
              <w:rPr>
                <w:b/>
                <w:snapToGrid w:val="0"/>
              </w:rPr>
              <w:t>от «_____» ____________ 20</w:t>
            </w:r>
            <w:r>
              <w:rPr>
                <w:b/>
                <w:snapToGrid w:val="0"/>
              </w:rPr>
              <w:t>____</w:t>
            </w:r>
            <w:r w:rsidRPr="00962ADF">
              <w:rPr>
                <w:b/>
                <w:snapToGrid w:val="0"/>
              </w:rPr>
              <w:t xml:space="preserve"> г.</w:t>
            </w:r>
          </w:p>
          <w:p w:rsidR="00F759F5" w:rsidRPr="00962ADF" w:rsidRDefault="00F759F5" w:rsidP="00F759F5">
            <w:pPr>
              <w:widowControl w:val="0"/>
              <w:autoSpaceDE w:val="0"/>
              <w:autoSpaceDN w:val="0"/>
              <w:adjustRightInd w:val="0"/>
              <w:spacing w:line="240" w:lineRule="auto"/>
              <w:ind w:firstLine="708"/>
              <w:rPr>
                <w:snapToGrid w:val="0"/>
              </w:rPr>
            </w:pPr>
            <w:r w:rsidRPr="00962ADF">
              <w:rPr>
                <w:snapToGrid w:val="0"/>
              </w:rPr>
              <w:t xml:space="preserve">Настоящим, </w:t>
            </w:r>
            <w:r>
              <w:rPr>
                <w:snapToGrid w:val="0"/>
                <w:u w:val="single"/>
              </w:rPr>
              <w:t>________________________________</w:t>
            </w:r>
          </w:p>
          <w:p w:rsidR="00F759F5" w:rsidRPr="00962ADF" w:rsidRDefault="00F759F5" w:rsidP="00F759F5">
            <w:pPr>
              <w:widowControl w:val="0"/>
              <w:autoSpaceDE w:val="0"/>
              <w:autoSpaceDN w:val="0"/>
              <w:adjustRightInd w:val="0"/>
              <w:spacing w:line="240" w:lineRule="auto"/>
              <w:rPr>
                <w:b/>
                <w:i/>
              </w:rPr>
            </w:pPr>
            <w:r w:rsidRPr="00962ADF">
              <w:rPr>
                <w:b/>
                <w:i/>
              </w:rPr>
              <w:t>(указывается</w:t>
            </w:r>
            <w:r w:rsidRPr="00962ADF">
              <w:t xml:space="preserve"> </w:t>
            </w:r>
            <w:r w:rsidRPr="00962ADF">
              <w:rPr>
                <w:b/>
                <w:i/>
              </w:rPr>
              <w:t>полное наименование участника закупочной процедуры</w:t>
            </w:r>
          </w:p>
          <w:p w:rsidR="00F759F5" w:rsidRDefault="00F759F5" w:rsidP="00F759F5">
            <w:pPr>
              <w:widowControl w:val="0"/>
              <w:autoSpaceDE w:val="0"/>
              <w:autoSpaceDN w:val="0"/>
              <w:adjustRightInd w:val="0"/>
              <w:spacing w:line="240" w:lineRule="auto"/>
              <w:rPr>
                <w:b/>
                <w:i/>
              </w:rPr>
            </w:pPr>
            <w:r w:rsidRPr="00962ADF">
              <w:rPr>
                <w:b/>
                <w:i/>
              </w:rPr>
              <w:t>_______________________________________________________________________</w:t>
            </w:r>
          </w:p>
          <w:p w:rsidR="00F759F5" w:rsidRPr="00962ADF" w:rsidRDefault="00F759F5" w:rsidP="00F759F5">
            <w:pPr>
              <w:widowControl w:val="0"/>
              <w:autoSpaceDE w:val="0"/>
              <w:autoSpaceDN w:val="0"/>
              <w:adjustRightInd w:val="0"/>
              <w:spacing w:line="240" w:lineRule="auto"/>
            </w:pPr>
            <w:r w:rsidRPr="00962ADF">
              <w:rPr>
                <w:b/>
                <w:i/>
              </w:rPr>
              <w:t>(потенциального контрагента), контрагента)</w:t>
            </w:r>
          </w:p>
          <w:p w:rsidR="00F759F5" w:rsidRPr="00962ADF" w:rsidRDefault="00F759F5" w:rsidP="00F759F5">
            <w:pPr>
              <w:widowControl w:val="0"/>
              <w:autoSpaceDE w:val="0"/>
              <w:autoSpaceDN w:val="0"/>
              <w:adjustRightInd w:val="0"/>
              <w:spacing w:line="240" w:lineRule="auto"/>
            </w:pPr>
            <w:r w:rsidRPr="00962ADF">
              <w:t xml:space="preserve">Адрес регистрации: </w:t>
            </w:r>
            <w:r>
              <w:t>_____________________</w:t>
            </w:r>
          </w:p>
          <w:p w:rsidR="00F759F5" w:rsidRDefault="00F759F5" w:rsidP="00F759F5">
            <w:pPr>
              <w:widowControl w:val="0"/>
              <w:spacing w:line="240" w:lineRule="auto"/>
              <w:ind w:firstLine="1"/>
              <w:rPr>
                <w:shd w:val="clear" w:color="auto" w:fill="FFFF00"/>
              </w:rPr>
            </w:pPr>
            <w:r w:rsidRPr="00962ADF">
              <w:t xml:space="preserve">Свидетельство о регистрации: </w:t>
            </w:r>
            <w:r>
              <w:t>________________</w:t>
            </w:r>
          </w:p>
          <w:p w:rsidR="00F759F5" w:rsidRPr="00962ADF" w:rsidRDefault="00F759F5" w:rsidP="00F759F5">
            <w:pPr>
              <w:widowControl w:val="0"/>
              <w:autoSpaceDE w:val="0"/>
              <w:autoSpaceDN w:val="0"/>
              <w:adjustRightInd w:val="0"/>
              <w:spacing w:line="240" w:lineRule="auto"/>
              <w:ind w:firstLine="1"/>
              <w:rPr>
                <w:b/>
                <w:i/>
              </w:rPr>
            </w:pPr>
            <w:r>
              <w:rPr>
                <w:b/>
                <w:i/>
              </w:rPr>
              <w:t xml:space="preserve">           </w:t>
            </w:r>
            <w:r w:rsidRPr="00962ADF">
              <w:rPr>
                <w:b/>
                <w:i/>
              </w:rPr>
              <w:t>ИНН</w:t>
            </w:r>
            <w:r>
              <w:rPr>
                <w:b/>
                <w:i/>
              </w:rPr>
              <w:t xml:space="preserve"> </w:t>
            </w:r>
            <w:r>
              <w:t>__________</w:t>
            </w:r>
          </w:p>
          <w:p w:rsidR="00F759F5" w:rsidRPr="00962ADF" w:rsidRDefault="00F759F5" w:rsidP="00F759F5">
            <w:pPr>
              <w:widowControl w:val="0"/>
              <w:autoSpaceDE w:val="0"/>
              <w:autoSpaceDN w:val="0"/>
              <w:adjustRightInd w:val="0"/>
              <w:spacing w:line="240" w:lineRule="auto"/>
              <w:rPr>
                <w:b/>
                <w:i/>
              </w:rPr>
            </w:pPr>
            <w:r w:rsidRPr="00962ADF">
              <w:rPr>
                <w:b/>
                <w:i/>
              </w:rPr>
              <w:t>КПП</w:t>
            </w:r>
            <w:r>
              <w:rPr>
                <w:b/>
                <w:i/>
              </w:rPr>
              <w:t xml:space="preserve"> </w:t>
            </w:r>
            <w:r>
              <w:t>__________</w:t>
            </w:r>
          </w:p>
          <w:p w:rsidR="00F759F5" w:rsidRPr="00962ADF" w:rsidRDefault="00F759F5" w:rsidP="00F759F5">
            <w:pPr>
              <w:widowControl w:val="0"/>
              <w:autoSpaceDE w:val="0"/>
              <w:autoSpaceDN w:val="0"/>
              <w:adjustRightInd w:val="0"/>
              <w:spacing w:line="240" w:lineRule="auto"/>
            </w:pPr>
            <w:r w:rsidRPr="00962ADF">
              <w:rPr>
                <w:b/>
                <w:i/>
              </w:rPr>
              <w:t>ОГРН</w:t>
            </w:r>
            <w:r>
              <w:rPr>
                <w:b/>
                <w:i/>
              </w:rPr>
              <w:t xml:space="preserve"> </w:t>
            </w:r>
            <w:r>
              <w:t>__________</w:t>
            </w:r>
          </w:p>
          <w:p w:rsidR="00F759F5" w:rsidRPr="00962ADF" w:rsidRDefault="00F759F5" w:rsidP="00F759F5">
            <w:pPr>
              <w:widowControl w:val="0"/>
              <w:autoSpaceDE w:val="0"/>
              <w:autoSpaceDN w:val="0"/>
              <w:adjustRightInd w:val="0"/>
              <w:spacing w:line="240" w:lineRule="auto"/>
              <w:rPr>
                <w:b/>
                <w:i/>
              </w:rPr>
            </w:pPr>
            <w:r w:rsidRPr="00962ADF">
              <w:t xml:space="preserve">в </w:t>
            </w:r>
            <w:r w:rsidRPr="00272A97">
              <w:t>лице</w:t>
            </w:r>
            <w:r w:rsidRPr="00272A97">
              <w:rPr>
                <w:b/>
                <w:i/>
              </w:rPr>
              <w:t xml:space="preserve"> _</w:t>
            </w:r>
            <w:r>
              <w:rPr>
                <w:b/>
                <w:i/>
              </w:rPr>
              <w:t>________________________________________</w:t>
            </w:r>
            <w:r w:rsidRPr="00272A97">
              <w:rPr>
                <w:b/>
                <w:i/>
              </w:rPr>
              <w:t>_________________________________________</w:t>
            </w:r>
          </w:p>
          <w:p w:rsidR="00F759F5" w:rsidRPr="00962ADF" w:rsidRDefault="00F759F5" w:rsidP="00F759F5">
            <w:pPr>
              <w:autoSpaceDE w:val="0"/>
              <w:autoSpaceDN w:val="0"/>
              <w:adjustRightInd w:val="0"/>
              <w:spacing w:line="240" w:lineRule="auto"/>
              <w:ind w:firstLine="540"/>
              <w:rPr>
                <w:b/>
                <w:bCs w:val="0"/>
                <w:i/>
                <w:iCs/>
              </w:rPr>
            </w:pPr>
            <w:r w:rsidRPr="00962ADF">
              <w:rPr>
                <w:b/>
                <w:i/>
              </w:rPr>
              <w:t>(указывается Ф.И.О.,</w:t>
            </w:r>
            <w:r w:rsidRPr="00962ADF">
              <w:rPr>
                <w:b/>
                <w:i/>
                <w:iCs/>
              </w:rPr>
              <w:t xml:space="preserve"> адрес, номер основного документа, удостоверяющего его личность,</w:t>
            </w:r>
          </w:p>
          <w:p w:rsidR="00F759F5" w:rsidRPr="00962ADF" w:rsidRDefault="00F759F5" w:rsidP="00F759F5">
            <w:pPr>
              <w:spacing w:line="240" w:lineRule="auto"/>
            </w:pPr>
            <w:r w:rsidRPr="00272A97">
              <w:rPr>
                <w:b/>
                <w:i/>
                <w:iCs/>
              </w:rPr>
              <w:t>_</w:t>
            </w:r>
            <w:r>
              <w:rPr>
                <w:b/>
                <w:i/>
                <w:iCs/>
              </w:rPr>
              <w:t>______________________________________________________________________________________</w:t>
            </w:r>
            <w:r w:rsidRPr="00272A97">
              <w:rPr>
                <w:b/>
                <w:i/>
                <w:iCs/>
              </w:rPr>
              <w:t>,</w:t>
            </w:r>
          </w:p>
          <w:p w:rsidR="00F759F5" w:rsidRPr="00962ADF" w:rsidRDefault="00F759F5" w:rsidP="00F759F5">
            <w:pPr>
              <w:autoSpaceDE w:val="0"/>
              <w:autoSpaceDN w:val="0"/>
              <w:adjustRightInd w:val="0"/>
              <w:spacing w:line="240" w:lineRule="auto"/>
              <w:ind w:firstLine="540"/>
              <w:rPr>
                <w:b/>
                <w:bCs w:val="0"/>
                <w:i/>
                <w:iCs/>
              </w:rPr>
            </w:pPr>
            <w:r w:rsidRPr="00962ADF">
              <w:rPr>
                <w:b/>
                <w:i/>
                <w:iCs/>
              </w:rPr>
              <w:t>сведения о дате выдачи указанного документа и выдавшем его органе)*</w:t>
            </w:r>
          </w:p>
          <w:p w:rsidR="00F759F5" w:rsidRPr="00962ADF" w:rsidRDefault="00F759F5" w:rsidP="00111AE0">
            <w:pPr>
              <w:widowControl w:val="0"/>
              <w:autoSpaceDE w:val="0"/>
              <w:autoSpaceDN w:val="0"/>
              <w:adjustRightInd w:val="0"/>
              <w:spacing w:line="240" w:lineRule="auto"/>
              <w:ind w:left="318"/>
            </w:pPr>
            <w:r w:rsidRPr="00962ADF">
              <w:rPr>
                <w:b/>
                <w:i/>
              </w:rPr>
              <w:t xml:space="preserve">действующего на основании </w:t>
            </w:r>
            <w:r>
              <w:rPr>
                <w:b/>
                <w:i/>
              </w:rPr>
              <w:t xml:space="preserve">Устава, </w:t>
            </w:r>
            <w:r w:rsidRPr="00962ADF">
              <w:t>дает свое согласие</w:t>
            </w:r>
            <w:r>
              <w:rPr>
                <w:b/>
                <w:snapToGrid w:val="0"/>
              </w:rPr>
              <w:t>_______</w:t>
            </w:r>
            <w:r w:rsidRPr="00962ADF">
              <w:rPr>
                <w:b/>
                <w:snapToGrid w:val="0"/>
              </w:rPr>
              <w:t>_________»</w:t>
            </w:r>
            <w:r w:rsidRPr="00962ADF">
              <w:rPr>
                <w:snapToGrid w:val="0"/>
              </w:rPr>
              <w:t>, зарегистрированному по адресу:________,</w:t>
            </w:r>
            <w:r w:rsidRPr="00962ADF">
              <w:rPr>
                <w:b/>
                <w:i/>
              </w:rPr>
              <w:t xml:space="preserve"> </w:t>
            </w:r>
            <w:r>
              <w:rPr>
                <w:b/>
                <w:snapToGrid w:val="0"/>
              </w:rPr>
              <w:t>ДЗО _________«</w:t>
            </w:r>
            <w:r w:rsidRPr="00962ADF">
              <w:rPr>
                <w:b/>
                <w:snapToGrid w:val="0"/>
              </w:rPr>
              <w:t xml:space="preserve">_______» </w:t>
            </w:r>
            <w:r w:rsidRPr="00962ADF">
              <w:rPr>
                <w:b/>
                <w:i/>
              </w:rPr>
              <w:t xml:space="preserve">(указывается организационно-правовая форма и полное наименование),** </w:t>
            </w:r>
            <w:r w:rsidRPr="00962ADF">
              <w:rPr>
                <w:snapToGrid w:val="0"/>
              </w:rPr>
              <w:t xml:space="preserve">зарегистрированному по адресу:_____________ </w:t>
            </w:r>
            <w:r w:rsidRPr="00962ADF">
              <w:t>и</w:t>
            </w:r>
            <w:r w:rsidRPr="00962ADF">
              <w:rPr>
                <w:i/>
              </w:rPr>
              <w:t xml:space="preserve"> </w:t>
            </w:r>
            <w:r w:rsidRPr="00962ADF">
              <w:rPr>
                <w:b/>
              </w:rPr>
              <w:t>Публичному акционерному обществу</w:t>
            </w:r>
            <w:r>
              <w:rPr>
                <w:b/>
              </w:rPr>
              <w:t xml:space="preserve"> </w:t>
            </w:r>
            <w:r w:rsidRPr="00962ADF">
              <w:rPr>
                <w:b/>
              </w:rPr>
              <w:t>«Российские сети»</w:t>
            </w:r>
            <w:r w:rsidRPr="00962ADF">
              <w:t xml:space="preserve">, </w:t>
            </w:r>
            <w:r w:rsidRPr="00962ADF">
              <w:rPr>
                <w:snapToGrid w:val="0"/>
              </w:rPr>
              <w:t xml:space="preserve">зарегистрированному по адресу: </w:t>
            </w:r>
            <w:r w:rsidRPr="00962ADF">
              <w:rPr>
                <w:snapToGrid w:val="0"/>
              </w:rPr>
              <w:br/>
              <w:t>г. Москва, ул. Беловежская, 4, в отношении</w:t>
            </w:r>
            <w:r w:rsidRPr="00962ADF">
              <w:t xml:space="preserve"> следующего перечня персональных данных руководителей и собственников (участников, учредителей, акционеров), </w:t>
            </w:r>
            <w:r w:rsidRPr="00962ADF">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962ADF">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962ADF">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59F5" w:rsidRPr="00962ADF" w:rsidRDefault="00F759F5" w:rsidP="00F759F5">
            <w:pPr>
              <w:widowControl w:val="0"/>
              <w:spacing w:line="240" w:lineRule="auto"/>
              <w:ind w:firstLine="709"/>
              <w:rPr>
                <w:snapToGrid w:val="0"/>
              </w:rPr>
            </w:pPr>
            <w:r w:rsidRPr="00962ADF">
              <w:rPr>
                <w:snapToGrid w:val="0"/>
              </w:rPr>
              <w:t xml:space="preserve">Цель обработки персональных данных: </w:t>
            </w:r>
            <w:r w:rsidRPr="00962ADF">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962ADF">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59F5" w:rsidRPr="00962ADF" w:rsidRDefault="00F759F5" w:rsidP="00F759F5">
            <w:pPr>
              <w:widowControl w:val="0"/>
              <w:spacing w:line="240" w:lineRule="auto"/>
              <w:ind w:firstLine="709"/>
              <w:rPr>
                <w:snapToGrid w:val="0"/>
                <w:color w:val="000000"/>
              </w:rPr>
            </w:pPr>
            <w:r w:rsidRPr="00962AD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62AD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59F5" w:rsidRPr="00962ADF" w:rsidRDefault="00F759F5" w:rsidP="00F759F5">
            <w:pPr>
              <w:widowControl w:val="0"/>
              <w:spacing w:line="240" w:lineRule="auto"/>
              <w:rPr>
                <w:color w:val="000000"/>
              </w:rPr>
            </w:pPr>
            <w:r w:rsidRPr="00962ADF">
              <w:rPr>
                <w:color w:val="000000"/>
              </w:rPr>
              <w:t>_____________________________</w:t>
            </w:r>
            <w:r>
              <w:rPr>
                <w:color w:val="000000"/>
              </w:rPr>
              <w:t xml:space="preserve">                </w:t>
            </w:r>
            <w:r w:rsidRPr="00962ADF">
              <w:rPr>
                <w:color w:val="000000"/>
              </w:rPr>
              <w:t xml:space="preserve"> ___________________________</w:t>
            </w:r>
          </w:p>
          <w:p w:rsidR="00F759F5" w:rsidRPr="00962ADF" w:rsidRDefault="00F759F5" w:rsidP="00F759F5">
            <w:pPr>
              <w:widowControl w:val="0"/>
              <w:spacing w:line="240" w:lineRule="auto"/>
              <w:contextualSpacing/>
            </w:pPr>
            <w:r w:rsidRPr="00962ADF">
              <w:t>(Подпись субъекта персональных данных/</w:t>
            </w:r>
            <w:r>
              <w:t xml:space="preserve">             </w:t>
            </w:r>
            <w:r w:rsidRPr="00962ADF">
              <w:t xml:space="preserve"> (</w:t>
            </w:r>
            <w:r>
              <w:t>ФИО,</w:t>
            </w:r>
            <w:r w:rsidRPr="00962ADF">
              <w:t xml:space="preserve"> </w:t>
            </w:r>
            <w:r>
              <w:t>должность</w:t>
            </w:r>
            <w:r w:rsidRPr="00962ADF">
              <w:t>)</w:t>
            </w:r>
          </w:p>
          <w:p w:rsidR="00F759F5" w:rsidRPr="00962ADF" w:rsidRDefault="00F759F5" w:rsidP="00F759F5">
            <w:pPr>
              <w:widowControl w:val="0"/>
              <w:spacing w:line="240" w:lineRule="auto"/>
              <w:contextualSpacing/>
            </w:pPr>
            <w:r w:rsidRPr="00962ADF">
              <w:t>уполномоченного представителя)</w:t>
            </w:r>
            <w:r>
              <w:t xml:space="preserve">                        </w:t>
            </w:r>
          </w:p>
          <w:p w:rsidR="00F759F5" w:rsidRPr="00962ADF" w:rsidRDefault="00F759F5" w:rsidP="00F759F5">
            <w:pPr>
              <w:widowControl w:val="0"/>
              <w:spacing w:line="240" w:lineRule="auto"/>
              <w:rPr>
                <w:b/>
                <w:bCs w:val="0"/>
              </w:rPr>
            </w:pPr>
            <w:r w:rsidRPr="00962ADF">
              <w:rPr>
                <w:b/>
              </w:rPr>
              <w:t>М.П.</w:t>
            </w:r>
          </w:p>
          <w:p w:rsidR="00F759F5" w:rsidRDefault="00F759F5" w:rsidP="00F759F5">
            <w:pPr>
              <w:widowControl w:val="0"/>
              <w:spacing w:line="240" w:lineRule="auto"/>
              <w:rPr>
                <w:sz w:val="14"/>
                <w:szCs w:val="14"/>
              </w:rPr>
            </w:pPr>
            <w:r>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w:t>
            </w:r>
          </w:p>
          <w:p w:rsidR="00F759F5" w:rsidRDefault="00F759F5" w:rsidP="00F759F5">
            <w:pPr>
              <w:widowControl w:val="0"/>
              <w:spacing w:line="240" w:lineRule="auto"/>
              <w:rPr>
                <w:b/>
                <w:sz w:val="14"/>
                <w:szCs w:val="14"/>
              </w:rPr>
            </w:pPr>
            <w:r>
              <w:rPr>
                <w:sz w:val="14"/>
                <w:szCs w:val="14"/>
              </w:rPr>
              <w:t xml:space="preserve">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59F5" w:rsidRDefault="00F759F5" w:rsidP="00F759F5">
            <w:pPr>
              <w:widowControl w:val="0"/>
              <w:spacing w:line="240" w:lineRule="auto"/>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rsidR="00F759F5" w:rsidRPr="00962ADF" w:rsidRDefault="00F759F5" w:rsidP="00F759F5">
            <w:pPr>
              <w:spacing w:line="240" w:lineRule="auto"/>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tc>
      </w:tr>
    </w:tbl>
    <w:p w:rsidR="00FD5C2C" w:rsidRDefault="00FD5C2C" w:rsidP="00F759F5">
      <w:pPr>
        <w:framePr w:w="9349" w:wrap="auto" w:hAnchor="text" w:x="1276"/>
        <w:shd w:val="clear" w:color="auto" w:fill="FFFFFF"/>
        <w:sectPr w:rsidR="00FD5C2C" w:rsidSect="00E7639A">
          <w:pgSz w:w="11906" w:h="16838"/>
          <w:pgMar w:top="284" w:right="1134" w:bottom="142" w:left="1701" w:header="720" w:footer="720" w:gutter="0"/>
          <w:cols w:space="720"/>
        </w:sectPr>
      </w:pPr>
    </w:p>
    <w:p w:rsidR="00DD4589" w:rsidRPr="00EC5432" w:rsidRDefault="002B7CAF" w:rsidP="002B7CAF">
      <w:pPr>
        <w:shd w:val="clear" w:color="auto" w:fill="FFFFFF"/>
        <w:tabs>
          <w:tab w:val="left" w:pos="12474"/>
        </w:tabs>
        <w:spacing w:line="250" w:lineRule="exact"/>
        <w:ind w:left="34" w:firstLine="845"/>
        <w:jc w:val="center"/>
      </w:pPr>
      <w:r>
        <w:lastRenderedPageBreak/>
        <w:t xml:space="preserve">                                                                                                                                                    </w:t>
      </w:r>
      <w:r w:rsidR="00DD4589" w:rsidRPr="00EC5432">
        <w:t xml:space="preserve">Приложение № </w:t>
      </w:r>
      <w:r w:rsidR="00917FD9">
        <w:t>4</w:t>
      </w:r>
    </w:p>
    <w:p w:rsidR="00DD4589" w:rsidRPr="00EC5432" w:rsidRDefault="00851F51" w:rsidP="00851F51">
      <w:pPr>
        <w:shd w:val="clear" w:color="auto" w:fill="FFFFFF"/>
        <w:tabs>
          <w:tab w:val="left" w:pos="11907"/>
        </w:tabs>
        <w:spacing w:line="250" w:lineRule="exact"/>
        <w:ind w:left="34" w:firstLine="845"/>
      </w:pPr>
      <w:r>
        <w:tab/>
      </w:r>
      <w:r w:rsidR="00DD4589" w:rsidRPr="00EC5432">
        <w:t>к договору №</w:t>
      </w:r>
      <w:r>
        <w:t xml:space="preserve"> </w:t>
      </w:r>
      <w:r w:rsidR="00F759F5">
        <w:t>_____</w:t>
      </w:r>
      <w:r>
        <w:t xml:space="preserve"> </w:t>
      </w:r>
      <w:r w:rsidR="00BD1CC0" w:rsidRPr="00EC5432">
        <w:t xml:space="preserve">от </w:t>
      </w:r>
      <w:r w:rsidR="00F759F5">
        <w:t>__</w:t>
      </w:r>
      <w:r w:rsidR="005D16F4">
        <w:t>.</w:t>
      </w:r>
      <w:r w:rsidR="00F759F5">
        <w:t>__</w:t>
      </w:r>
      <w:r w:rsidR="005D16F4">
        <w:t>.</w:t>
      </w:r>
      <w:r w:rsidR="00BD1CC0" w:rsidRPr="00EC5432">
        <w:t>20</w:t>
      </w:r>
      <w:r w:rsidR="00F759F5">
        <w:t>__</w:t>
      </w:r>
      <w:r w:rsidR="004457F8" w:rsidRPr="00EC5432">
        <w:t xml:space="preserve"> </w:t>
      </w:r>
      <w:r w:rsidR="00DD4589" w:rsidRPr="00EC5432">
        <w:t>г.</w:t>
      </w:r>
    </w:p>
    <w:p w:rsidR="00DD4589" w:rsidRPr="00EC5432" w:rsidRDefault="00DD4589" w:rsidP="00DD4589"/>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8"/>
        <w:gridCol w:w="468"/>
        <w:gridCol w:w="3669"/>
        <w:gridCol w:w="615"/>
        <w:gridCol w:w="1573"/>
        <w:gridCol w:w="940"/>
        <w:gridCol w:w="815"/>
        <w:gridCol w:w="4252"/>
      </w:tblGrid>
      <w:tr w:rsidR="009A7E76" w:rsidRPr="00EC5432" w:rsidTr="002B7CAF">
        <w:trPr>
          <w:trHeight w:val="376"/>
          <w:jc w:val="center"/>
        </w:trPr>
        <w:tc>
          <w:tcPr>
            <w:tcW w:w="14742" w:type="dxa"/>
            <w:gridSpan w:val="9"/>
            <w:tcBorders>
              <w:top w:val="nil"/>
              <w:left w:val="nil"/>
              <w:bottom w:val="nil"/>
              <w:right w:val="nil"/>
            </w:tcBorders>
            <w:shd w:val="clear" w:color="auto" w:fill="auto"/>
            <w:noWrap/>
            <w:vAlign w:val="center"/>
            <w:hideMark/>
          </w:tcPr>
          <w:p w:rsidR="009A7E76" w:rsidRPr="00EC5432" w:rsidRDefault="009A7E76" w:rsidP="000768BA">
            <w:pPr>
              <w:spacing w:line="240" w:lineRule="auto"/>
              <w:jc w:val="center"/>
              <w:rPr>
                <w:b/>
                <w:lang w:eastAsia="ru-RU"/>
              </w:rPr>
            </w:pPr>
            <w:r w:rsidRPr="00EC5432">
              <w:rPr>
                <w:b/>
                <w:lang w:eastAsia="ru-RU"/>
              </w:rPr>
              <w:t>Акт об оказании услуг № _____ от ________ 20</w:t>
            </w:r>
            <w:r w:rsidR="000768BA">
              <w:rPr>
                <w:b/>
                <w:lang w:eastAsia="ru-RU"/>
              </w:rPr>
              <w:t>__</w:t>
            </w:r>
            <w:r w:rsidR="004457F8" w:rsidRPr="00EC5432">
              <w:rPr>
                <w:b/>
                <w:lang w:eastAsia="ru-RU"/>
              </w:rPr>
              <w:t xml:space="preserve"> </w:t>
            </w:r>
            <w:r w:rsidRPr="00EC5432">
              <w:rPr>
                <w:b/>
                <w:lang w:eastAsia="ru-RU"/>
              </w:rPr>
              <w:t xml:space="preserve"> г.</w:t>
            </w:r>
            <w:r w:rsidR="000B3F2B">
              <w:rPr>
                <w:b/>
                <w:lang w:eastAsia="ru-RU"/>
              </w:rPr>
              <w:t xml:space="preserve"> (ОБРАЗЕЦ)</w:t>
            </w:r>
          </w:p>
        </w:tc>
      </w:tr>
      <w:tr w:rsidR="009A7E76" w:rsidRPr="00EC5432" w:rsidTr="002B7CAF">
        <w:trPr>
          <w:trHeight w:val="516"/>
          <w:jc w:val="center"/>
        </w:trPr>
        <w:tc>
          <w:tcPr>
            <w:tcW w:w="2878" w:type="dxa"/>
            <w:gridSpan w:val="3"/>
            <w:tcBorders>
              <w:top w:val="nil"/>
              <w:left w:val="nil"/>
              <w:bottom w:val="nil"/>
              <w:right w:val="nil"/>
            </w:tcBorders>
            <w:shd w:val="clear" w:color="auto" w:fill="auto"/>
            <w:noWrap/>
            <w:vAlign w:val="center"/>
            <w:hideMark/>
          </w:tcPr>
          <w:p w:rsidR="009A7E76" w:rsidRPr="00EC5432" w:rsidRDefault="009A7E76" w:rsidP="009A7E76">
            <w:pPr>
              <w:spacing w:line="240" w:lineRule="auto"/>
              <w:ind w:right="-250"/>
              <w:rPr>
                <w:lang w:eastAsia="ru-RU"/>
              </w:rPr>
            </w:pPr>
            <w:r w:rsidRPr="00EC5432">
              <w:rPr>
                <w:lang w:eastAsia="ru-RU"/>
              </w:rPr>
              <w:t>Исполнитель:</w:t>
            </w:r>
          </w:p>
        </w:tc>
        <w:tc>
          <w:tcPr>
            <w:tcW w:w="11864" w:type="dxa"/>
            <w:gridSpan w:val="6"/>
            <w:tcBorders>
              <w:top w:val="nil"/>
              <w:left w:val="nil"/>
              <w:bottom w:val="nil"/>
              <w:right w:val="nil"/>
            </w:tcBorders>
            <w:shd w:val="clear" w:color="auto" w:fill="auto"/>
            <w:hideMark/>
          </w:tcPr>
          <w:p w:rsidR="009A7E76" w:rsidRPr="00EC5432" w:rsidRDefault="009A7E76" w:rsidP="00F110FF">
            <w:pPr>
              <w:spacing w:line="240" w:lineRule="auto"/>
              <w:rPr>
                <w:b/>
                <w:lang w:eastAsia="ru-RU"/>
              </w:rPr>
            </w:pPr>
          </w:p>
        </w:tc>
      </w:tr>
      <w:tr w:rsidR="009A7E76" w:rsidRPr="00EC5432" w:rsidTr="002B7CAF">
        <w:trPr>
          <w:trHeight w:val="454"/>
          <w:jc w:val="center"/>
        </w:trPr>
        <w:tc>
          <w:tcPr>
            <w:tcW w:w="2878" w:type="dxa"/>
            <w:gridSpan w:val="3"/>
            <w:tcBorders>
              <w:top w:val="nil"/>
              <w:left w:val="nil"/>
              <w:bottom w:val="nil"/>
              <w:right w:val="nil"/>
            </w:tcBorders>
            <w:shd w:val="clear" w:color="auto" w:fill="auto"/>
            <w:noWrap/>
            <w:vAlign w:val="center"/>
            <w:hideMark/>
          </w:tcPr>
          <w:p w:rsidR="009A7E76" w:rsidRPr="00EC5432" w:rsidRDefault="009A7E76" w:rsidP="00F110FF">
            <w:pPr>
              <w:spacing w:line="240" w:lineRule="auto"/>
              <w:rPr>
                <w:lang w:eastAsia="ru-RU"/>
              </w:rPr>
            </w:pPr>
            <w:r w:rsidRPr="00EC5432">
              <w:rPr>
                <w:lang w:eastAsia="ru-RU"/>
              </w:rPr>
              <w:t>Заказчик:</w:t>
            </w:r>
          </w:p>
        </w:tc>
        <w:tc>
          <w:tcPr>
            <w:tcW w:w="11864" w:type="dxa"/>
            <w:gridSpan w:val="6"/>
            <w:tcBorders>
              <w:top w:val="nil"/>
              <w:left w:val="nil"/>
              <w:bottom w:val="nil"/>
              <w:right w:val="nil"/>
            </w:tcBorders>
            <w:shd w:val="clear" w:color="auto" w:fill="auto"/>
            <w:hideMark/>
          </w:tcPr>
          <w:p w:rsidR="009A7E76" w:rsidRPr="00EC5432" w:rsidRDefault="009A7E76" w:rsidP="00F92D77">
            <w:pPr>
              <w:spacing w:line="240" w:lineRule="auto"/>
              <w:ind w:firstLine="34"/>
              <w:rPr>
                <w:b/>
                <w:lang w:eastAsia="ru-RU"/>
              </w:rPr>
            </w:pPr>
            <w:r w:rsidRPr="00EC5432">
              <w:rPr>
                <w:b/>
                <w:lang w:eastAsia="ru-RU"/>
              </w:rPr>
              <w:t>ПАО "МРСК ЦЕНТРА И ПРИВОЛЖЬЯ", ИНН 5260200603, 603950, Нижегородская обл</w:t>
            </w:r>
            <w:r w:rsidR="00851F51">
              <w:rPr>
                <w:b/>
                <w:lang w:eastAsia="ru-RU"/>
              </w:rPr>
              <w:t>.</w:t>
            </w:r>
            <w:r w:rsidRPr="00EC5432">
              <w:rPr>
                <w:b/>
                <w:lang w:eastAsia="ru-RU"/>
              </w:rPr>
              <w:t>, Нижний Новгород г, Рождественская ул</w:t>
            </w:r>
            <w:r w:rsidR="00BD1CC0" w:rsidRPr="00EC5432">
              <w:rPr>
                <w:b/>
                <w:lang w:eastAsia="ru-RU"/>
              </w:rPr>
              <w:t>.</w:t>
            </w:r>
            <w:r w:rsidRPr="00EC5432">
              <w:rPr>
                <w:b/>
                <w:lang w:eastAsia="ru-RU"/>
              </w:rPr>
              <w:t xml:space="preserve">, </w:t>
            </w:r>
            <w:r w:rsidR="00BD1CC0" w:rsidRPr="00EC5432">
              <w:rPr>
                <w:b/>
                <w:lang w:eastAsia="ru-RU"/>
              </w:rPr>
              <w:t xml:space="preserve"> </w:t>
            </w:r>
            <w:r w:rsidRPr="00EC5432">
              <w:rPr>
                <w:b/>
                <w:lang w:eastAsia="ru-RU"/>
              </w:rPr>
              <w:t>дом № 33</w:t>
            </w:r>
          </w:p>
        </w:tc>
      </w:tr>
      <w:tr w:rsidR="006459B5" w:rsidRPr="00EC5432" w:rsidTr="002B7CAF">
        <w:trPr>
          <w:trHeight w:val="239"/>
          <w:jc w:val="center"/>
        </w:trPr>
        <w:tc>
          <w:tcPr>
            <w:tcW w:w="2878" w:type="dxa"/>
            <w:gridSpan w:val="3"/>
            <w:tcBorders>
              <w:top w:val="nil"/>
              <w:left w:val="nil"/>
              <w:bottom w:val="single" w:sz="4" w:space="0" w:color="auto"/>
              <w:right w:val="nil"/>
            </w:tcBorders>
            <w:shd w:val="clear" w:color="auto" w:fill="auto"/>
            <w:noWrap/>
            <w:vAlign w:val="center"/>
            <w:hideMark/>
          </w:tcPr>
          <w:p w:rsidR="009A7E76" w:rsidRPr="00EC5432" w:rsidRDefault="009A7E76" w:rsidP="00F110FF">
            <w:pPr>
              <w:spacing w:line="240" w:lineRule="auto"/>
              <w:rPr>
                <w:lang w:eastAsia="ru-RU"/>
              </w:rPr>
            </w:pPr>
            <w:r w:rsidRPr="00EC5432">
              <w:rPr>
                <w:lang w:eastAsia="ru-RU"/>
              </w:rPr>
              <w:t>Основание:</w:t>
            </w:r>
          </w:p>
        </w:tc>
        <w:tc>
          <w:tcPr>
            <w:tcW w:w="11864" w:type="dxa"/>
            <w:gridSpan w:val="6"/>
            <w:tcBorders>
              <w:top w:val="nil"/>
              <w:left w:val="nil"/>
              <w:bottom w:val="single" w:sz="4" w:space="0" w:color="auto"/>
              <w:right w:val="nil"/>
            </w:tcBorders>
            <w:shd w:val="clear" w:color="auto" w:fill="auto"/>
            <w:hideMark/>
          </w:tcPr>
          <w:p w:rsidR="009A7E76" w:rsidRPr="00EC5432" w:rsidRDefault="00BD1CC0" w:rsidP="006459B5">
            <w:pPr>
              <w:spacing w:line="240" w:lineRule="auto"/>
              <w:rPr>
                <w:b/>
                <w:lang w:eastAsia="ru-RU"/>
              </w:rPr>
            </w:pPr>
            <w:r w:rsidRPr="00EC5432">
              <w:rPr>
                <w:b/>
                <w:lang w:eastAsia="ru-RU"/>
              </w:rPr>
              <w:t>Договор № _____</w:t>
            </w:r>
            <w:r w:rsidR="009A7E76" w:rsidRPr="00EC5432">
              <w:rPr>
                <w:b/>
                <w:lang w:eastAsia="ru-RU"/>
              </w:rPr>
              <w:t xml:space="preserve"> от_______.20</w:t>
            </w:r>
            <w:r w:rsidR="006459B5">
              <w:rPr>
                <w:b/>
                <w:lang w:eastAsia="ru-RU"/>
              </w:rPr>
              <w:t>___</w:t>
            </w:r>
            <w:r w:rsidR="009A7E76" w:rsidRPr="00EC5432">
              <w:rPr>
                <w:b/>
                <w:lang w:eastAsia="ru-RU"/>
              </w:rPr>
              <w:t>г.</w:t>
            </w:r>
          </w:p>
        </w:tc>
      </w:tr>
      <w:tr w:rsidR="00663F4C" w:rsidRPr="00EC5432" w:rsidTr="002B7CAF">
        <w:trPr>
          <w:trHeight w:val="253"/>
          <w:jc w:val="center"/>
        </w:trPr>
        <w:tc>
          <w:tcPr>
            <w:tcW w:w="562" w:type="dxa"/>
            <w:vMerge w:val="restart"/>
            <w:tcBorders>
              <w:top w:val="single" w:sz="4" w:space="0" w:color="auto"/>
            </w:tcBorders>
            <w:shd w:val="clear" w:color="auto" w:fill="auto"/>
            <w:noWrap/>
            <w:vAlign w:val="center"/>
            <w:hideMark/>
          </w:tcPr>
          <w:p w:rsidR="009A7E76" w:rsidRPr="00EC5432" w:rsidRDefault="009A7E76" w:rsidP="00F110FF">
            <w:pPr>
              <w:spacing w:line="240" w:lineRule="auto"/>
              <w:jc w:val="center"/>
              <w:rPr>
                <w:b/>
                <w:lang w:eastAsia="ru-RU"/>
              </w:rPr>
            </w:pPr>
            <w:r w:rsidRPr="00EC5432">
              <w:rPr>
                <w:b/>
                <w:lang w:eastAsia="ru-RU"/>
              </w:rPr>
              <w:t>№</w:t>
            </w:r>
          </w:p>
        </w:tc>
        <w:tc>
          <w:tcPr>
            <w:tcW w:w="1848" w:type="dxa"/>
            <w:vMerge w:val="restart"/>
            <w:tcBorders>
              <w:top w:val="single" w:sz="4" w:space="0" w:color="auto"/>
            </w:tcBorders>
            <w:shd w:val="clear" w:color="auto" w:fill="auto"/>
            <w:noWrap/>
            <w:vAlign w:val="center"/>
            <w:hideMark/>
          </w:tcPr>
          <w:p w:rsidR="009A7E76" w:rsidRPr="00EC5432" w:rsidRDefault="009A7E76" w:rsidP="009A7E76">
            <w:pPr>
              <w:spacing w:line="240" w:lineRule="auto"/>
              <w:ind w:firstLine="0"/>
              <w:rPr>
                <w:b/>
                <w:lang w:eastAsia="ru-RU"/>
              </w:rPr>
            </w:pPr>
            <w:r w:rsidRPr="00EC5432">
              <w:rPr>
                <w:b/>
                <w:lang w:eastAsia="ru-RU"/>
              </w:rPr>
              <w:t>Артикул</w:t>
            </w:r>
          </w:p>
        </w:tc>
        <w:tc>
          <w:tcPr>
            <w:tcW w:w="4137" w:type="dxa"/>
            <w:gridSpan w:val="2"/>
            <w:vMerge w:val="restart"/>
            <w:tcBorders>
              <w:top w:val="single" w:sz="4" w:space="0" w:color="auto"/>
            </w:tcBorders>
            <w:shd w:val="clear" w:color="auto" w:fill="auto"/>
            <w:noWrap/>
            <w:vAlign w:val="center"/>
            <w:hideMark/>
          </w:tcPr>
          <w:p w:rsidR="009A7E76" w:rsidRPr="00EC5432" w:rsidRDefault="009A7E76" w:rsidP="00F110FF">
            <w:pPr>
              <w:spacing w:line="240" w:lineRule="auto"/>
              <w:jc w:val="center"/>
              <w:rPr>
                <w:b/>
                <w:lang w:eastAsia="ru-RU"/>
              </w:rPr>
            </w:pPr>
            <w:r w:rsidRPr="00EC5432">
              <w:rPr>
                <w:b/>
                <w:lang w:eastAsia="ru-RU"/>
              </w:rPr>
              <w:t>Наименование работ, услуг</w:t>
            </w:r>
          </w:p>
        </w:tc>
        <w:tc>
          <w:tcPr>
            <w:tcW w:w="615" w:type="dxa"/>
            <w:vMerge w:val="restart"/>
            <w:tcBorders>
              <w:top w:val="single" w:sz="4" w:space="0" w:color="auto"/>
            </w:tcBorders>
            <w:shd w:val="clear" w:color="auto" w:fill="auto"/>
            <w:noWrap/>
            <w:vAlign w:val="center"/>
            <w:hideMark/>
          </w:tcPr>
          <w:p w:rsidR="009A7E76" w:rsidRPr="00EC5432" w:rsidRDefault="009A7E76" w:rsidP="009A7E76">
            <w:pPr>
              <w:spacing w:line="240" w:lineRule="auto"/>
              <w:ind w:firstLine="0"/>
              <w:rPr>
                <w:b/>
                <w:lang w:eastAsia="ru-RU"/>
              </w:rPr>
            </w:pPr>
            <w:r w:rsidRPr="00EC5432">
              <w:rPr>
                <w:b/>
                <w:lang w:eastAsia="ru-RU"/>
              </w:rPr>
              <w:t>Кол-во</w:t>
            </w:r>
          </w:p>
        </w:tc>
        <w:tc>
          <w:tcPr>
            <w:tcW w:w="1573" w:type="dxa"/>
            <w:vMerge w:val="restart"/>
            <w:tcBorders>
              <w:top w:val="single" w:sz="4" w:space="0" w:color="auto"/>
            </w:tcBorders>
            <w:shd w:val="clear" w:color="auto" w:fill="auto"/>
            <w:noWrap/>
            <w:vAlign w:val="center"/>
            <w:hideMark/>
          </w:tcPr>
          <w:p w:rsidR="009A7E76" w:rsidRPr="00EC5432" w:rsidRDefault="009A7E76" w:rsidP="00663F4C">
            <w:pPr>
              <w:spacing w:line="240" w:lineRule="auto"/>
              <w:ind w:firstLine="0"/>
              <w:jc w:val="center"/>
              <w:rPr>
                <w:b/>
                <w:lang w:eastAsia="ru-RU"/>
              </w:rPr>
            </w:pPr>
            <w:r w:rsidRPr="00EC5432">
              <w:rPr>
                <w:b/>
                <w:lang w:eastAsia="ru-RU"/>
              </w:rPr>
              <w:t>Ед.</w:t>
            </w:r>
          </w:p>
        </w:tc>
        <w:tc>
          <w:tcPr>
            <w:tcW w:w="1755" w:type="dxa"/>
            <w:gridSpan w:val="2"/>
            <w:vMerge w:val="restart"/>
            <w:tcBorders>
              <w:top w:val="single" w:sz="4" w:space="0" w:color="auto"/>
            </w:tcBorders>
            <w:shd w:val="clear" w:color="auto" w:fill="auto"/>
            <w:noWrap/>
            <w:vAlign w:val="center"/>
            <w:hideMark/>
          </w:tcPr>
          <w:p w:rsidR="009A7E76" w:rsidRPr="00EC5432" w:rsidRDefault="009A7E76" w:rsidP="009A7E76">
            <w:pPr>
              <w:spacing w:line="240" w:lineRule="auto"/>
              <w:rPr>
                <w:b/>
                <w:lang w:eastAsia="ru-RU"/>
              </w:rPr>
            </w:pPr>
            <w:r w:rsidRPr="00EC5432">
              <w:rPr>
                <w:b/>
                <w:lang w:eastAsia="ru-RU"/>
              </w:rPr>
              <w:t>Цена</w:t>
            </w:r>
          </w:p>
        </w:tc>
        <w:tc>
          <w:tcPr>
            <w:tcW w:w="4252" w:type="dxa"/>
            <w:vMerge w:val="restart"/>
            <w:tcBorders>
              <w:top w:val="single" w:sz="4" w:space="0" w:color="auto"/>
            </w:tcBorders>
            <w:shd w:val="clear" w:color="auto" w:fill="auto"/>
            <w:noWrap/>
            <w:vAlign w:val="center"/>
            <w:hideMark/>
          </w:tcPr>
          <w:p w:rsidR="009A7E76" w:rsidRPr="00EC5432" w:rsidRDefault="009A7E76" w:rsidP="009A7E76">
            <w:pPr>
              <w:spacing w:line="240" w:lineRule="auto"/>
              <w:ind w:firstLine="0"/>
              <w:rPr>
                <w:b/>
                <w:lang w:eastAsia="ru-RU"/>
              </w:rPr>
            </w:pPr>
            <w:r w:rsidRPr="00EC5432">
              <w:rPr>
                <w:b/>
                <w:lang w:eastAsia="ru-RU"/>
              </w:rPr>
              <w:t>Сумма</w:t>
            </w:r>
          </w:p>
        </w:tc>
      </w:tr>
      <w:tr w:rsidR="00663F4C" w:rsidRPr="00EC5432" w:rsidTr="002B7CAF">
        <w:trPr>
          <w:trHeight w:val="253"/>
          <w:jc w:val="center"/>
        </w:trPr>
        <w:tc>
          <w:tcPr>
            <w:tcW w:w="562" w:type="dxa"/>
            <w:vMerge/>
            <w:vAlign w:val="center"/>
            <w:hideMark/>
          </w:tcPr>
          <w:p w:rsidR="009A7E76" w:rsidRPr="00EC5432" w:rsidRDefault="009A7E76" w:rsidP="00F110FF">
            <w:pPr>
              <w:spacing w:line="240" w:lineRule="auto"/>
              <w:rPr>
                <w:b/>
                <w:lang w:eastAsia="ru-RU"/>
              </w:rPr>
            </w:pPr>
          </w:p>
        </w:tc>
        <w:tc>
          <w:tcPr>
            <w:tcW w:w="1848" w:type="dxa"/>
            <w:vMerge/>
            <w:vAlign w:val="center"/>
            <w:hideMark/>
          </w:tcPr>
          <w:p w:rsidR="009A7E76" w:rsidRPr="00EC5432" w:rsidRDefault="009A7E76" w:rsidP="00F110FF">
            <w:pPr>
              <w:spacing w:line="240" w:lineRule="auto"/>
              <w:rPr>
                <w:b/>
                <w:lang w:eastAsia="ru-RU"/>
              </w:rPr>
            </w:pPr>
          </w:p>
        </w:tc>
        <w:tc>
          <w:tcPr>
            <w:tcW w:w="4137" w:type="dxa"/>
            <w:gridSpan w:val="2"/>
            <w:vMerge/>
            <w:vAlign w:val="center"/>
            <w:hideMark/>
          </w:tcPr>
          <w:p w:rsidR="009A7E76" w:rsidRPr="00EC5432" w:rsidRDefault="009A7E76" w:rsidP="00F110FF">
            <w:pPr>
              <w:spacing w:line="240" w:lineRule="auto"/>
              <w:rPr>
                <w:b/>
                <w:lang w:eastAsia="ru-RU"/>
              </w:rPr>
            </w:pPr>
          </w:p>
        </w:tc>
        <w:tc>
          <w:tcPr>
            <w:tcW w:w="615" w:type="dxa"/>
            <w:vMerge/>
            <w:vAlign w:val="center"/>
            <w:hideMark/>
          </w:tcPr>
          <w:p w:rsidR="009A7E76" w:rsidRPr="00EC5432" w:rsidRDefault="009A7E76" w:rsidP="00F110FF">
            <w:pPr>
              <w:spacing w:line="240" w:lineRule="auto"/>
              <w:rPr>
                <w:b/>
                <w:lang w:eastAsia="ru-RU"/>
              </w:rPr>
            </w:pPr>
          </w:p>
        </w:tc>
        <w:tc>
          <w:tcPr>
            <w:tcW w:w="1573" w:type="dxa"/>
            <w:vMerge/>
            <w:vAlign w:val="center"/>
            <w:hideMark/>
          </w:tcPr>
          <w:p w:rsidR="009A7E76" w:rsidRPr="00EC5432" w:rsidRDefault="009A7E76" w:rsidP="00663F4C">
            <w:pPr>
              <w:spacing w:line="240" w:lineRule="auto"/>
              <w:jc w:val="center"/>
              <w:rPr>
                <w:b/>
                <w:lang w:eastAsia="ru-RU"/>
              </w:rPr>
            </w:pPr>
          </w:p>
        </w:tc>
        <w:tc>
          <w:tcPr>
            <w:tcW w:w="1755" w:type="dxa"/>
            <w:gridSpan w:val="2"/>
            <w:vMerge/>
            <w:vAlign w:val="center"/>
            <w:hideMark/>
          </w:tcPr>
          <w:p w:rsidR="009A7E76" w:rsidRPr="00EC5432" w:rsidRDefault="009A7E76" w:rsidP="00F110FF">
            <w:pPr>
              <w:spacing w:line="240" w:lineRule="auto"/>
              <w:rPr>
                <w:b/>
                <w:lang w:eastAsia="ru-RU"/>
              </w:rPr>
            </w:pPr>
          </w:p>
        </w:tc>
        <w:tc>
          <w:tcPr>
            <w:tcW w:w="4252" w:type="dxa"/>
            <w:vMerge/>
            <w:vAlign w:val="center"/>
            <w:hideMark/>
          </w:tcPr>
          <w:p w:rsidR="009A7E76" w:rsidRPr="00EC5432" w:rsidRDefault="009A7E76" w:rsidP="00F110FF">
            <w:pPr>
              <w:spacing w:line="240" w:lineRule="auto"/>
              <w:rPr>
                <w:b/>
                <w:lang w:eastAsia="ru-RU"/>
              </w:rPr>
            </w:pPr>
          </w:p>
        </w:tc>
      </w:tr>
      <w:tr w:rsidR="00663F4C" w:rsidRPr="00EC5432" w:rsidTr="00F02401">
        <w:trPr>
          <w:trHeight w:val="331"/>
          <w:jc w:val="center"/>
        </w:trPr>
        <w:tc>
          <w:tcPr>
            <w:tcW w:w="562" w:type="dxa"/>
            <w:shd w:val="clear" w:color="auto" w:fill="auto"/>
            <w:noWrap/>
            <w:hideMark/>
          </w:tcPr>
          <w:p w:rsidR="009A7E76" w:rsidRPr="00EC5432" w:rsidRDefault="009A7E76" w:rsidP="00663F4C">
            <w:pPr>
              <w:spacing w:line="240" w:lineRule="auto"/>
              <w:ind w:right="577" w:firstLine="34"/>
              <w:jc w:val="center"/>
              <w:rPr>
                <w:lang w:eastAsia="ru-RU"/>
              </w:rPr>
            </w:pPr>
            <w:r w:rsidRPr="00EC5432">
              <w:rPr>
                <w:lang w:eastAsia="ru-RU"/>
              </w:rPr>
              <w:t>1</w:t>
            </w:r>
          </w:p>
        </w:tc>
        <w:tc>
          <w:tcPr>
            <w:tcW w:w="1848" w:type="dxa"/>
            <w:shd w:val="clear" w:color="auto" w:fill="auto"/>
            <w:hideMark/>
          </w:tcPr>
          <w:p w:rsidR="009A7E76" w:rsidRPr="00EC5432" w:rsidRDefault="009A7E76" w:rsidP="00F110FF">
            <w:pPr>
              <w:spacing w:line="240" w:lineRule="auto"/>
              <w:rPr>
                <w:lang w:eastAsia="ru-RU"/>
              </w:rPr>
            </w:pPr>
            <w:r w:rsidRPr="00EC5432">
              <w:rPr>
                <w:lang w:eastAsia="ru-RU"/>
              </w:rPr>
              <w:t> </w:t>
            </w:r>
          </w:p>
        </w:tc>
        <w:tc>
          <w:tcPr>
            <w:tcW w:w="4137" w:type="dxa"/>
            <w:gridSpan w:val="2"/>
            <w:shd w:val="clear" w:color="auto" w:fill="auto"/>
            <w:hideMark/>
          </w:tcPr>
          <w:p w:rsidR="009A7E76" w:rsidRPr="00EC5432" w:rsidRDefault="009A7E76" w:rsidP="00F110FF">
            <w:pPr>
              <w:spacing w:line="240" w:lineRule="auto"/>
              <w:rPr>
                <w:lang w:eastAsia="ru-RU"/>
              </w:rPr>
            </w:pPr>
            <w:r w:rsidRPr="00EC5432">
              <w:rPr>
                <w:lang w:eastAsia="ru-RU"/>
              </w:rPr>
              <w:t> </w:t>
            </w:r>
          </w:p>
        </w:tc>
        <w:tc>
          <w:tcPr>
            <w:tcW w:w="615" w:type="dxa"/>
            <w:shd w:val="clear" w:color="auto" w:fill="auto"/>
            <w:noWrap/>
            <w:hideMark/>
          </w:tcPr>
          <w:p w:rsidR="009A7E76" w:rsidRPr="00EC5432" w:rsidRDefault="009A7E76" w:rsidP="00F110FF">
            <w:pPr>
              <w:spacing w:line="240" w:lineRule="auto"/>
              <w:jc w:val="right"/>
              <w:rPr>
                <w:lang w:eastAsia="ru-RU"/>
              </w:rPr>
            </w:pPr>
            <w:r w:rsidRPr="00EC5432">
              <w:rPr>
                <w:lang w:eastAsia="ru-RU"/>
              </w:rPr>
              <w:t> </w:t>
            </w:r>
          </w:p>
        </w:tc>
        <w:tc>
          <w:tcPr>
            <w:tcW w:w="1573" w:type="dxa"/>
            <w:shd w:val="clear" w:color="auto" w:fill="auto"/>
            <w:noWrap/>
            <w:hideMark/>
          </w:tcPr>
          <w:p w:rsidR="009A7E76" w:rsidRPr="00EC5432" w:rsidRDefault="00663F4C" w:rsidP="00663F4C">
            <w:pPr>
              <w:spacing w:line="240" w:lineRule="auto"/>
              <w:ind w:hanging="108"/>
              <w:jc w:val="center"/>
              <w:rPr>
                <w:lang w:eastAsia="ru-RU"/>
              </w:rPr>
            </w:pPr>
            <w:r>
              <w:rPr>
                <w:lang w:eastAsia="ru-RU"/>
              </w:rPr>
              <w:t>ш</w:t>
            </w:r>
            <w:r w:rsidR="009A7E76" w:rsidRPr="00EC5432">
              <w:rPr>
                <w:lang w:eastAsia="ru-RU"/>
              </w:rPr>
              <w:t>т</w:t>
            </w:r>
            <w:r w:rsidR="00E92DC3" w:rsidRPr="00EC5432">
              <w:rPr>
                <w:lang w:eastAsia="ru-RU"/>
              </w:rPr>
              <w:t>.</w:t>
            </w:r>
          </w:p>
        </w:tc>
        <w:tc>
          <w:tcPr>
            <w:tcW w:w="1755" w:type="dxa"/>
            <w:gridSpan w:val="2"/>
            <w:shd w:val="clear" w:color="auto" w:fill="auto"/>
            <w:noWrap/>
            <w:hideMark/>
          </w:tcPr>
          <w:p w:rsidR="009A7E76" w:rsidRPr="00EC5432" w:rsidRDefault="009A7E76" w:rsidP="00F110FF">
            <w:pPr>
              <w:spacing w:line="240" w:lineRule="auto"/>
              <w:jc w:val="right"/>
              <w:rPr>
                <w:lang w:eastAsia="ru-RU"/>
              </w:rPr>
            </w:pPr>
            <w:r w:rsidRPr="00EC5432">
              <w:rPr>
                <w:lang w:eastAsia="ru-RU"/>
              </w:rPr>
              <w:t> </w:t>
            </w:r>
          </w:p>
        </w:tc>
        <w:tc>
          <w:tcPr>
            <w:tcW w:w="4252" w:type="dxa"/>
            <w:shd w:val="clear" w:color="auto" w:fill="auto"/>
            <w:noWrap/>
            <w:hideMark/>
          </w:tcPr>
          <w:p w:rsidR="009A7E76" w:rsidRPr="00EC5432" w:rsidRDefault="009A7E76" w:rsidP="00F110FF">
            <w:pPr>
              <w:spacing w:line="240" w:lineRule="auto"/>
              <w:jc w:val="right"/>
              <w:rPr>
                <w:lang w:eastAsia="ru-RU"/>
              </w:rPr>
            </w:pPr>
            <w:r w:rsidRPr="00EC5432">
              <w:rPr>
                <w:lang w:eastAsia="ru-RU"/>
              </w:rPr>
              <w:t> </w:t>
            </w:r>
          </w:p>
        </w:tc>
      </w:tr>
      <w:tr w:rsidR="006459B5" w:rsidRPr="00EC5432" w:rsidTr="00F02401">
        <w:trPr>
          <w:trHeight w:val="421"/>
          <w:jc w:val="center"/>
        </w:trPr>
        <w:tc>
          <w:tcPr>
            <w:tcW w:w="562" w:type="dxa"/>
            <w:shd w:val="clear" w:color="auto" w:fill="auto"/>
            <w:noWrap/>
            <w:hideMark/>
          </w:tcPr>
          <w:p w:rsidR="006459B5" w:rsidRPr="00EC5432" w:rsidRDefault="006459B5" w:rsidP="00663F4C">
            <w:pPr>
              <w:spacing w:line="240" w:lineRule="auto"/>
              <w:ind w:right="601" w:firstLine="34"/>
              <w:jc w:val="center"/>
              <w:rPr>
                <w:lang w:eastAsia="ru-RU"/>
              </w:rPr>
            </w:pPr>
            <w:r w:rsidRPr="00EC5432">
              <w:rPr>
                <w:lang w:eastAsia="ru-RU"/>
              </w:rPr>
              <w:t>2</w:t>
            </w:r>
          </w:p>
        </w:tc>
        <w:tc>
          <w:tcPr>
            <w:tcW w:w="1848" w:type="dxa"/>
            <w:shd w:val="clear" w:color="auto" w:fill="auto"/>
            <w:hideMark/>
          </w:tcPr>
          <w:p w:rsidR="006459B5" w:rsidRPr="00EC5432" w:rsidRDefault="006459B5" w:rsidP="00663F4C">
            <w:pPr>
              <w:spacing w:line="240" w:lineRule="auto"/>
              <w:rPr>
                <w:lang w:eastAsia="ru-RU"/>
              </w:rPr>
            </w:pPr>
            <w:r w:rsidRPr="00EC5432">
              <w:rPr>
                <w:lang w:eastAsia="ru-RU"/>
              </w:rPr>
              <w:t> </w:t>
            </w:r>
          </w:p>
        </w:tc>
        <w:tc>
          <w:tcPr>
            <w:tcW w:w="4137" w:type="dxa"/>
            <w:gridSpan w:val="2"/>
            <w:shd w:val="clear" w:color="auto" w:fill="auto"/>
            <w:hideMark/>
          </w:tcPr>
          <w:p w:rsidR="006459B5" w:rsidRPr="00EC5432" w:rsidRDefault="006459B5" w:rsidP="00663F4C">
            <w:pPr>
              <w:spacing w:line="240" w:lineRule="auto"/>
              <w:rPr>
                <w:lang w:eastAsia="ru-RU"/>
              </w:rPr>
            </w:pPr>
            <w:r w:rsidRPr="00EC5432">
              <w:rPr>
                <w:lang w:eastAsia="ru-RU"/>
              </w:rPr>
              <w:t> </w:t>
            </w:r>
          </w:p>
        </w:tc>
        <w:tc>
          <w:tcPr>
            <w:tcW w:w="615" w:type="dxa"/>
            <w:shd w:val="clear" w:color="auto" w:fill="auto"/>
            <w:noWrap/>
          </w:tcPr>
          <w:p w:rsidR="006459B5" w:rsidRPr="00EC5432" w:rsidRDefault="006459B5" w:rsidP="00663F4C">
            <w:pPr>
              <w:ind w:firstLine="0"/>
              <w:jc w:val="center"/>
            </w:pPr>
          </w:p>
        </w:tc>
        <w:tc>
          <w:tcPr>
            <w:tcW w:w="1573" w:type="dxa"/>
            <w:shd w:val="clear" w:color="auto" w:fill="auto"/>
            <w:noWrap/>
            <w:hideMark/>
          </w:tcPr>
          <w:p w:rsidR="006459B5" w:rsidRPr="00EC5432" w:rsidRDefault="006459B5" w:rsidP="00663F4C">
            <w:pPr>
              <w:spacing w:line="240" w:lineRule="auto"/>
              <w:jc w:val="right"/>
              <w:rPr>
                <w:lang w:eastAsia="ru-RU"/>
              </w:rPr>
            </w:pPr>
            <w:r w:rsidRPr="00EC5432">
              <w:rPr>
                <w:lang w:eastAsia="ru-RU"/>
              </w:rPr>
              <w:t> </w:t>
            </w:r>
          </w:p>
          <w:p w:rsidR="006459B5" w:rsidRPr="00EC5432" w:rsidRDefault="006459B5" w:rsidP="00663F4C">
            <w:pPr>
              <w:ind w:firstLine="0"/>
              <w:jc w:val="center"/>
            </w:pPr>
            <w:r>
              <w:rPr>
                <w:lang w:eastAsia="ru-RU"/>
              </w:rPr>
              <w:t>ш</w:t>
            </w:r>
            <w:r w:rsidRPr="00EC5432">
              <w:rPr>
                <w:lang w:eastAsia="ru-RU"/>
              </w:rPr>
              <w:t>т.</w:t>
            </w:r>
          </w:p>
        </w:tc>
        <w:tc>
          <w:tcPr>
            <w:tcW w:w="1755" w:type="dxa"/>
            <w:gridSpan w:val="2"/>
            <w:shd w:val="clear" w:color="auto" w:fill="auto"/>
            <w:noWrap/>
            <w:hideMark/>
          </w:tcPr>
          <w:p w:rsidR="006459B5" w:rsidRPr="00EC5432" w:rsidRDefault="006459B5" w:rsidP="006459B5">
            <w:pPr>
              <w:spacing w:line="240" w:lineRule="auto"/>
              <w:ind w:firstLine="0"/>
              <w:jc w:val="right"/>
              <w:rPr>
                <w:lang w:eastAsia="ru-RU"/>
              </w:rPr>
            </w:pPr>
          </w:p>
        </w:tc>
        <w:tc>
          <w:tcPr>
            <w:tcW w:w="4252" w:type="dxa"/>
            <w:shd w:val="clear" w:color="auto" w:fill="auto"/>
          </w:tcPr>
          <w:p w:rsidR="006459B5" w:rsidRPr="00EC5432" w:rsidRDefault="006459B5" w:rsidP="006459B5">
            <w:pPr>
              <w:spacing w:line="240" w:lineRule="auto"/>
              <w:ind w:firstLine="0"/>
              <w:jc w:val="right"/>
              <w:rPr>
                <w:lang w:eastAsia="ru-RU"/>
              </w:rPr>
            </w:pPr>
            <w:bookmarkStart w:id="0" w:name="_GoBack"/>
            <w:bookmarkEnd w:id="0"/>
            <w:r w:rsidRPr="00EC5432">
              <w:rPr>
                <w:lang w:eastAsia="ru-RU"/>
              </w:rPr>
              <w:t> </w:t>
            </w:r>
          </w:p>
        </w:tc>
      </w:tr>
      <w:tr w:rsidR="006459B5" w:rsidRPr="00EC5432" w:rsidTr="002B7CAF">
        <w:trPr>
          <w:trHeight w:val="589"/>
          <w:jc w:val="center"/>
        </w:trPr>
        <w:tc>
          <w:tcPr>
            <w:tcW w:w="562" w:type="dxa"/>
            <w:shd w:val="clear" w:color="auto" w:fill="auto"/>
            <w:noWrap/>
            <w:hideMark/>
          </w:tcPr>
          <w:p w:rsidR="006459B5" w:rsidRPr="00EC5432" w:rsidRDefault="006459B5" w:rsidP="00663F4C">
            <w:pPr>
              <w:spacing w:line="240" w:lineRule="auto"/>
              <w:ind w:right="601" w:firstLine="34"/>
              <w:jc w:val="center"/>
              <w:rPr>
                <w:lang w:eastAsia="ru-RU"/>
              </w:rPr>
            </w:pPr>
            <w:r w:rsidRPr="00EC5432">
              <w:rPr>
                <w:lang w:eastAsia="ru-RU"/>
              </w:rPr>
              <w:t>3</w:t>
            </w:r>
          </w:p>
        </w:tc>
        <w:tc>
          <w:tcPr>
            <w:tcW w:w="1848" w:type="dxa"/>
            <w:shd w:val="clear" w:color="auto" w:fill="auto"/>
            <w:hideMark/>
          </w:tcPr>
          <w:p w:rsidR="006459B5" w:rsidRPr="00EC5432" w:rsidRDefault="006459B5" w:rsidP="00663F4C">
            <w:pPr>
              <w:spacing w:line="240" w:lineRule="auto"/>
              <w:rPr>
                <w:lang w:eastAsia="ru-RU"/>
              </w:rPr>
            </w:pPr>
            <w:r w:rsidRPr="00EC5432">
              <w:rPr>
                <w:lang w:eastAsia="ru-RU"/>
              </w:rPr>
              <w:t> </w:t>
            </w:r>
          </w:p>
        </w:tc>
        <w:tc>
          <w:tcPr>
            <w:tcW w:w="4137" w:type="dxa"/>
            <w:gridSpan w:val="2"/>
            <w:shd w:val="clear" w:color="auto" w:fill="auto"/>
            <w:hideMark/>
          </w:tcPr>
          <w:p w:rsidR="006459B5" w:rsidRPr="000B3F2B" w:rsidRDefault="006459B5" w:rsidP="00663F4C">
            <w:pPr>
              <w:spacing w:line="240" w:lineRule="auto"/>
              <w:rPr>
                <w:sz w:val="40"/>
                <w:szCs w:val="40"/>
                <w:lang w:eastAsia="ru-RU"/>
              </w:rPr>
            </w:pPr>
            <w:r w:rsidRPr="00EC5432">
              <w:rPr>
                <w:lang w:eastAsia="ru-RU"/>
              </w:rPr>
              <w:t> </w:t>
            </w:r>
            <w:r w:rsidR="000B3F2B" w:rsidRPr="000B3F2B">
              <w:rPr>
                <w:sz w:val="40"/>
                <w:szCs w:val="40"/>
                <w:lang w:eastAsia="ru-RU"/>
              </w:rPr>
              <w:t>ОБРАЗЕЦ</w:t>
            </w:r>
          </w:p>
        </w:tc>
        <w:tc>
          <w:tcPr>
            <w:tcW w:w="615" w:type="dxa"/>
            <w:shd w:val="clear" w:color="auto" w:fill="auto"/>
            <w:noWrap/>
          </w:tcPr>
          <w:p w:rsidR="006459B5" w:rsidRPr="00EC5432" w:rsidRDefault="006459B5" w:rsidP="00663F4C">
            <w:pPr>
              <w:ind w:firstLine="0"/>
              <w:jc w:val="center"/>
            </w:pPr>
          </w:p>
        </w:tc>
        <w:tc>
          <w:tcPr>
            <w:tcW w:w="1573" w:type="dxa"/>
            <w:shd w:val="clear" w:color="auto" w:fill="auto"/>
            <w:noWrap/>
            <w:hideMark/>
          </w:tcPr>
          <w:p w:rsidR="006459B5" w:rsidRPr="00EC5432" w:rsidRDefault="006459B5" w:rsidP="00663F4C">
            <w:pPr>
              <w:spacing w:line="240" w:lineRule="auto"/>
              <w:jc w:val="right"/>
              <w:rPr>
                <w:lang w:eastAsia="ru-RU"/>
              </w:rPr>
            </w:pPr>
            <w:r w:rsidRPr="00EC5432">
              <w:rPr>
                <w:lang w:eastAsia="ru-RU"/>
              </w:rPr>
              <w:t> </w:t>
            </w:r>
          </w:p>
          <w:p w:rsidR="006459B5" w:rsidRPr="00EC5432" w:rsidRDefault="006459B5" w:rsidP="00663F4C">
            <w:pPr>
              <w:ind w:firstLine="0"/>
              <w:jc w:val="center"/>
            </w:pPr>
            <w:r>
              <w:rPr>
                <w:lang w:eastAsia="ru-RU"/>
              </w:rPr>
              <w:t>ш</w:t>
            </w:r>
            <w:r w:rsidRPr="00EC5432">
              <w:rPr>
                <w:lang w:eastAsia="ru-RU"/>
              </w:rPr>
              <w:t>т.</w:t>
            </w:r>
          </w:p>
        </w:tc>
        <w:tc>
          <w:tcPr>
            <w:tcW w:w="1755" w:type="dxa"/>
            <w:gridSpan w:val="2"/>
            <w:shd w:val="clear" w:color="auto" w:fill="auto"/>
            <w:noWrap/>
            <w:hideMark/>
          </w:tcPr>
          <w:p w:rsidR="006459B5" w:rsidRPr="00EC5432" w:rsidRDefault="006459B5" w:rsidP="006459B5">
            <w:pPr>
              <w:spacing w:line="240" w:lineRule="auto"/>
              <w:ind w:firstLine="0"/>
              <w:jc w:val="right"/>
              <w:rPr>
                <w:lang w:eastAsia="ru-RU"/>
              </w:rPr>
            </w:pPr>
          </w:p>
        </w:tc>
        <w:tc>
          <w:tcPr>
            <w:tcW w:w="4252" w:type="dxa"/>
            <w:shd w:val="clear" w:color="auto" w:fill="auto"/>
          </w:tcPr>
          <w:p w:rsidR="006459B5" w:rsidRPr="00EC5432" w:rsidRDefault="006459B5" w:rsidP="006459B5">
            <w:pPr>
              <w:spacing w:line="240" w:lineRule="auto"/>
              <w:ind w:firstLine="0"/>
              <w:jc w:val="right"/>
              <w:rPr>
                <w:lang w:eastAsia="ru-RU"/>
              </w:rPr>
            </w:pPr>
            <w:r w:rsidRPr="00EC5432">
              <w:rPr>
                <w:lang w:eastAsia="ru-RU"/>
              </w:rPr>
              <w:t> </w:t>
            </w:r>
          </w:p>
        </w:tc>
      </w:tr>
      <w:tr w:rsidR="006459B5" w:rsidRPr="00EC5432" w:rsidTr="00F02401">
        <w:trPr>
          <w:trHeight w:val="255"/>
          <w:jc w:val="center"/>
        </w:trPr>
        <w:tc>
          <w:tcPr>
            <w:tcW w:w="562" w:type="dxa"/>
            <w:shd w:val="clear" w:color="auto" w:fill="auto"/>
            <w:noWrap/>
            <w:hideMark/>
          </w:tcPr>
          <w:p w:rsidR="006459B5" w:rsidRPr="00EC5432" w:rsidRDefault="006459B5" w:rsidP="00663F4C">
            <w:pPr>
              <w:spacing w:line="240" w:lineRule="auto"/>
              <w:ind w:right="601" w:firstLine="34"/>
              <w:jc w:val="center"/>
              <w:rPr>
                <w:lang w:eastAsia="ru-RU"/>
              </w:rPr>
            </w:pPr>
            <w:r w:rsidRPr="00EC5432">
              <w:rPr>
                <w:lang w:eastAsia="ru-RU"/>
              </w:rPr>
              <w:t>4</w:t>
            </w:r>
          </w:p>
        </w:tc>
        <w:tc>
          <w:tcPr>
            <w:tcW w:w="1848" w:type="dxa"/>
            <w:shd w:val="clear" w:color="auto" w:fill="auto"/>
            <w:hideMark/>
          </w:tcPr>
          <w:p w:rsidR="006459B5" w:rsidRPr="00EC5432" w:rsidRDefault="006459B5" w:rsidP="00663F4C">
            <w:pPr>
              <w:spacing w:line="240" w:lineRule="auto"/>
              <w:rPr>
                <w:lang w:eastAsia="ru-RU"/>
              </w:rPr>
            </w:pPr>
            <w:r w:rsidRPr="00EC5432">
              <w:rPr>
                <w:lang w:eastAsia="ru-RU"/>
              </w:rPr>
              <w:t> </w:t>
            </w:r>
          </w:p>
        </w:tc>
        <w:tc>
          <w:tcPr>
            <w:tcW w:w="4137" w:type="dxa"/>
            <w:gridSpan w:val="2"/>
            <w:shd w:val="clear" w:color="auto" w:fill="auto"/>
            <w:hideMark/>
          </w:tcPr>
          <w:p w:rsidR="006459B5" w:rsidRPr="00EC5432" w:rsidRDefault="006459B5" w:rsidP="00663F4C">
            <w:pPr>
              <w:spacing w:line="240" w:lineRule="auto"/>
              <w:rPr>
                <w:lang w:eastAsia="ru-RU"/>
              </w:rPr>
            </w:pPr>
            <w:r w:rsidRPr="00EC5432">
              <w:rPr>
                <w:lang w:eastAsia="ru-RU"/>
              </w:rPr>
              <w:t> </w:t>
            </w:r>
          </w:p>
        </w:tc>
        <w:tc>
          <w:tcPr>
            <w:tcW w:w="615" w:type="dxa"/>
            <w:shd w:val="clear" w:color="auto" w:fill="auto"/>
            <w:noWrap/>
          </w:tcPr>
          <w:p w:rsidR="006459B5" w:rsidRPr="00EC5432" w:rsidRDefault="006459B5" w:rsidP="00663F4C">
            <w:pPr>
              <w:ind w:firstLine="0"/>
              <w:jc w:val="center"/>
            </w:pPr>
          </w:p>
        </w:tc>
        <w:tc>
          <w:tcPr>
            <w:tcW w:w="1573" w:type="dxa"/>
            <w:shd w:val="clear" w:color="auto" w:fill="auto"/>
            <w:noWrap/>
            <w:hideMark/>
          </w:tcPr>
          <w:p w:rsidR="006459B5" w:rsidRPr="00EC5432" w:rsidRDefault="006459B5" w:rsidP="00663F4C">
            <w:pPr>
              <w:spacing w:line="240" w:lineRule="auto"/>
              <w:jc w:val="right"/>
              <w:rPr>
                <w:lang w:eastAsia="ru-RU"/>
              </w:rPr>
            </w:pPr>
            <w:r w:rsidRPr="00EC5432">
              <w:rPr>
                <w:lang w:eastAsia="ru-RU"/>
              </w:rPr>
              <w:t> </w:t>
            </w:r>
          </w:p>
          <w:p w:rsidR="006459B5" w:rsidRPr="00EC5432" w:rsidRDefault="006459B5" w:rsidP="00663F4C">
            <w:pPr>
              <w:ind w:firstLine="0"/>
              <w:jc w:val="center"/>
            </w:pPr>
            <w:r w:rsidRPr="00EC5432">
              <w:rPr>
                <w:lang w:eastAsia="ru-RU"/>
              </w:rPr>
              <w:t>шт.</w:t>
            </w:r>
          </w:p>
        </w:tc>
        <w:tc>
          <w:tcPr>
            <w:tcW w:w="1755" w:type="dxa"/>
            <w:gridSpan w:val="2"/>
            <w:shd w:val="clear" w:color="auto" w:fill="auto"/>
            <w:noWrap/>
            <w:hideMark/>
          </w:tcPr>
          <w:p w:rsidR="006459B5" w:rsidRPr="00EC5432" w:rsidRDefault="006459B5" w:rsidP="006459B5">
            <w:pPr>
              <w:spacing w:line="240" w:lineRule="auto"/>
              <w:ind w:firstLine="0"/>
              <w:jc w:val="right"/>
              <w:rPr>
                <w:lang w:eastAsia="ru-RU"/>
              </w:rPr>
            </w:pPr>
          </w:p>
        </w:tc>
        <w:tc>
          <w:tcPr>
            <w:tcW w:w="4252" w:type="dxa"/>
            <w:shd w:val="clear" w:color="auto" w:fill="auto"/>
          </w:tcPr>
          <w:p w:rsidR="006459B5" w:rsidRPr="00EC5432" w:rsidRDefault="006459B5" w:rsidP="006459B5">
            <w:pPr>
              <w:spacing w:line="240" w:lineRule="auto"/>
              <w:ind w:firstLine="0"/>
              <w:jc w:val="right"/>
              <w:rPr>
                <w:lang w:eastAsia="ru-RU"/>
              </w:rPr>
            </w:pPr>
            <w:r w:rsidRPr="00EC5432">
              <w:rPr>
                <w:lang w:eastAsia="ru-RU"/>
              </w:rPr>
              <w:t> </w:t>
            </w:r>
          </w:p>
        </w:tc>
      </w:tr>
      <w:tr w:rsidR="006459B5" w:rsidRPr="00EC5432" w:rsidTr="002B7CAF">
        <w:trPr>
          <w:trHeight w:val="589"/>
          <w:jc w:val="center"/>
        </w:trPr>
        <w:tc>
          <w:tcPr>
            <w:tcW w:w="562" w:type="dxa"/>
            <w:tcBorders>
              <w:bottom w:val="single" w:sz="4" w:space="0" w:color="auto"/>
            </w:tcBorders>
            <w:shd w:val="clear" w:color="auto" w:fill="auto"/>
            <w:noWrap/>
            <w:hideMark/>
          </w:tcPr>
          <w:p w:rsidR="006459B5" w:rsidRPr="00EC5432" w:rsidRDefault="006459B5" w:rsidP="00663F4C">
            <w:pPr>
              <w:spacing w:line="240" w:lineRule="auto"/>
              <w:ind w:right="601" w:firstLine="34"/>
              <w:jc w:val="center"/>
              <w:rPr>
                <w:lang w:eastAsia="ru-RU"/>
              </w:rPr>
            </w:pPr>
            <w:r w:rsidRPr="00EC5432">
              <w:rPr>
                <w:lang w:eastAsia="ru-RU"/>
              </w:rPr>
              <w:t>5</w:t>
            </w:r>
          </w:p>
        </w:tc>
        <w:tc>
          <w:tcPr>
            <w:tcW w:w="1848" w:type="dxa"/>
            <w:tcBorders>
              <w:bottom w:val="single" w:sz="4" w:space="0" w:color="auto"/>
            </w:tcBorders>
            <w:shd w:val="clear" w:color="auto" w:fill="auto"/>
            <w:hideMark/>
          </w:tcPr>
          <w:p w:rsidR="006459B5" w:rsidRPr="00EC5432" w:rsidRDefault="006459B5" w:rsidP="00663F4C">
            <w:pPr>
              <w:spacing w:line="240" w:lineRule="auto"/>
              <w:rPr>
                <w:lang w:eastAsia="ru-RU"/>
              </w:rPr>
            </w:pPr>
            <w:r w:rsidRPr="00EC5432">
              <w:rPr>
                <w:lang w:eastAsia="ru-RU"/>
              </w:rPr>
              <w:t> </w:t>
            </w:r>
          </w:p>
        </w:tc>
        <w:tc>
          <w:tcPr>
            <w:tcW w:w="4137" w:type="dxa"/>
            <w:gridSpan w:val="2"/>
            <w:tcBorders>
              <w:bottom w:val="single" w:sz="4" w:space="0" w:color="auto"/>
            </w:tcBorders>
            <w:shd w:val="clear" w:color="auto" w:fill="auto"/>
            <w:hideMark/>
          </w:tcPr>
          <w:p w:rsidR="006459B5" w:rsidRPr="00EC5432" w:rsidRDefault="006459B5" w:rsidP="00663F4C">
            <w:pPr>
              <w:spacing w:line="240" w:lineRule="auto"/>
              <w:rPr>
                <w:lang w:eastAsia="ru-RU"/>
              </w:rPr>
            </w:pPr>
            <w:r w:rsidRPr="00EC5432">
              <w:rPr>
                <w:lang w:eastAsia="ru-RU"/>
              </w:rPr>
              <w:t> </w:t>
            </w:r>
          </w:p>
        </w:tc>
        <w:tc>
          <w:tcPr>
            <w:tcW w:w="615" w:type="dxa"/>
            <w:tcBorders>
              <w:bottom w:val="single" w:sz="4" w:space="0" w:color="auto"/>
            </w:tcBorders>
            <w:shd w:val="clear" w:color="auto" w:fill="auto"/>
            <w:noWrap/>
          </w:tcPr>
          <w:p w:rsidR="006459B5" w:rsidRPr="00EC5432" w:rsidRDefault="006459B5" w:rsidP="00663F4C">
            <w:pPr>
              <w:ind w:firstLine="0"/>
              <w:jc w:val="center"/>
            </w:pPr>
          </w:p>
        </w:tc>
        <w:tc>
          <w:tcPr>
            <w:tcW w:w="1573" w:type="dxa"/>
            <w:tcBorders>
              <w:bottom w:val="single" w:sz="4" w:space="0" w:color="auto"/>
            </w:tcBorders>
            <w:shd w:val="clear" w:color="auto" w:fill="auto"/>
            <w:noWrap/>
            <w:hideMark/>
          </w:tcPr>
          <w:p w:rsidR="006459B5" w:rsidRPr="00EC5432" w:rsidRDefault="006459B5" w:rsidP="00663F4C">
            <w:pPr>
              <w:spacing w:line="240" w:lineRule="auto"/>
              <w:jc w:val="right"/>
              <w:rPr>
                <w:lang w:eastAsia="ru-RU"/>
              </w:rPr>
            </w:pPr>
            <w:r w:rsidRPr="00EC5432">
              <w:rPr>
                <w:lang w:eastAsia="ru-RU"/>
              </w:rPr>
              <w:t> </w:t>
            </w:r>
          </w:p>
          <w:p w:rsidR="006459B5" w:rsidRPr="00EC5432" w:rsidRDefault="006459B5" w:rsidP="00663F4C">
            <w:pPr>
              <w:ind w:firstLine="0"/>
              <w:jc w:val="center"/>
            </w:pPr>
            <w:r w:rsidRPr="00EC5432">
              <w:rPr>
                <w:lang w:eastAsia="ru-RU"/>
              </w:rPr>
              <w:t>шт.</w:t>
            </w:r>
          </w:p>
        </w:tc>
        <w:tc>
          <w:tcPr>
            <w:tcW w:w="1755" w:type="dxa"/>
            <w:gridSpan w:val="2"/>
            <w:tcBorders>
              <w:bottom w:val="single" w:sz="4" w:space="0" w:color="auto"/>
            </w:tcBorders>
            <w:shd w:val="clear" w:color="auto" w:fill="auto"/>
            <w:noWrap/>
            <w:hideMark/>
          </w:tcPr>
          <w:p w:rsidR="006459B5" w:rsidRPr="00EC5432" w:rsidRDefault="006459B5" w:rsidP="006459B5">
            <w:pPr>
              <w:spacing w:line="240" w:lineRule="auto"/>
              <w:ind w:firstLine="0"/>
              <w:jc w:val="right"/>
              <w:rPr>
                <w:lang w:eastAsia="ru-RU"/>
              </w:rPr>
            </w:pPr>
          </w:p>
        </w:tc>
        <w:tc>
          <w:tcPr>
            <w:tcW w:w="4252" w:type="dxa"/>
            <w:tcBorders>
              <w:bottom w:val="single" w:sz="4" w:space="0" w:color="auto"/>
            </w:tcBorders>
            <w:shd w:val="clear" w:color="auto" w:fill="auto"/>
          </w:tcPr>
          <w:p w:rsidR="006459B5" w:rsidRPr="00EC5432" w:rsidRDefault="006459B5" w:rsidP="006459B5">
            <w:pPr>
              <w:spacing w:line="240" w:lineRule="auto"/>
              <w:ind w:firstLine="0"/>
              <w:jc w:val="right"/>
              <w:rPr>
                <w:lang w:eastAsia="ru-RU"/>
              </w:rPr>
            </w:pPr>
            <w:r w:rsidRPr="00EC5432">
              <w:rPr>
                <w:lang w:eastAsia="ru-RU"/>
              </w:rPr>
              <w:t> </w:t>
            </w:r>
          </w:p>
        </w:tc>
      </w:tr>
      <w:tr w:rsidR="006459B5" w:rsidRPr="00EC5432" w:rsidTr="002B7CAF">
        <w:trPr>
          <w:trHeight w:val="656"/>
          <w:jc w:val="center"/>
        </w:trPr>
        <w:tc>
          <w:tcPr>
            <w:tcW w:w="562" w:type="dxa"/>
            <w:tcBorders>
              <w:bottom w:val="single" w:sz="4" w:space="0" w:color="auto"/>
            </w:tcBorders>
            <w:shd w:val="clear" w:color="auto" w:fill="auto"/>
            <w:noWrap/>
            <w:hideMark/>
          </w:tcPr>
          <w:p w:rsidR="006459B5" w:rsidRPr="00EC5432" w:rsidRDefault="006459B5" w:rsidP="00663F4C">
            <w:pPr>
              <w:spacing w:line="240" w:lineRule="auto"/>
              <w:ind w:right="601" w:firstLine="34"/>
              <w:jc w:val="center"/>
              <w:rPr>
                <w:lang w:eastAsia="ru-RU"/>
              </w:rPr>
            </w:pPr>
            <w:r w:rsidRPr="00EC5432">
              <w:rPr>
                <w:lang w:eastAsia="ru-RU"/>
              </w:rPr>
              <w:t>6</w:t>
            </w:r>
          </w:p>
        </w:tc>
        <w:tc>
          <w:tcPr>
            <w:tcW w:w="1848" w:type="dxa"/>
            <w:tcBorders>
              <w:bottom w:val="single" w:sz="4" w:space="0" w:color="auto"/>
            </w:tcBorders>
            <w:shd w:val="clear" w:color="auto" w:fill="auto"/>
            <w:hideMark/>
          </w:tcPr>
          <w:p w:rsidR="006459B5" w:rsidRPr="00EC5432" w:rsidRDefault="006459B5" w:rsidP="00663F4C">
            <w:pPr>
              <w:spacing w:line="240" w:lineRule="auto"/>
              <w:rPr>
                <w:lang w:eastAsia="ru-RU"/>
              </w:rPr>
            </w:pPr>
            <w:r w:rsidRPr="00EC5432">
              <w:rPr>
                <w:lang w:eastAsia="ru-RU"/>
              </w:rPr>
              <w:t> </w:t>
            </w:r>
          </w:p>
        </w:tc>
        <w:tc>
          <w:tcPr>
            <w:tcW w:w="4137" w:type="dxa"/>
            <w:gridSpan w:val="2"/>
            <w:tcBorders>
              <w:bottom w:val="single" w:sz="4" w:space="0" w:color="auto"/>
            </w:tcBorders>
            <w:shd w:val="clear" w:color="auto" w:fill="auto"/>
            <w:hideMark/>
          </w:tcPr>
          <w:p w:rsidR="006459B5" w:rsidRPr="00EC5432" w:rsidRDefault="006459B5" w:rsidP="00663F4C">
            <w:pPr>
              <w:spacing w:line="240" w:lineRule="auto"/>
              <w:rPr>
                <w:lang w:eastAsia="ru-RU"/>
              </w:rPr>
            </w:pPr>
            <w:r w:rsidRPr="00EC5432">
              <w:rPr>
                <w:lang w:eastAsia="ru-RU"/>
              </w:rPr>
              <w:t> </w:t>
            </w:r>
          </w:p>
        </w:tc>
        <w:tc>
          <w:tcPr>
            <w:tcW w:w="615" w:type="dxa"/>
            <w:tcBorders>
              <w:bottom w:val="single" w:sz="4" w:space="0" w:color="auto"/>
            </w:tcBorders>
            <w:shd w:val="clear" w:color="auto" w:fill="auto"/>
            <w:noWrap/>
          </w:tcPr>
          <w:p w:rsidR="006459B5" w:rsidRPr="00EC5432" w:rsidRDefault="006459B5" w:rsidP="00663F4C">
            <w:pPr>
              <w:ind w:firstLine="0"/>
              <w:jc w:val="center"/>
            </w:pPr>
          </w:p>
        </w:tc>
        <w:tc>
          <w:tcPr>
            <w:tcW w:w="1573" w:type="dxa"/>
            <w:tcBorders>
              <w:bottom w:val="single" w:sz="4" w:space="0" w:color="auto"/>
            </w:tcBorders>
            <w:shd w:val="clear" w:color="auto" w:fill="auto"/>
            <w:noWrap/>
            <w:hideMark/>
          </w:tcPr>
          <w:p w:rsidR="006459B5" w:rsidRPr="00EC5432" w:rsidRDefault="006459B5" w:rsidP="00663F4C">
            <w:pPr>
              <w:spacing w:line="240" w:lineRule="auto"/>
              <w:jc w:val="right"/>
              <w:rPr>
                <w:lang w:eastAsia="ru-RU"/>
              </w:rPr>
            </w:pPr>
            <w:r w:rsidRPr="00EC5432">
              <w:rPr>
                <w:lang w:eastAsia="ru-RU"/>
              </w:rPr>
              <w:t> </w:t>
            </w:r>
          </w:p>
          <w:p w:rsidR="006459B5" w:rsidRPr="00EC5432" w:rsidRDefault="006459B5" w:rsidP="00663F4C">
            <w:pPr>
              <w:ind w:firstLine="0"/>
              <w:jc w:val="center"/>
            </w:pPr>
            <w:r w:rsidRPr="00EC5432">
              <w:rPr>
                <w:lang w:eastAsia="ru-RU"/>
              </w:rPr>
              <w:t>шт.</w:t>
            </w:r>
          </w:p>
        </w:tc>
        <w:tc>
          <w:tcPr>
            <w:tcW w:w="1755" w:type="dxa"/>
            <w:gridSpan w:val="2"/>
            <w:tcBorders>
              <w:bottom w:val="single" w:sz="4" w:space="0" w:color="auto"/>
            </w:tcBorders>
            <w:shd w:val="clear" w:color="auto" w:fill="auto"/>
            <w:noWrap/>
            <w:hideMark/>
          </w:tcPr>
          <w:p w:rsidR="006459B5" w:rsidRPr="00EC5432" w:rsidRDefault="006459B5" w:rsidP="00663F4C">
            <w:pPr>
              <w:spacing w:line="240" w:lineRule="auto"/>
              <w:jc w:val="right"/>
              <w:rPr>
                <w:lang w:eastAsia="ru-RU"/>
              </w:rPr>
            </w:pPr>
          </w:p>
        </w:tc>
        <w:tc>
          <w:tcPr>
            <w:tcW w:w="4252" w:type="dxa"/>
            <w:tcBorders>
              <w:bottom w:val="single" w:sz="4" w:space="0" w:color="auto"/>
            </w:tcBorders>
            <w:shd w:val="clear" w:color="auto" w:fill="auto"/>
          </w:tcPr>
          <w:p w:rsidR="006459B5" w:rsidRPr="00EC5432" w:rsidRDefault="006459B5" w:rsidP="00663F4C">
            <w:pPr>
              <w:spacing w:line="240" w:lineRule="auto"/>
              <w:jc w:val="right"/>
              <w:rPr>
                <w:lang w:eastAsia="ru-RU"/>
              </w:rPr>
            </w:pPr>
          </w:p>
        </w:tc>
      </w:tr>
      <w:tr w:rsidR="006459B5" w:rsidRPr="00EC5432" w:rsidTr="00F02401">
        <w:trPr>
          <w:trHeight w:val="296"/>
          <w:jc w:val="center"/>
        </w:trPr>
        <w:tc>
          <w:tcPr>
            <w:tcW w:w="8735" w:type="dxa"/>
            <w:gridSpan w:val="6"/>
            <w:tcBorders>
              <w:top w:val="nil"/>
              <w:left w:val="nil"/>
              <w:bottom w:val="nil"/>
              <w:right w:val="nil"/>
            </w:tcBorders>
            <w:shd w:val="clear" w:color="auto" w:fill="auto"/>
            <w:noWrap/>
          </w:tcPr>
          <w:p w:rsidR="006459B5" w:rsidRPr="00EC5432" w:rsidRDefault="006459B5" w:rsidP="00663F4C">
            <w:pPr>
              <w:spacing w:line="240" w:lineRule="auto"/>
              <w:jc w:val="right"/>
              <w:rPr>
                <w:lang w:eastAsia="ru-RU"/>
              </w:rPr>
            </w:pPr>
          </w:p>
        </w:tc>
        <w:tc>
          <w:tcPr>
            <w:tcW w:w="1755" w:type="dxa"/>
            <w:gridSpan w:val="2"/>
            <w:tcBorders>
              <w:top w:val="nil"/>
              <w:left w:val="nil"/>
              <w:bottom w:val="nil"/>
              <w:right w:val="single" w:sz="4" w:space="0" w:color="auto"/>
            </w:tcBorders>
            <w:shd w:val="clear" w:color="auto" w:fill="auto"/>
            <w:noWrap/>
          </w:tcPr>
          <w:p w:rsidR="006459B5" w:rsidRPr="00EC5432" w:rsidRDefault="006459B5" w:rsidP="006459B5">
            <w:pPr>
              <w:spacing w:line="240" w:lineRule="auto"/>
              <w:ind w:firstLine="0"/>
              <w:rPr>
                <w:b/>
                <w:lang w:eastAsia="ru-RU"/>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459B5" w:rsidRPr="00EC5432" w:rsidRDefault="006459B5" w:rsidP="006459B5">
            <w:pPr>
              <w:spacing w:line="240" w:lineRule="auto"/>
              <w:ind w:firstLine="0"/>
              <w:rPr>
                <w:b/>
                <w:lang w:eastAsia="ru-RU"/>
              </w:rPr>
            </w:pPr>
            <w:r w:rsidRPr="00EC5432">
              <w:rPr>
                <w:b/>
                <w:lang w:eastAsia="ru-RU"/>
              </w:rPr>
              <w:t>Итого:</w:t>
            </w:r>
            <w:r>
              <w:rPr>
                <w:b/>
                <w:lang w:eastAsia="ru-RU"/>
              </w:rPr>
              <w:t xml:space="preserve">                    </w:t>
            </w:r>
            <w:r w:rsidRPr="00EC5432">
              <w:rPr>
                <w:lang w:eastAsia="ru-RU"/>
              </w:rPr>
              <w:t> </w:t>
            </w:r>
          </w:p>
        </w:tc>
      </w:tr>
      <w:tr w:rsidR="009A7E76" w:rsidRPr="00EC5432" w:rsidTr="002B7CAF">
        <w:trPr>
          <w:trHeight w:val="183"/>
          <w:jc w:val="center"/>
        </w:trPr>
        <w:tc>
          <w:tcPr>
            <w:tcW w:w="14742" w:type="dxa"/>
            <w:gridSpan w:val="9"/>
            <w:tcBorders>
              <w:top w:val="nil"/>
              <w:left w:val="nil"/>
              <w:bottom w:val="nil"/>
              <w:right w:val="nil"/>
            </w:tcBorders>
            <w:shd w:val="clear" w:color="auto" w:fill="auto"/>
            <w:noWrap/>
            <w:vAlign w:val="bottom"/>
            <w:hideMark/>
          </w:tcPr>
          <w:p w:rsidR="006459B5" w:rsidRDefault="006459B5" w:rsidP="006459B5">
            <w:pPr>
              <w:spacing w:line="240" w:lineRule="auto"/>
              <w:ind w:firstLine="0"/>
              <w:rPr>
                <w:lang w:eastAsia="ru-RU"/>
              </w:rPr>
            </w:pPr>
          </w:p>
          <w:p w:rsidR="009A7E76" w:rsidRDefault="009A7E76" w:rsidP="006459B5">
            <w:pPr>
              <w:spacing w:line="240" w:lineRule="auto"/>
              <w:ind w:firstLine="0"/>
              <w:rPr>
                <w:lang w:eastAsia="ru-RU"/>
              </w:rPr>
            </w:pPr>
            <w:r w:rsidRPr="00EC5432">
              <w:rPr>
                <w:lang w:eastAsia="ru-RU"/>
              </w:rPr>
              <w:t>Всего оказано услуг 6, на сумму ___________ руб</w:t>
            </w:r>
            <w:r w:rsidR="006459B5">
              <w:rPr>
                <w:lang w:eastAsia="ru-RU"/>
              </w:rPr>
              <w:t xml:space="preserve">., в т.ч. НДС (20%) – </w:t>
            </w:r>
          </w:p>
          <w:p w:rsidR="006459B5" w:rsidRPr="00EC5432" w:rsidRDefault="006459B5" w:rsidP="006459B5">
            <w:pPr>
              <w:spacing w:line="240" w:lineRule="auto"/>
              <w:ind w:firstLine="0"/>
              <w:rPr>
                <w:lang w:eastAsia="ru-RU"/>
              </w:rPr>
            </w:pPr>
          </w:p>
        </w:tc>
      </w:tr>
      <w:tr w:rsidR="009A7E76" w:rsidRPr="00EC5432" w:rsidTr="002B7CAF">
        <w:trPr>
          <w:trHeight w:val="239"/>
          <w:jc w:val="center"/>
        </w:trPr>
        <w:tc>
          <w:tcPr>
            <w:tcW w:w="14742" w:type="dxa"/>
            <w:gridSpan w:val="9"/>
            <w:tcBorders>
              <w:top w:val="nil"/>
              <w:left w:val="nil"/>
              <w:bottom w:val="nil"/>
              <w:right w:val="nil"/>
            </w:tcBorders>
            <w:shd w:val="clear" w:color="auto" w:fill="auto"/>
            <w:hideMark/>
          </w:tcPr>
          <w:p w:rsidR="009A7E76" w:rsidRDefault="009A7E76" w:rsidP="006459B5">
            <w:pPr>
              <w:spacing w:line="240" w:lineRule="auto"/>
              <w:ind w:firstLine="0"/>
              <w:rPr>
                <w:b/>
                <w:lang w:eastAsia="ru-RU"/>
              </w:rPr>
            </w:pPr>
            <w:r w:rsidRPr="00EC5432">
              <w:rPr>
                <w:b/>
                <w:lang w:eastAsia="ru-RU"/>
              </w:rPr>
              <w:t>Сумма прописью</w:t>
            </w:r>
            <w:r w:rsidR="006459B5">
              <w:rPr>
                <w:b/>
                <w:lang w:eastAsia="ru-RU"/>
              </w:rPr>
              <w:t>_____________________________________________________________________________________________________</w:t>
            </w:r>
          </w:p>
          <w:p w:rsidR="006459B5" w:rsidRPr="00EC5432" w:rsidRDefault="006459B5" w:rsidP="006459B5">
            <w:pPr>
              <w:spacing w:line="240" w:lineRule="auto"/>
              <w:ind w:firstLine="0"/>
              <w:rPr>
                <w:b/>
                <w:lang w:eastAsia="ru-RU"/>
              </w:rPr>
            </w:pPr>
          </w:p>
        </w:tc>
      </w:tr>
      <w:tr w:rsidR="009A7E76" w:rsidRPr="00EC5432" w:rsidTr="002B7CAF">
        <w:trPr>
          <w:trHeight w:val="253"/>
          <w:jc w:val="center"/>
        </w:trPr>
        <w:tc>
          <w:tcPr>
            <w:tcW w:w="14742" w:type="dxa"/>
            <w:gridSpan w:val="9"/>
            <w:tcBorders>
              <w:top w:val="nil"/>
              <w:left w:val="nil"/>
              <w:bottom w:val="nil"/>
              <w:right w:val="nil"/>
            </w:tcBorders>
            <w:shd w:val="clear" w:color="auto" w:fill="auto"/>
            <w:vAlign w:val="bottom"/>
            <w:hideMark/>
          </w:tcPr>
          <w:p w:rsidR="009A7E76" w:rsidRPr="00EC5432" w:rsidRDefault="009A7E76" w:rsidP="00F92D77">
            <w:pPr>
              <w:spacing w:line="240" w:lineRule="auto"/>
              <w:ind w:firstLine="33"/>
              <w:jc w:val="left"/>
              <w:rPr>
                <w:lang w:eastAsia="ru-RU"/>
              </w:rPr>
            </w:pPr>
            <w:r w:rsidRPr="00EC5432">
              <w:rPr>
                <w:lang w:eastAsia="ru-RU"/>
              </w:rPr>
              <w:t>Вышеперечисленные услуги выполнены полностью и в срок. Заказчик претензий по объему, качеству и срокам оказания услуг не имеет.</w:t>
            </w:r>
          </w:p>
        </w:tc>
      </w:tr>
      <w:tr w:rsidR="006459B5" w:rsidRPr="00EC5432" w:rsidTr="002B7CAF">
        <w:trPr>
          <w:trHeight w:val="236"/>
          <w:jc w:val="center"/>
        </w:trPr>
        <w:tc>
          <w:tcPr>
            <w:tcW w:w="9675" w:type="dxa"/>
            <w:gridSpan w:val="7"/>
            <w:tcBorders>
              <w:top w:val="nil"/>
              <w:left w:val="nil"/>
              <w:bottom w:val="nil"/>
              <w:right w:val="nil"/>
            </w:tcBorders>
            <w:shd w:val="clear" w:color="auto" w:fill="auto"/>
            <w:noWrap/>
            <w:vAlign w:val="bottom"/>
            <w:hideMark/>
          </w:tcPr>
          <w:p w:rsidR="000B3F2B" w:rsidRDefault="000B3F2B" w:rsidP="00F110FF">
            <w:pPr>
              <w:spacing w:line="240" w:lineRule="auto"/>
              <w:rPr>
                <w:b/>
                <w:lang w:eastAsia="ru-RU"/>
              </w:rPr>
            </w:pPr>
          </w:p>
          <w:p w:rsidR="006459B5" w:rsidRPr="00EC5432" w:rsidRDefault="006459B5" w:rsidP="00F110FF">
            <w:pPr>
              <w:spacing w:line="240" w:lineRule="auto"/>
              <w:rPr>
                <w:b/>
                <w:lang w:eastAsia="ru-RU"/>
              </w:rPr>
            </w:pPr>
            <w:r w:rsidRPr="00EC5432">
              <w:rPr>
                <w:b/>
                <w:lang w:eastAsia="ru-RU"/>
              </w:rPr>
              <w:t>ИСПОЛНИТЕЛЬ</w:t>
            </w:r>
            <w:r w:rsidR="00F759F5" w:rsidRPr="00EC5432">
              <w:rPr>
                <w:b/>
                <w:lang w:eastAsia="ru-RU"/>
              </w:rPr>
              <w:t xml:space="preserve"> </w:t>
            </w:r>
            <w:r w:rsidR="00F759F5">
              <w:rPr>
                <w:b/>
                <w:lang w:eastAsia="ru-RU"/>
              </w:rPr>
              <w:t xml:space="preserve">                                                                      </w:t>
            </w:r>
            <w:r w:rsidR="00F759F5" w:rsidRPr="00EC5432">
              <w:rPr>
                <w:b/>
                <w:lang w:eastAsia="ru-RU"/>
              </w:rPr>
              <w:t>ЗАКАЗЧИК</w:t>
            </w:r>
          </w:p>
        </w:tc>
        <w:tc>
          <w:tcPr>
            <w:tcW w:w="5067" w:type="dxa"/>
            <w:gridSpan w:val="2"/>
            <w:tcBorders>
              <w:top w:val="nil"/>
              <w:left w:val="nil"/>
              <w:bottom w:val="nil"/>
              <w:right w:val="nil"/>
            </w:tcBorders>
            <w:shd w:val="clear" w:color="auto" w:fill="auto"/>
            <w:noWrap/>
            <w:vAlign w:val="bottom"/>
            <w:hideMark/>
          </w:tcPr>
          <w:p w:rsidR="006459B5" w:rsidRPr="00EC5432" w:rsidRDefault="006459B5" w:rsidP="00F110FF">
            <w:pPr>
              <w:spacing w:line="240" w:lineRule="auto"/>
              <w:rPr>
                <w:b/>
                <w:lang w:eastAsia="ru-RU"/>
              </w:rPr>
            </w:pPr>
          </w:p>
        </w:tc>
      </w:tr>
      <w:tr w:rsidR="006459B5" w:rsidRPr="00EC5432" w:rsidTr="002B7CAF">
        <w:trPr>
          <w:trHeight w:val="236"/>
          <w:jc w:val="center"/>
        </w:trPr>
        <w:tc>
          <w:tcPr>
            <w:tcW w:w="9675" w:type="dxa"/>
            <w:gridSpan w:val="7"/>
            <w:tcBorders>
              <w:top w:val="nil"/>
              <w:left w:val="nil"/>
              <w:bottom w:val="nil"/>
              <w:right w:val="nil"/>
            </w:tcBorders>
            <w:shd w:val="clear" w:color="auto" w:fill="auto"/>
            <w:noWrap/>
            <w:vAlign w:val="bottom"/>
          </w:tcPr>
          <w:p w:rsidR="00F759F5" w:rsidRPr="00EC5432" w:rsidRDefault="00F759F5" w:rsidP="00F759F5">
            <w:pPr>
              <w:pStyle w:val="afffffff6"/>
              <w:jc w:val="both"/>
              <w:rPr>
                <w:rFonts w:ascii="Times New Roman" w:hAnsi="Times New Roman" w:cs="Times New Roman"/>
                <w:b/>
                <w:sz w:val="22"/>
                <w:szCs w:val="22"/>
              </w:rPr>
            </w:pPr>
            <w:r w:rsidRPr="00EC5432">
              <w:rPr>
                <w:rFonts w:ascii="Times New Roman" w:hAnsi="Times New Roman" w:cs="Times New Roman"/>
                <w:b/>
                <w:sz w:val="22"/>
                <w:szCs w:val="22"/>
              </w:rPr>
              <w:t xml:space="preserve">       </w:t>
            </w:r>
            <w:r>
              <w:rPr>
                <w:rFonts w:ascii="Times New Roman" w:hAnsi="Times New Roman" w:cs="Times New Roman"/>
                <w:b/>
                <w:sz w:val="22"/>
                <w:szCs w:val="22"/>
              </w:rPr>
              <w:t xml:space="preserve">   </w:t>
            </w:r>
            <w:r w:rsidRPr="00EC5432">
              <w:rPr>
                <w:rFonts w:ascii="Times New Roman" w:hAnsi="Times New Roman" w:cs="Times New Roman"/>
                <w:b/>
                <w:sz w:val="22"/>
                <w:szCs w:val="22"/>
              </w:rPr>
              <w:t>_______________</w:t>
            </w:r>
            <w:r>
              <w:rPr>
                <w:rFonts w:ascii="Times New Roman" w:hAnsi="Times New Roman" w:cs="Times New Roman"/>
                <w:b/>
                <w:sz w:val="22"/>
                <w:szCs w:val="22"/>
              </w:rPr>
              <w:t>_/____________/</w:t>
            </w:r>
            <w:r w:rsidRPr="00EC5432">
              <w:rPr>
                <w:rFonts w:ascii="Times New Roman" w:hAnsi="Times New Roman" w:cs="Times New Roman"/>
                <w:b/>
                <w:sz w:val="22"/>
                <w:szCs w:val="22"/>
              </w:rPr>
              <w:t xml:space="preserve">                        </w:t>
            </w:r>
            <w:r>
              <w:rPr>
                <w:rFonts w:ascii="Times New Roman" w:hAnsi="Times New Roman" w:cs="Times New Roman"/>
                <w:b/>
                <w:sz w:val="22"/>
                <w:szCs w:val="22"/>
              </w:rPr>
              <w:t xml:space="preserve">                            </w:t>
            </w:r>
            <w:r w:rsidRPr="00EC5432">
              <w:rPr>
                <w:rFonts w:ascii="Times New Roman" w:hAnsi="Times New Roman" w:cs="Times New Roman"/>
                <w:b/>
                <w:sz w:val="22"/>
                <w:szCs w:val="22"/>
              </w:rPr>
              <w:t>_______________</w:t>
            </w:r>
            <w:r>
              <w:rPr>
                <w:rFonts w:ascii="Times New Roman" w:hAnsi="Times New Roman" w:cs="Times New Roman"/>
                <w:b/>
                <w:sz w:val="22"/>
                <w:szCs w:val="22"/>
              </w:rPr>
              <w:t xml:space="preserve">/______________/ </w:t>
            </w:r>
          </w:p>
          <w:p w:rsidR="006459B5" w:rsidRPr="00EC5432" w:rsidRDefault="006459B5" w:rsidP="000768BA">
            <w:pPr>
              <w:spacing w:line="240" w:lineRule="auto"/>
              <w:rPr>
                <w:b/>
                <w:lang w:eastAsia="ru-RU"/>
              </w:rPr>
            </w:pPr>
          </w:p>
        </w:tc>
        <w:tc>
          <w:tcPr>
            <w:tcW w:w="5067" w:type="dxa"/>
            <w:gridSpan w:val="2"/>
            <w:tcBorders>
              <w:top w:val="nil"/>
              <w:left w:val="nil"/>
              <w:bottom w:val="nil"/>
              <w:right w:val="nil"/>
            </w:tcBorders>
            <w:shd w:val="clear" w:color="auto" w:fill="auto"/>
            <w:noWrap/>
            <w:vAlign w:val="bottom"/>
          </w:tcPr>
          <w:p w:rsidR="006459B5" w:rsidRPr="00EC5432" w:rsidRDefault="006459B5" w:rsidP="000768BA">
            <w:pPr>
              <w:spacing w:line="240" w:lineRule="auto"/>
              <w:rPr>
                <w:b/>
                <w:lang w:eastAsia="ru-RU"/>
              </w:rPr>
            </w:pPr>
          </w:p>
        </w:tc>
      </w:tr>
    </w:tbl>
    <w:p w:rsidR="00AC7D37" w:rsidRPr="000768BA" w:rsidRDefault="00AC7D37" w:rsidP="000768BA">
      <w:pPr>
        <w:pStyle w:val="afffffff6"/>
        <w:jc w:val="both"/>
        <w:rPr>
          <w:rFonts w:ascii="Times New Roman" w:hAnsi="Times New Roman" w:cs="Times New Roman"/>
          <w:sz w:val="22"/>
          <w:szCs w:val="22"/>
        </w:rPr>
      </w:pPr>
    </w:p>
    <w:sectPr w:rsidR="00AC7D37" w:rsidRPr="000768BA" w:rsidSect="00F02401">
      <w:pgSz w:w="16838" w:h="11906" w:orient="landscape"/>
      <w:pgMar w:top="993" w:right="425" w:bottom="851" w:left="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C81" w:rsidRDefault="00900C81">
      <w:r>
        <w:separator/>
      </w:r>
    </w:p>
  </w:endnote>
  <w:endnote w:type="continuationSeparator" w:id="0">
    <w:p w:rsidR="00900C81" w:rsidRDefault="00900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font>
  <w:font w:name="StarSymbol">
    <w:panose1 w:val="00000000000000000000"/>
    <w:charset w:val="00"/>
    <w:family w:val="roman"/>
    <w:notTrueType/>
    <w:pitch w:val="default"/>
  </w:font>
  <w:font w:name="Pragmatic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chool Book">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C81" w:rsidRDefault="00900C81">
      <w:r>
        <w:separator/>
      </w:r>
    </w:p>
  </w:footnote>
  <w:footnote w:type="continuationSeparator" w:id="0">
    <w:p w:rsidR="00900C81" w:rsidRDefault="00900C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4D808A4"/>
    <w:lvl w:ilvl="0">
      <w:start w:val="1"/>
      <w:numFmt w:val="decimal"/>
      <w:lvlText w:val="%1."/>
      <w:lvlJc w:val="left"/>
      <w:pPr>
        <w:tabs>
          <w:tab w:val="num" w:pos="643"/>
        </w:tabs>
        <w:ind w:left="643" w:hanging="360"/>
      </w:pPr>
      <w:rPr>
        <w:rFonts w:cs="Times New Roman"/>
      </w:rPr>
    </w:lvl>
  </w:abstractNum>
  <w:abstractNum w:abstractNumId="1" w15:restartNumberingAfterBreak="0">
    <w:nsid w:val="FFFFFF82"/>
    <w:multiLevelType w:val="singleLevel"/>
    <w:tmpl w:val="4CAE15E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A7E0A540"/>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679C47F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F5041F9E"/>
    <w:name w:val="WW8Num65"/>
    <w:lvl w:ilvl="0">
      <w:start w:val="1"/>
      <w:numFmt w:val="decimal"/>
      <w:pStyle w:val="1"/>
      <w:lvlText w:val="%1"/>
      <w:lvlJc w:val="left"/>
      <w:pPr>
        <w:tabs>
          <w:tab w:val="num" w:pos="568"/>
        </w:tabs>
        <w:ind w:left="1000" w:hanging="432"/>
      </w:pPr>
      <w:rPr>
        <w:rFonts w:cs="Times New Roman"/>
      </w:rPr>
    </w:lvl>
    <w:lvl w:ilvl="1">
      <w:start w:val="1"/>
      <w:numFmt w:val="decimal"/>
      <w:pStyle w:val="2"/>
      <w:lvlText w:val="%1.%2"/>
      <w:lvlJc w:val="left"/>
      <w:pPr>
        <w:tabs>
          <w:tab w:val="num" w:pos="0"/>
        </w:tabs>
        <w:ind w:left="576" w:hanging="576"/>
      </w:pPr>
      <w:rPr>
        <w:rFonts w:cs="Times New Roman"/>
      </w:rPr>
    </w:lvl>
    <w:lvl w:ilvl="2">
      <w:start w:val="1"/>
      <w:numFmt w:val="decimal"/>
      <w:pStyle w:val="3"/>
      <w:lvlText w:val="%1.%2.%3"/>
      <w:lvlJc w:val="left"/>
      <w:pPr>
        <w:tabs>
          <w:tab w:val="num" w:pos="0"/>
        </w:tabs>
        <w:ind w:left="720" w:hanging="720"/>
      </w:pPr>
      <w:rPr>
        <w:rFonts w:cs="Times New Roman"/>
        <w:b w:val="0"/>
      </w:rPr>
    </w:lvl>
    <w:lvl w:ilvl="3">
      <w:start w:val="1"/>
      <w:numFmt w:val="decimal"/>
      <w:lvlText w:val="%1.%2.%3.%4"/>
      <w:lvlJc w:val="left"/>
      <w:pPr>
        <w:tabs>
          <w:tab w:val="num" w:pos="0"/>
        </w:tabs>
        <w:ind w:left="864" w:hanging="864"/>
      </w:pPr>
      <w:rPr>
        <w:rFonts w:cs="Times New Roman"/>
      </w:rPr>
    </w:lvl>
    <w:lvl w:ilvl="4">
      <w:start w:val="1"/>
      <w:numFmt w:val="decimal"/>
      <w:lvlText w:val="%1.%2.%3.%4.%5"/>
      <w:lvlJc w:val="left"/>
      <w:pPr>
        <w:tabs>
          <w:tab w:val="num" w:pos="0"/>
        </w:tabs>
        <w:ind w:left="1008" w:hanging="1008"/>
      </w:pPr>
      <w:rPr>
        <w:rFonts w:cs="Times New Roman"/>
      </w:rPr>
    </w:lvl>
    <w:lvl w:ilvl="5">
      <w:start w:val="1"/>
      <w:numFmt w:val="decimal"/>
      <w:lvlText w:val="%1.%2.%3.%4.%5.%6"/>
      <w:lvlJc w:val="left"/>
      <w:pPr>
        <w:tabs>
          <w:tab w:val="num" w:pos="0"/>
        </w:tabs>
        <w:ind w:left="1152" w:hanging="1152"/>
      </w:pPr>
      <w:rPr>
        <w:rFonts w:cs="Times New Roman"/>
      </w:rPr>
    </w:lvl>
    <w:lvl w:ilvl="6">
      <w:start w:val="1"/>
      <w:numFmt w:val="decimal"/>
      <w:lvlText w:val="%1.%2.%3.%4.%5.%6.%7"/>
      <w:lvlJc w:val="left"/>
      <w:pPr>
        <w:tabs>
          <w:tab w:val="num" w:pos="0"/>
        </w:tabs>
        <w:ind w:left="1296" w:hanging="1296"/>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584" w:hanging="1584"/>
      </w:pPr>
      <w:rPr>
        <w:rFonts w:cs="Times New Roman"/>
      </w:rPr>
    </w:lvl>
  </w:abstractNum>
  <w:abstractNum w:abstractNumId="5" w15:restartNumberingAfterBreak="0">
    <w:nsid w:val="00000005"/>
    <w:multiLevelType w:val="multilevel"/>
    <w:tmpl w:val="00000005"/>
    <w:name w:val="WW8Num2"/>
    <w:lvl w:ilvl="0">
      <w:start w:val="1"/>
      <w:numFmt w:val="bullet"/>
      <w:lvlText w:val="-"/>
      <w:lvlJc w:val="left"/>
      <w:pPr>
        <w:tabs>
          <w:tab w:val="num" w:pos="453"/>
        </w:tabs>
        <w:ind w:left="453" w:hanging="453"/>
      </w:pPr>
      <w:rPr>
        <w:rFonts w:ascii="Times New Roman" w:hAnsi="Times New Roman"/>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6" w15:restartNumberingAfterBreak="0">
    <w:nsid w:val="00000009"/>
    <w:multiLevelType w:val="singleLevel"/>
    <w:tmpl w:val="A48AAB76"/>
    <w:name w:val="WW8Num6"/>
    <w:lvl w:ilvl="0">
      <w:start w:val="1"/>
      <w:numFmt w:val="russianLower"/>
      <w:lvlText w:val="%1)"/>
      <w:lvlJc w:val="left"/>
      <w:pPr>
        <w:ind w:left="1428" w:hanging="360"/>
      </w:pPr>
      <w:rPr>
        <w:rFonts w:cs="Times New Roman" w:hint="default"/>
      </w:rPr>
    </w:lvl>
  </w:abstractNum>
  <w:abstractNum w:abstractNumId="7" w15:restartNumberingAfterBreak="0">
    <w:nsid w:val="00000013"/>
    <w:multiLevelType w:val="multilevel"/>
    <w:tmpl w:val="00000013"/>
    <w:name w:val="WW8Num16"/>
    <w:lvl w:ilvl="0">
      <w:start w:val="1"/>
      <w:numFmt w:val="decimal"/>
      <w:pStyle w:val="a"/>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suff w:val="nothing"/>
      <w:lvlText w:val=""/>
      <w:lvlJc w:val="left"/>
      <w:pPr>
        <w:tabs>
          <w:tab w:val="num" w:pos="0"/>
        </w:tabs>
      </w:pPr>
      <w:rPr>
        <w:rFonts w:cs="Times New Roman"/>
      </w:rPr>
    </w:lvl>
    <w:lvl w:ilvl="6">
      <w:start w:val="1"/>
      <w:numFmt w:val="decimal"/>
      <w:lvlText w:val="%7.."/>
      <w:lvlJc w:val="left"/>
      <w:pPr>
        <w:tabs>
          <w:tab w:val="num" w:pos="708"/>
        </w:tabs>
        <w:ind w:left="5664" w:hanging="708"/>
      </w:pPr>
      <w:rPr>
        <w:rFonts w:cs="Times New Roman"/>
      </w:rPr>
    </w:lvl>
    <w:lvl w:ilvl="7">
      <w:start w:val="1"/>
      <w:numFmt w:val="decimal"/>
      <w:lvlText w:val="%7.%8.."/>
      <w:lvlJc w:val="left"/>
      <w:pPr>
        <w:tabs>
          <w:tab w:val="num" w:pos="708"/>
        </w:tabs>
        <w:ind w:left="6372" w:hanging="708"/>
      </w:pPr>
      <w:rPr>
        <w:rFonts w:cs="Times New Roman"/>
      </w:rPr>
    </w:lvl>
    <w:lvl w:ilvl="8">
      <w:start w:val="1"/>
      <w:numFmt w:val="decimal"/>
      <w:lvlText w:val="%7.%8.%9.."/>
      <w:lvlJc w:val="left"/>
      <w:pPr>
        <w:tabs>
          <w:tab w:val="num" w:pos="708"/>
        </w:tabs>
        <w:ind w:left="7080" w:hanging="708"/>
      </w:pPr>
      <w:rPr>
        <w:rFonts w:cs="Times New Roman"/>
      </w:rPr>
    </w:lvl>
  </w:abstractNum>
  <w:abstractNum w:abstractNumId="8" w15:restartNumberingAfterBreak="0">
    <w:nsid w:val="00000014"/>
    <w:multiLevelType w:val="multilevel"/>
    <w:tmpl w:val="00000014"/>
    <w:name w:val="WW8Num17"/>
    <w:lvl w:ilvl="0">
      <w:start w:val="1"/>
      <w:numFmt w:val="decimal"/>
      <w:lvlText w:val="%1)"/>
      <w:lvlJc w:val="left"/>
      <w:pPr>
        <w:tabs>
          <w:tab w:val="num" w:pos="0"/>
        </w:tabs>
        <w:ind w:left="540" w:hanging="360"/>
      </w:pPr>
      <w:rPr>
        <w:rFonts w:cs="Times New Roman"/>
      </w:r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9" w15:restartNumberingAfterBreak="0">
    <w:nsid w:val="00000017"/>
    <w:multiLevelType w:val="singleLevel"/>
    <w:tmpl w:val="00000017"/>
    <w:name w:val="WW8Num20"/>
    <w:lvl w:ilvl="0">
      <w:start w:val="1"/>
      <w:numFmt w:val="lowerLetter"/>
      <w:lvlText w:val="%1)"/>
      <w:lvlJc w:val="left"/>
      <w:pPr>
        <w:tabs>
          <w:tab w:val="num" w:pos="1435"/>
        </w:tabs>
        <w:ind w:left="1435" w:hanging="360"/>
      </w:pPr>
      <w:rPr>
        <w:rFonts w:cs="Times New Roman"/>
      </w:rPr>
    </w:lvl>
  </w:abstractNum>
  <w:abstractNum w:abstractNumId="10" w15:restartNumberingAfterBreak="0">
    <w:nsid w:val="00000018"/>
    <w:multiLevelType w:val="multilevel"/>
    <w:tmpl w:val="00000018"/>
    <w:name w:val="WW8Num21"/>
    <w:lvl w:ilvl="0">
      <w:start w:val="1"/>
      <w:numFmt w:val="decimal"/>
      <w:pStyle w:val="a0"/>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cs="Times New Roman"/>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rFonts w:cs="Times New Roman"/>
        <w:b w:val="0"/>
        <w:i w:val="0"/>
      </w:rPr>
    </w:lvl>
    <w:lvl w:ilvl="4">
      <w:start w:val="1"/>
      <w:numFmt w:val="lowerLetter"/>
      <w:lvlText w:val="%5)"/>
      <w:lvlJc w:val="left"/>
      <w:pPr>
        <w:tabs>
          <w:tab w:val="num" w:pos="5103"/>
        </w:tabs>
        <w:ind w:left="5103" w:hanging="567"/>
      </w:pPr>
      <w:rPr>
        <w:rFonts w:cs="Times New Roman"/>
      </w:rPr>
    </w:lvl>
    <w:lvl w:ilvl="5">
      <w:start w:val="1"/>
      <w:numFmt w:val="decimal"/>
      <w:lvlText w:val="%1.%2.%3.%4.%5.%6."/>
      <w:lvlJc w:val="left"/>
      <w:pPr>
        <w:tabs>
          <w:tab w:val="num" w:pos="7362"/>
        </w:tabs>
        <w:ind w:left="6138" w:hanging="936"/>
      </w:pPr>
      <w:rPr>
        <w:rFonts w:cs="Times New Roman"/>
      </w:rPr>
    </w:lvl>
    <w:lvl w:ilvl="6">
      <w:start w:val="1"/>
      <w:numFmt w:val="decimal"/>
      <w:lvlText w:val="%1.%2.%3.%4.%5.%6.%7."/>
      <w:lvlJc w:val="left"/>
      <w:pPr>
        <w:tabs>
          <w:tab w:val="num" w:pos="8082"/>
        </w:tabs>
        <w:ind w:left="6642" w:hanging="1080"/>
      </w:pPr>
      <w:rPr>
        <w:rFonts w:cs="Times New Roman"/>
      </w:rPr>
    </w:lvl>
    <w:lvl w:ilvl="7">
      <w:start w:val="1"/>
      <w:numFmt w:val="decimal"/>
      <w:lvlText w:val="%1.%2.%3.%4.%5.%6.%7.%8."/>
      <w:lvlJc w:val="left"/>
      <w:pPr>
        <w:tabs>
          <w:tab w:val="num" w:pos="8802"/>
        </w:tabs>
        <w:ind w:left="7146" w:hanging="1224"/>
      </w:pPr>
      <w:rPr>
        <w:rFonts w:cs="Times New Roman"/>
      </w:rPr>
    </w:lvl>
    <w:lvl w:ilvl="8">
      <w:start w:val="1"/>
      <w:numFmt w:val="decimal"/>
      <w:lvlText w:val="%1.%2.%3.%4.%5.%6.%7.%8.%9."/>
      <w:lvlJc w:val="left"/>
      <w:pPr>
        <w:tabs>
          <w:tab w:val="num" w:pos="9522"/>
        </w:tabs>
        <w:ind w:left="7722" w:hanging="1440"/>
      </w:pPr>
      <w:rPr>
        <w:rFonts w:cs="Times New Roman"/>
      </w:rPr>
    </w:lvl>
  </w:abstractNum>
  <w:abstractNum w:abstractNumId="11" w15:restartNumberingAfterBreak="0">
    <w:nsid w:val="00000023"/>
    <w:multiLevelType w:val="multilevel"/>
    <w:tmpl w:val="00000023"/>
    <w:name w:val="WW8Num32"/>
    <w:lvl w:ilvl="0">
      <w:start w:val="1"/>
      <w:numFmt w:val="bullet"/>
      <w:lvlText w:val="-"/>
      <w:lvlJc w:val="left"/>
      <w:pPr>
        <w:tabs>
          <w:tab w:val="num" w:pos="453"/>
        </w:tabs>
        <w:ind w:left="453" w:hanging="453"/>
      </w:pPr>
      <w:rPr>
        <w:rFonts w:ascii="Times New Roman" w:hAnsi="Times New Roman"/>
        <w:b/>
        <w:i w:val="0"/>
        <w:caps w:val="0"/>
        <w:smallCaps w:val="0"/>
        <w:strike w:val="0"/>
        <w:dstrike w:val="0"/>
        <w:vanish w:val="0"/>
        <w:color w:val="auto"/>
        <w:spacing w:val="0"/>
        <w:w w:val="10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2" w15:restartNumberingAfterBreak="0">
    <w:nsid w:val="0000002B"/>
    <w:multiLevelType w:val="multilevel"/>
    <w:tmpl w:val="D60C27C4"/>
    <w:name w:val="WW8Num40"/>
    <w:lvl w:ilvl="0">
      <w:start w:val="1"/>
      <w:numFmt w:val="decimal"/>
      <w:lvlText w:val="%1."/>
      <w:lvlJc w:val="left"/>
      <w:pPr>
        <w:tabs>
          <w:tab w:val="num" w:pos="0"/>
        </w:tabs>
        <w:ind w:left="360" w:hanging="360"/>
      </w:pPr>
      <w:rPr>
        <w:rFonts w:cs="Times New Roman" w:hint="default"/>
      </w:rPr>
    </w:lvl>
    <w:lvl w:ilvl="1">
      <w:start w:val="1"/>
      <w:numFmt w:val="decimal"/>
      <w:lvlText w:val="2.%2."/>
      <w:lvlJc w:val="left"/>
      <w:pPr>
        <w:tabs>
          <w:tab w:val="num" w:pos="0"/>
        </w:tabs>
        <w:ind w:left="792" w:hanging="432"/>
      </w:pPr>
      <w:rPr>
        <w:rFonts w:cs="Times New Roman" w:hint="default"/>
      </w:rPr>
    </w:lvl>
    <w:lvl w:ilvl="2">
      <w:start w:val="1"/>
      <w:numFmt w:val="decimal"/>
      <w:lvlText w:val="3.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00000031"/>
    <w:multiLevelType w:val="singleLevel"/>
    <w:tmpl w:val="4174928A"/>
    <w:name w:val="WW8Num46"/>
    <w:lvl w:ilvl="0">
      <w:start w:val="1"/>
      <w:numFmt w:val="russianLower"/>
      <w:lvlText w:val="%1)"/>
      <w:lvlJc w:val="left"/>
      <w:pPr>
        <w:ind w:left="1996" w:hanging="360"/>
      </w:pPr>
      <w:rPr>
        <w:rFonts w:cs="Times New Roman" w:hint="default"/>
      </w:rPr>
    </w:lvl>
  </w:abstractNum>
  <w:abstractNum w:abstractNumId="14" w15:restartNumberingAfterBreak="0">
    <w:nsid w:val="00000039"/>
    <w:multiLevelType w:val="multilevel"/>
    <w:tmpl w:val="00000039"/>
    <w:name w:val="WW8Num54"/>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00000046"/>
    <w:multiLevelType w:val="multilevel"/>
    <w:tmpl w:val="F2BE1846"/>
    <w:name w:val="WW8Num67"/>
    <w:lvl w:ilvl="0">
      <w:start w:val="1"/>
      <w:numFmt w:val="decimal"/>
      <w:lvlText w:val=" %1 "/>
      <w:lvlJc w:val="left"/>
      <w:pPr>
        <w:tabs>
          <w:tab w:val="num" w:pos="360"/>
        </w:tabs>
        <w:ind w:left="360" w:hanging="360"/>
      </w:pPr>
      <w:rPr>
        <w:rFonts w:cs="Times New Roman" w:hint="default"/>
      </w:rPr>
    </w:lvl>
    <w:lvl w:ilvl="1">
      <w:start w:val="1"/>
      <w:numFmt w:val="decimal"/>
      <w:lvlText w:val=" %1.%2 "/>
      <w:lvlJc w:val="left"/>
      <w:pPr>
        <w:tabs>
          <w:tab w:val="num" w:pos="792"/>
        </w:tabs>
        <w:ind w:left="792" w:hanging="432"/>
      </w:pPr>
      <w:rPr>
        <w:rFonts w:cs="Times New Roman" w:hint="default"/>
      </w:rPr>
    </w:lvl>
    <w:lvl w:ilvl="2">
      <w:start w:val="1"/>
      <w:numFmt w:val="decimal"/>
      <w:lvlText w:val=" %2.2.%3 "/>
      <w:lvlJc w:val="left"/>
      <w:pPr>
        <w:tabs>
          <w:tab w:val="num" w:pos="1355"/>
        </w:tabs>
        <w:ind w:left="1355" w:hanging="504"/>
      </w:pPr>
      <w:rPr>
        <w:rFonts w:cs="Times New Roman" w:hint="default"/>
        <w:sz w:val="24"/>
        <w:szCs w:val="24"/>
      </w:rPr>
    </w:lvl>
    <w:lvl w:ilvl="3">
      <w:start w:val="1"/>
      <w:numFmt w:val="decimal"/>
      <w:lvlText w:val=" %1.%2.%3.%4 "/>
      <w:lvlJc w:val="left"/>
      <w:pPr>
        <w:tabs>
          <w:tab w:val="num" w:pos="1800"/>
        </w:tabs>
        <w:ind w:left="1728" w:hanging="648"/>
      </w:pPr>
      <w:rPr>
        <w:rFonts w:cs="Times New Roman" w:hint="default"/>
      </w:rPr>
    </w:lvl>
    <w:lvl w:ilvl="4">
      <w:start w:val="1"/>
      <w:numFmt w:val="decimal"/>
      <w:lvlText w:val=" %1.%2.%3.%4.%5 "/>
      <w:lvlJc w:val="left"/>
      <w:pPr>
        <w:tabs>
          <w:tab w:val="num" w:pos="2520"/>
        </w:tabs>
        <w:ind w:left="2232" w:hanging="792"/>
      </w:pPr>
      <w:rPr>
        <w:rFonts w:cs="Times New Roman" w:hint="default"/>
      </w:rPr>
    </w:lvl>
    <w:lvl w:ilvl="5">
      <w:start w:val="1"/>
      <w:numFmt w:val="decimal"/>
      <w:lvlText w:val=" %1.%2.%3.%4.%5.%6 "/>
      <w:lvlJc w:val="left"/>
      <w:pPr>
        <w:tabs>
          <w:tab w:val="num" w:pos="2880"/>
        </w:tabs>
        <w:ind w:left="2736" w:hanging="936"/>
      </w:pPr>
      <w:rPr>
        <w:rFonts w:cs="Times New Roman" w:hint="default"/>
      </w:rPr>
    </w:lvl>
    <w:lvl w:ilvl="6">
      <w:start w:val="1"/>
      <w:numFmt w:val="decimal"/>
      <w:lvlText w:val=" %1.%2.%3.%4.%5.%6.%7 "/>
      <w:lvlJc w:val="left"/>
      <w:pPr>
        <w:tabs>
          <w:tab w:val="num" w:pos="3600"/>
        </w:tabs>
        <w:ind w:left="3240" w:hanging="1080"/>
      </w:pPr>
      <w:rPr>
        <w:rFonts w:cs="Times New Roman" w:hint="default"/>
      </w:rPr>
    </w:lvl>
    <w:lvl w:ilvl="7">
      <w:start w:val="1"/>
      <w:numFmt w:val="decimal"/>
      <w:lvlText w:val=" %1.%2.%3.%4.%5.%6.%7.%8 "/>
      <w:lvlJc w:val="left"/>
      <w:pPr>
        <w:tabs>
          <w:tab w:val="num" w:pos="3960"/>
        </w:tabs>
        <w:ind w:left="3744" w:hanging="1224"/>
      </w:pPr>
      <w:rPr>
        <w:rFonts w:cs="Times New Roman" w:hint="default"/>
      </w:rPr>
    </w:lvl>
    <w:lvl w:ilvl="8">
      <w:start w:val="1"/>
      <w:numFmt w:val="decimal"/>
      <w:lvlText w:val=" %1.%2.%3.%4.%5.%6.%7.%8.%9 "/>
      <w:lvlJc w:val="left"/>
      <w:pPr>
        <w:tabs>
          <w:tab w:val="num" w:pos="4680"/>
        </w:tabs>
        <w:ind w:left="4320" w:hanging="1440"/>
      </w:pPr>
      <w:rPr>
        <w:rFonts w:cs="Times New Roman" w:hint="default"/>
      </w:rPr>
    </w:lvl>
  </w:abstractNum>
  <w:abstractNum w:abstractNumId="16" w15:restartNumberingAfterBreak="0">
    <w:nsid w:val="03D247C4"/>
    <w:multiLevelType w:val="hybridMultilevel"/>
    <w:tmpl w:val="CE481C7E"/>
    <w:name w:val="WW8Num72"/>
    <w:lvl w:ilvl="0" w:tplc="FFFFFFFF">
      <w:start w:val="1"/>
      <w:numFmt w:val="decimal"/>
      <w:lvlText w:val="%1."/>
      <w:lvlJc w:val="left"/>
      <w:pPr>
        <w:tabs>
          <w:tab w:val="num" w:pos="1260"/>
        </w:tabs>
        <w:ind w:left="1260" w:hanging="360"/>
      </w:pPr>
      <w:rPr>
        <w:rFonts w:cs="Times New Roman" w:hint="default"/>
      </w:rPr>
    </w:lvl>
    <w:lvl w:ilvl="1" w:tplc="FFFFFFFF" w:tentative="1">
      <w:start w:val="1"/>
      <w:numFmt w:val="lowerLetter"/>
      <w:lvlText w:val="%2."/>
      <w:lvlJc w:val="left"/>
      <w:pPr>
        <w:tabs>
          <w:tab w:val="num" w:pos="1980"/>
        </w:tabs>
        <w:ind w:left="1980" w:hanging="360"/>
      </w:pPr>
      <w:rPr>
        <w:rFonts w:cs="Times New Roman"/>
      </w:rPr>
    </w:lvl>
    <w:lvl w:ilvl="2" w:tplc="FFFFFFFF" w:tentative="1">
      <w:start w:val="1"/>
      <w:numFmt w:val="lowerRoman"/>
      <w:lvlText w:val="%3."/>
      <w:lvlJc w:val="right"/>
      <w:pPr>
        <w:tabs>
          <w:tab w:val="num" w:pos="2700"/>
        </w:tabs>
        <w:ind w:left="2700" w:hanging="180"/>
      </w:pPr>
      <w:rPr>
        <w:rFonts w:cs="Times New Roman"/>
      </w:rPr>
    </w:lvl>
    <w:lvl w:ilvl="3" w:tplc="FFFFFFFF" w:tentative="1">
      <w:start w:val="1"/>
      <w:numFmt w:val="decimal"/>
      <w:lvlText w:val="%4."/>
      <w:lvlJc w:val="left"/>
      <w:pPr>
        <w:tabs>
          <w:tab w:val="num" w:pos="3420"/>
        </w:tabs>
        <w:ind w:left="3420" w:hanging="360"/>
      </w:pPr>
      <w:rPr>
        <w:rFonts w:cs="Times New Roman"/>
      </w:rPr>
    </w:lvl>
    <w:lvl w:ilvl="4" w:tplc="FFFFFFFF" w:tentative="1">
      <w:start w:val="1"/>
      <w:numFmt w:val="lowerLetter"/>
      <w:lvlText w:val="%5."/>
      <w:lvlJc w:val="left"/>
      <w:pPr>
        <w:tabs>
          <w:tab w:val="num" w:pos="4140"/>
        </w:tabs>
        <w:ind w:left="4140" w:hanging="360"/>
      </w:pPr>
      <w:rPr>
        <w:rFonts w:cs="Times New Roman"/>
      </w:rPr>
    </w:lvl>
    <w:lvl w:ilvl="5" w:tplc="FFFFFFFF" w:tentative="1">
      <w:start w:val="1"/>
      <w:numFmt w:val="lowerRoman"/>
      <w:lvlText w:val="%6."/>
      <w:lvlJc w:val="right"/>
      <w:pPr>
        <w:tabs>
          <w:tab w:val="num" w:pos="4860"/>
        </w:tabs>
        <w:ind w:left="4860" w:hanging="180"/>
      </w:pPr>
      <w:rPr>
        <w:rFonts w:cs="Times New Roman"/>
      </w:rPr>
    </w:lvl>
    <w:lvl w:ilvl="6" w:tplc="FFFFFFFF" w:tentative="1">
      <w:start w:val="1"/>
      <w:numFmt w:val="decimal"/>
      <w:lvlText w:val="%7."/>
      <w:lvlJc w:val="left"/>
      <w:pPr>
        <w:tabs>
          <w:tab w:val="num" w:pos="5580"/>
        </w:tabs>
        <w:ind w:left="5580" w:hanging="360"/>
      </w:pPr>
      <w:rPr>
        <w:rFonts w:cs="Times New Roman"/>
      </w:rPr>
    </w:lvl>
    <w:lvl w:ilvl="7" w:tplc="FFFFFFFF" w:tentative="1">
      <w:start w:val="1"/>
      <w:numFmt w:val="lowerLetter"/>
      <w:lvlText w:val="%8."/>
      <w:lvlJc w:val="left"/>
      <w:pPr>
        <w:tabs>
          <w:tab w:val="num" w:pos="6300"/>
        </w:tabs>
        <w:ind w:left="6300" w:hanging="360"/>
      </w:pPr>
      <w:rPr>
        <w:rFonts w:cs="Times New Roman"/>
      </w:rPr>
    </w:lvl>
    <w:lvl w:ilvl="8" w:tplc="FFFFFFFF" w:tentative="1">
      <w:start w:val="1"/>
      <w:numFmt w:val="lowerRoman"/>
      <w:lvlText w:val="%9."/>
      <w:lvlJc w:val="right"/>
      <w:pPr>
        <w:tabs>
          <w:tab w:val="num" w:pos="7020"/>
        </w:tabs>
        <w:ind w:left="7020" w:hanging="180"/>
      </w:pPr>
      <w:rPr>
        <w:rFonts w:cs="Times New Roman"/>
      </w:rPr>
    </w:lvl>
  </w:abstractNum>
  <w:abstractNum w:abstractNumId="17" w15:restartNumberingAfterBreak="0">
    <w:nsid w:val="0A6E5B8A"/>
    <w:multiLevelType w:val="hybridMultilevel"/>
    <w:tmpl w:val="15FCC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219768C"/>
    <w:multiLevelType w:val="hybridMultilevel"/>
    <w:tmpl w:val="724C493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9" w15:restartNumberingAfterBreak="0">
    <w:nsid w:val="12D77ACB"/>
    <w:multiLevelType w:val="multilevel"/>
    <w:tmpl w:val="B96A8EFE"/>
    <w:lvl w:ilvl="0">
      <w:start w:val="1"/>
      <w:numFmt w:val="decimal"/>
      <w:pStyle w:val="10"/>
      <w:lvlText w:val="%1"/>
      <w:lvlJc w:val="left"/>
      <w:pPr>
        <w:tabs>
          <w:tab w:val="num" w:pos="0"/>
        </w:tabs>
      </w:pPr>
      <w:rPr>
        <w:rFonts w:ascii="Times New Roman" w:hAnsi="Times New Roman"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pPr>
      <w:rPr>
        <w:rFonts w:ascii="Times New Roman" w:hAnsi="Times New Roman" w:cs="Times New Roman"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13972AC8"/>
    <w:multiLevelType w:val="multilevel"/>
    <w:tmpl w:val="E8B29980"/>
    <w:lvl w:ilvl="0">
      <w:start w:val="1"/>
      <w:numFmt w:val="decimal"/>
      <w:pStyle w:val="20"/>
      <w:suff w:val="space"/>
      <w:lvlText w:val="%1"/>
      <w:lvlJc w:val="left"/>
      <w:rPr>
        <w:rFonts w:cs="Times New Roman" w:hint="default"/>
      </w:rPr>
    </w:lvl>
    <w:lvl w:ilvl="1">
      <w:start w:val="1"/>
      <w:numFmt w:val="decimal"/>
      <w:suff w:val="space"/>
      <w:lvlText w:val="%1.%2"/>
      <w:lvlJc w:val="left"/>
      <w:pPr>
        <w:ind w:left="859" w:hanging="576"/>
      </w:pPr>
      <w:rPr>
        <w:rFonts w:ascii="Times New Roman" w:hAnsi="Times New Roman" w:cs="Times New Roman" w:hint="default"/>
        <w:b w:val="0"/>
        <w:i w:val="0"/>
        <w:sz w:val="24"/>
      </w:rPr>
    </w:lvl>
    <w:lvl w:ilvl="2">
      <w:start w:val="1"/>
      <w:numFmt w:val="decimal"/>
      <w:lvlText w:val="%1.%2.%3"/>
      <w:lvlJc w:val="left"/>
      <w:pPr>
        <w:tabs>
          <w:tab w:val="num" w:pos="1003"/>
        </w:tabs>
        <w:ind w:left="1003" w:hanging="720"/>
      </w:pPr>
      <w:rPr>
        <w:rFonts w:cs="Times New Roman" w:hint="default"/>
      </w:rPr>
    </w:lvl>
    <w:lvl w:ilvl="3">
      <w:start w:val="1"/>
      <w:numFmt w:val="decimal"/>
      <w:lvlText w:val="%1.%2.%3.%4"/>
      <w:lvlJc w:val="left"/>
      <w:pPr>
        <w:tabs>
          <w:tab w:val="num" w:pos="1147"/>
        </w:tabs>
        <w:ind w:left="1147" w:hanging="864"/>
      </w:pPr>
      <w:rPr>
        <w:rFonts w:cs="Times New Roman" w:hint="default"/>
      </w:rPr>
    </w:lvl>
    <w:lvl w:ilvl="4">
      <w:start w:val="1"/>
      <w:numFmt w:val="decimal"/>
      <w:lvlText w:val="%1.%2.%3.%4.%5"/>
      <w:lvlJc w:val="left"/>
      <w:pPr>
        <w:tabs>
          <w:tab w:val="num" w:pos="1291"/>
        </w:tabs>
        <w:ind w:left="1291" w:hanging="10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1579"/>
        </w:tabs>
        <w:ind w:left="1579" w:hanging="1296"/>
      </w:pPr>
      <w:rPr>
        <w:rFonts w:cs="Times New Roman" w:hint="default"/>
      </w:rPr>
    </w:lvl>
    <w:lvl w:ilvl="7">
      <w:start w:val="1"/>
      <w:numFmt w:val="decimal"/>
      <w:lvlText w:val="%1.%2.%3.%4.%5.%6.%7.%8"/>
      <w:lvlJc w:val="left"/>
      <w:pPr>
        <w:tabs>
          <w:tab w:val="num" w:pos="1723"/>
        </w:tabs>
        <w:ind w:left="1723" w:hanging="1440"/>
      </w:pPr>
      <w:rPr>
        <w:rFonts w:cs="Times New Roman" w:hint="default"/>
      </w:rPr>
    </w:lvl>
    <w:lvl w:ilvl="8">
      <w:start w:val="1"/>
      <w:numFmt w:val="decimal"/>
      <w:lvlText w:val="%1.%2.%3.%4.%5.%6.%7.%8.%9"/>
      <w:lvlJc w:val="left"/>
      <w:pPr>
        <w:tabs>
          <w:tab w:val="num" w:pos="1867"/>
        </w:tabs>
        <w:ind w:left="1867" w:hanging="1584"/>
      </w:pPr>
      <w:rPr>
        <w:rFonts w:cs="Times New Roman" w:hint="default"/>
      </w:rPr>
    </w:lvl>
  </w:abstractNum>
  <w:abstractNum w:abstractNumId="21" w15:restartNumberingAfterBreak="0">
    <w:nsid w:val="141632DA"/>
    <w:multiLevelType w:val="hybridMultilevel"/>
    <w:tmpl w:val="FC4EFE02"/>
    <w:lvl w:ilvl="0" w:tplc="C53AC2AE">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4D9480F6">
      <w:start w:val="1"/>
      <w:numFmt w:val="decimal"/>
      <w:lvlText w:val="%3)"/>
      <w:lvlJc w:val="left"/>
      <w:pPr>
        <w:tabs>
          <w:tab w:val="num" w:pos="3060"/>
        </w:tabs>
        <w:ind w:left="3060" w:hanging="360"/>
      </w:pPr>
      <w:rPr>
        <w:rFonts w:cs="Times New Roman" w:hint="default"/>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2" w15:restartNumberingAfterBreak="0">
    <w:nsid w:val="180A68A8"/>
    <w:multiLevelType w:val="multilevel"/>
    <w:tmpl w:val="8CEA7674"/>
    <w:lvl w:ilvl="0">
      <w:start w:val="1"/>
      <w:numFmt w:val="decimal"/>
      <w:pStyle w:val="11"/>
      <w:suff w:val="space"/>
      <w:lvlText w:val="%1"/>
      <w:lvlJc w:val="left"/>
      <w:pPr>
        <w:ind w:left="432" w:hanging="432"/>
      </w:pPr>
      <w:rPr>
        <w:rFonts w:cs="Times New Roman" w:hint="default"/>
      </w:rPr>
    </w:lvl>
    <w:lvl w:ilvl="1">
      <w:start w:val="1"/>
      <w:numFmt w:val="decimal"/>
      <w:lvlText w:val="%1.%2"/>
      <w:lvlJc w:val="left"/>
      <w:pPr>
        <w:tabs>
          <w:tab w:val="num" w:pos="576"/>
        </w:tabs>
        <w:ind w:left="576" w:hanging="576"/>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1AC81085"/>
    <w:multiLevelType w:val="hybridMultilevel"/>
    <w:tmpl w:val="E6E445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1AF67A9F"/>
    <w:multiLevelType w:val="multilevel"/>
    <w:tmpl w:val="E5C8CD8C"/>
    <w:lvl w:ilvl="0">
      <w:start w:val="1"/>
      <w:numFmt w:val="decimal"/>
      <w:pStyle w:val="a1"/>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5" w15:restartNumberingAfterBreak="0">
    <w:nsid w:val="2FD07608"/>
    <w:multiLevelType w:val="multilevel"/>
    <w:tmpl w:val="AC76D760"/>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b w:val="0"/>
        <w:i w:val="0"/>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3810" w:hanging="111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374C0AEA"/>
    <w:multiLevelType w:val="hybridMultilevel"/>
    <w:tmpl w:val="8CCCD438"/>
    <w:lvl w:ilvl="0" w:tplc="24505AD8">
      <w:start w:val="1"/>
      <w:numFmt w:val="decimal"/>
      <w:lvlText w:val="%1."/>
      <w:lvlJc w:val="left"/>
      <w:pPr>
        <w:tabs>
          <w:tab w:val="num" w:pos="1295"/>
        </w:tabs>
        <w:ind w:left="1295" w:hanging="360"/>
      </w:pPr>
      <w:rPr>
        <w:rFonts w:cs="Times New Roman" w:hint="default"/>
      </w:rPr>
    </w:lvl>
    <w:lvl w:ilvl="1" w:tplc="04190019" w:tentative="1">
      <w:start w:val="1"/>
      <w:numFmt w:val="lowerLetter"/>
      <w:lvlText w:val="%2."/>
      <w:lvlJc w:val="left"/>
      <w:pPr>
        <w:tabs>
          <w:tab w:val="num" w:pos="2015"/>
        </w:tabs>
        <w:ind w:left="2015" w:hanging="360"/>
      </w:pPr>
      <w:rPr>
        <w:rFonts w:cs="Times New Roman"/>
      </w:rPr>
    </w:lvl>
    <w:lvl w:ilvl="2" w:tplc="0419001B" w:tentative="1">
      <w:start w:val="1"/>
      <w:numFmt w:val="lowerRoman"/>
      <w:lvlText w:val="%3."/>
      <w:lvlJc w:val="right"/>
      <w:pPr>
        <w:tabs>
          <w:tab w:val="num" w:pos="2735"/>
        </w:tabs>
        <w:ind w:left="2735" w:hanging="180"/>
      </w:pPr>
      <w:rPr>
        <w:rFonts w:cs="Times New Roman"/>
      </w:rPr>
    </w:lvl>
    <w:lvl w:ilvl="3" w:tplc="0419000F" w:tentative="1">
      <w:start w:val="1"/>
      <w:numFmt w:val="decimal"/>
      <w:lvlText w:val="%4."/>
      <w:lvlJc w:val="left"/>
      <w:pPr>
        <w:tabs>
          <w:tab w:val="num" w:pos="3455"/>
        </w:tabs>
        <w:ind w:left="3455" w:hanging="360"/>
      </w:pPr>
      <w:rPr>
        <w:rFonts w:cs="Times New Roman"/>
      </w:rPr>
    </w:lvl>
    <w:lvl w:ilvl="4" w:tplc="04190019" w:tentative="1">
      <w:start w:val="1"/>
      <w:numFmt w:val="lowerLetter"/>
      <w:lvlText w:val="%5."/>
      <w:lvlJc w:val="left"/>
      <w:pPr>
        <w:tabs>
          <w:tab w:val="num" w:pos="4175"/>
        </w:tabs>
        <w:ind w:left="4175" w:hanging="360"/>
      </w:pPr>
      <w:rPr>
        <w:rFonts w:cs="Times New Roman"/>
      </w:rPr>
    </w:lvl>
    <w:lvl w:ilvl="5" w:tplc="0419001B" w:tentative="1">
      <w:start w:val="1"/>
      <w:numFmt w:val="lowerRoman"/>
      <w:lvlText w:val="%6."/>
      <w:lvlJc w:val="right"/>
      <w:pPr>
        <w:tabs>
          <w:tab w:val="num" w:pos="4895"/>
        </w:tabs>
        <w:ind w:left="4895" w:hanging="180"/>
      </w:pPr>
      <w:rPr>
        <w:rFonts w:cs="Times New Roman"/>
      </w:rPr>
    </w:lvl>
    <w:lvl w:ilvl="6" w:tplc="0419000F" w:tentative="1">
      <w:start w:val="1"/>
      <w:numFmt w:val="decimal"/>
      <w:lvlText w:val="%7."/>
      <w:lvlJc w:val="left"/>
      <w:pPr>
        <w:tabs>
          <w:tab w:val="num" w:pos="5615"/>
        </w:tabs>
        <w:ind w:left="5615" w:hanging="360"/>
      </w:pPr>
      <w:rPr>
        <w:rFonts w:cs="Times New Roman"/>
      </w:rPr>
    </w:lvl>
    <w:lvl w:ilvl="7" w:tplc="04190019" w:tentative="1">
      <w:start w:val="1"/>
      <w:numFmt w:val="lowerLetter"/>
      <w:lvlText w:val="%8."/>
      <w:lvlJc w:val="left"/>
      <w:pPr>
        <w:tabs>
          <w:tab w:val="num" w:pos="6335"/>
        </w:tabs>
        <w:ind w:left="6335" w:hanging="360"/>
      </w:pPr>
      <w:rPr>
        <w:rFonts w:cs="Times New Roman"/>
      </w:rPr>
    </w:lvl>
    <w:lvl w:ilvl="8" w:tplc="0419001B" w:tentative="1">
      <w:start w:val="1"/>
      <w:numFmt w:val="lowerRoman"/>
      <w:lvlText w:val="%9."/>
      <w:lvlJc w:val="right"/>
      <w:pPr>
        <w:tabs>
          <w:tab w:val="num" w:pos="7055"/>
        </w:tabs>
        <w:ind w:left="7055" w:hanging="180"/>
      </w:pPr>
      <w:rPr>
        <w:rFonts w:cs="Times New Roman"/>
      </w:rPr>
    </w:lvl>
  </w:abstractNum>
  <w:abstractNum w:abstractNumId="27" w15:restartNumberingAfterBreak="0">
    <w:nsid w:val="3C9E2B5D"/>
    <w:multiLevelType w:val="hybridMultilevel"/>
    <w:tmpl w:val="5DDC50B8"/>
    <w:lvl w:ilvl="0" w:tplc="2682B63C">
      <w:start w:val="1"/>
      <w:numFmt w:val="bullet"/>
      <w:pStyle w:val="a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1AD5097"/>
    <w:multiLevelType w:val="multilevel"/>
    <w:tmpl w:val="E4E4A7B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9" w15:restartNumberingAfterBreak="0">
    <w:nsid w:val="46945E5D"/>
    <w:multiLevelType w:val="hybridMultilevel"/>
    <w:tmpl w:val="6F581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107993"/>
    <w:multiLevelType w:val="hybridMultilevel"/>
    <w:tmpl w:val="7FD0DFCC"/>
    <w:lvl w:ilvl="0" w:tplc="FFFFFFFF">
      <w:start w:val="1"/>
      <w:numFmt w:val="bullet"/>
      <w:pStyle w:val="21"/>
      <w:lvlText w:val=""/>
      <w:lvlJc w:val="left"/>
      <w:pPr>
        <w:tabs>
          <w:tab w:val="num" w:pos="1789"/>
        </w:tabs>
        <w:ind w:left="1712" w:hanging="283"/>
      </w:pPr>
      <w:rPr>
        <w:rFonts w:ascii="Symbol" w:hAnsi="Symbol" w:hint="default"/>
        <w:color w:val="auto"/>
      </w:rPr>
    </w:lvl>
    <w:lvl w:ilvl="1" w:tplc="FFFFFFFF">
      <w:start w:val="1"/>
      <w:numFmt w:val="bullet"/>
      <w:lvlText w:val="o"/>
      <w:lvlJc w:val="left"/>
      <w:pPr>
        <w:tabs>
          <w:tab w:val="num" w:pos="2149"/>
        </w:tabs>
        <w:ind w:left="2149" w:hanging="360"/>
      </w:pPr>
      <w:rPr>
        <w:rFonts w:ascii="Courier New" w:hAnsi="Courier New" w:hint="default"/>
      </w:rPr>
    </w:lvl>
    <w:lvl w:ilvl="2" w:tplc="FFFFFFFF">
      <w:start w:val="1"/>
      <w:numFmt w:val="bullet"/>
      <w:lvlText w:val=""/>
      <w:lvlJc w:val="left"/>
      <w:pPr>
        <w:tabs>
          <w:tab w:val="num" w:pos="2869"/>
        </w:tabs>
        <w:ind w:left="2869" w:hanging="360"/>
      </w:pPr>
      <w:rPr>
        <w:rFonts w:ascii="Wingdings" w:hAnsi="Wingdings"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Courier New" w:hAnsi="Courier New" w:hint="default"/>
      </w:rPr>
    </w:lvl>
    <w:lvl w:ilvl="5" w:tplc="FFFFFFFF">
      <w:start w:val="1"/>
      <w:numFmt w:val="bullet"/>
      <w:lvlText w:val=""/>
      <w:lvlJc w:val="left"/>
      <w:pPr>
        <w:tabs>
          <w:tab w:val="num" w:pos="5029"/>
        </w:tabs>
        <w:ind w:left="5029" w:hanging="360"/>
      </w:pPr>
      <w:rPr>
        <w:rFonts w:ascii="Wingdings" w:hAnsi="Wingdings" w:hint="default"/>
      </w:rPr>
    </w:lvl>
    <w:lvl w:ilvl="6" w:tplc="FFFFFFFF">
      <w:start w:val="1"/>
      <w:numFmt w:val="bullet"/>
      <w:lvlText w:val=""/>
      <w:lvlJc w:val="left"/>
      <w:pPr>
        <w:tabs>
          <w:tab w:val="num" w:pos="5749"/>
        </w:tabs>
        <w:ind w:left="5749" w:hanging="360"/>
      </w:pPr>
      <w:rPr>
        <w:rFonts w:ascii="Symbol" w:hAnsi="Symbol" w:hint="default"/>
      </w:rPr>
    </w:lvl>
    <w:lvl w:ilvl="7" w:tplc="FFFFFFFF">
      <w:start w:val="1"/>
      <w:numFmt w:val="bullet"/>
      <w:lvlText w:val="o"/>
      <w:lvlJc w:val="left"/>
      <w:pPr>
        <w:tabs>
          <w:tab w:val="num" w:pos="6469"/>
        </w:tabs>
        <w:ind w:left="6469" w:hanging="360"/>
      </w:pPr>
      <w:rPr>
        <w:rFonts w:ascii="Courier New" w:hAnsi="Courier New" w:hint="default"/>
      </w:rPr>
    </w:lvl>
    <w:lvl w:ilvl="8" w:tplc="FFFFFFFF">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4DBD18E7"/>
    <w:multiLevelType w:val="multilevel"/>
    <w:tmpl w:val="A9F80734"/>
    <w:lvl w:ilvl="0">
      <w:start w:val="1"/>
      <w:numFmt w:val="decimal"/>
      <w:lvlText w:val="%1."/>
      <w:lvlJc w:val="left"/>
      <w:pPr>
        <w:ind w:left="360" w:hanging="360"/>
      </w:pPr>
      <w:rPr>
        <w:rFonts w:cs="Times New Roman"/>
      </w:rPr>
    </w:lvl>
    <w:lvl w:ilvl="1">
      <w:start w:val="1"/>
      <w:numFmt w:val="decimal"/>
      <w:pStyle w:val="12"/>
      <w:lvlText w:val="%1.%2."/>
      <w:lvlJc w:val="left"/>
      <w:pPr>
        <w:ind w:left="432" w:hanging="432"/>
      </w:pPr>
      <w:rPr>
        <w:rFonts w:cs="Times New Roman"/>
      </w:rPr>
    </w:lvl>
    <w:lvl w:ilvl="2">
      <w:start w:val="1"/>
      <w:numFmt w:val="decimal"/>
      <w:pStyle w:val="22"/>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555A2D49"/>
    <w:multiLevelType w:val="hybridMultilevel"/>
    <w:tmpl w:val="ED1A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BFB6CBB"/>
    <w:multiLevelType w:val="hybridMultilevel"/>
    <w:tmpl w:val="1BA62592"/>
    <w:lvl w:ilvl="0" w:tplc="C08898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306EC2"/>
    <w:multiLevelType w:val="hybridMultilevel"/>
    <w:tmpl w:val="CD7813EA"/>
    <w:lvl w:ilvl="0" w:tplc="FFFFFFFF">
      <w:start w:val="1"/>
      <w:numFmt w:val="russianLower"/>
      <w:pStyle w:val="13"/>
      <w:lvlText w:val="%1)"/>
      <w:lvlJc w:val="left"/>
      <w:pPr>
        <w:ind w:left="1428" w:hanging="360"/>
      </w:pPr>
      <w:rPr>
        <w:rFonts w:cs="Times New Roman" w:hint="default"/>
      </w:rPr>
    </w:lvl>
    <w:lvl w:ilvl="1" w:tplc="FFFFFFFF" w:tentative="1">
      <w:start w:val="1"/>
      <w:numFmt w:val="lowerLetter"/>
      <w:pStyle w:val="23"/>
      <w:lvlText w:val="%2."/>
      <w:lvlJc w:val="left"/>
      <w:pPr>
        <w:ind w:left="1941" w:hanging="360"/>
      </w:pPr>
      <w:rPr>
        <w:rFonts w:cs="Times New Roman"/>
      </w:rPr>
    </w:lvl>
    <w:lvl w:ilvl="2" w:tplc="FFFFFFFF" w:tentative="1">
      <w:start w:val="1"/>
      <w:numFmt w:val="lowerRoman"/>
      <w:lvlText w:val="%3."/>
      <w:lvlJc w:val="right"/>
      <w:pPr>
        <w:ind w:left="2661" w:hanging="180"/>
      </w:pPr>
      <w:rPr>
        <w:rFonts w:cs="Times New Roman"/>
      </w:rPr>
    </w:lvl>
    <w:lvl w:ilvl="3" w:tplc="FFFFFFFF" w:tentative="1">
      <w:start w:val="1"/>
      <w:numFmt w:val="decimal"/>
      <w:lvlText w:val="%4."/>
      <w:lvlJc w:val="left"/>
      <w:pPr>
        <w:ind w:left="3381" w:hanging="360"/>
      </w:pPr>
      <w:rPr>
        <w:rFonts w:cs="Times New Roman"/>
      </w:rPr>
    </w:lvl>
    <w:lvl w:ilvl="4" w:tplc="FFFFFFFF" w:tentative="1">
      <w:start w:val="1"/>
      <w:numFmt w:val="lowerLetter"/>
      <w:lvlText w:val="%5."/>
      <w:lvlJc w:val="left"/>
      <w:pPr>
        <w:ind w:left="4101" w:hanging="360"/>
      </w:pPr>
      <w:rPr>
        <w:rFonts w:cs="Times New Roman"/>
      </w:rPr>
    </w:lvl>
    <w:lvl w:ilvl="5" w:tplc="FFFFFFFF" w:tentative="1">
      <w:start w:val="1"/>
      <w:numFmt w:val="lowerRoman"/>
      <w:lvlText w:val="%6."/>
      <w:lvlJc w:val="right"/>
      <w:pPr>
        <w:ind w:left="4821" w:hanging="180"/>
      </w:pPr>
      <w:rPr>
        <w:rFonts w:cs="Times New Roman"/>
      </w:rPr>
    </w:lvl>
    <w:lvl w:ilvl="6" w:tplc="FFFFFFFF" w:tentative="1">
      <w:start w:val="1"/>
      <w:numFmt w:val="decimal"/>
      <w:lvlText w:val="%7."/>
      <w:lvlJc w:val="left"/>
      <w:pPr>
        <w:ind w:left="5541" w:hanging="360"/>
      </w:pPr>
      <w:rPr>
        <w:rFonts w:cs="Times New Roman"/>
      </w:rPr>
    </w:lvl>
    <w:lvl w:ilvl="7" w:tplc="FFFFFFFF" w:tentative="1">
      <w:start w:val="1"/>
      <w:numFmt w:val="lowerLetter"/>
      <w:lvlText w:val="%8."/>
      <w:lvlJc w:val="left"/>
      <w:pPr>
        <w:ind w:left="6261" w:hanging="360"/>
      </w:pPr>
      <w:rPr>
        <w:rFonts w:cs="Times New Roman"/>
      </w:rPr>
    </w:lvl>
    <w:lvl w:ilvl="8" w:tplc="FFFFFFFF" w:tentative="1">
      <w:start w:val="1"/>
      <w:numFmt w:val="lowerRoman"/>
      <w:lvlText w:val="%9."/>
      <w:lvlJc w:val="right"/>
      <w:pPr>
        <w:ind w:left="6981" w:hanging="180"/>
      </w:pPr>
      <w:rPr>
        <w:rFonts w:cs="Times New Roman"/>
      </w:rPr>
    </w:lvl>
  </w:abstractNum>
  <w:abstractNum w:abstractNumId="35" w15:restartNumberingAfterBreak="0">
    <w:nsid w:val="76E804FA"/>
    <w:multiLevelType w:val="multilevel"/>
    <w:tmpl w:val="6CFEC782"/>
    <w:name w:val="WW8Num73"/>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79157E96"/>
    <w:multiLevelType w:val="multilevel"/>
    <w:tmpl w:val="0AD286A6"/>
    <w:lvl w:ilvl="0">
      <w:start w:val="3"/>
      <w:numFmt w:val="decimal"/>
      <w:lvlText w:val="%1."/>
      <w:lvlJc w:val="left"/>
      <w:pPr>
        <w:tabs>
          <w:tab w:val="num" w:pos="360"/>
        </w:tabs>
        <w:ind w:left="360" w:hanging="360"/>
      </w:pPr>
      <w:rPr>
        <w:rFonts w:cs="Times New Roman" w:hint="default"/>
        <w:b/>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37" w15:restartNumberingAfterBreak="0">
    <w:nsid w:val="7A346F4D"/>
    <w:multiLevelType w:val="multilevel"/>
    <w:tmpl w:val="6B446A1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02"/>
        </w:tabs>
        <w:ind w:left="502" w:hanging="360"/>
      </w:pPr>
      <w:rPr>
        <w:rFonts w:cs="Times New Roman" w:hint="default"/>
      </w:rPr>
    </w:lvl>
    <w:lvl w:ilvl="2">
      <w:start w:val="1"/>
      <w:numFmt w:val="decimal"/>
      <w:lvlText w:val="%1.%2.%3."/>
      <w:lvlJc w:val="left"/>
      <w:pPr>
        <w:tabs>
          <w:tab w:val="num" w:pos="1980"/>
        </w:tabs>
        <w:ind w:left="19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8" w15:restartNumberingAfterBreak="0">
    <w:nsid w:val="7AA32471"/>
    <w:multiLevelType w:val="hybridMultilevel"/>
    <w:tmpl w:val="5F2EC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5E0645"/>
    <w:multiLevelType w:val="multilevel"/>
    <w:tmpl w:val="548CD9D2"/>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260"/>
        </w:tabs>
        <w:ind w:left="126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num w:numId="1">
    <w:abstractNumId w:val="2"/>
  </w:num>
  <w:num w:numId="2">
    <w:abstractNumId w:val="1"/>
  </w:num>
  <w:num w:numId="3">
    <w:abstractNumId w:val="3"/>
  </w:num>
  <w:num w:numId="4">
    <w:abstractNumId w:val="0"/>
  </w:num>
  <w:num w:numId="5">
    <w:abstractNumId w:val="2"/>
  </w:num>
  <w:num w:numId="6">
    <w:abstractNumId w:val="1"/>
  </w:num>
  <w:num w:numId="7">
    <w:abstractNumId w:val="3"/>
  </w:num>
  <w:num w:numId="8">
    <w:abstractNumId w:val="0"/>
  </w:num>
  <w:num w:numId="9">
    <w:abstractNumId w:val="2"/>
  </w:num>
  <w:num w:numId="10">
    <w:abstractNumId w:val="1"/>
  </w:num>
  <w:num w:numId="11">
    <w:abstractNumId w:val="3"/>
  </w:num>
  <w:num w:numId="12">
    <w:abstractNumId w:val="0"/>
  </w:num>
  <w:num w:numId="13">
    <w:abstractNumId w:val="2"/>
  </w:num>
  <w:num w:numId="14">
    <w:abstractNumId w:val="1"/>
  </w:num>
  <w:num w:numId="15">
    <w:abstractNumId w:val="3"/>
  </w:num>
  <w:num w:numId="16">
    <w:abstractNumId w:val="0"/>
  </w:num>
  <w:num w:numId="17">
    <w:abstractNumId w:val="4"/>
  </w:num>
  <w:num w:numId="18">
    <w:abstractNumId w:val="21"/>
  </w:num>
  <w:num w:numId="19">
    <w:abstractNumId w:val="37"/>
  </w:num>
  <w:num w:numId="20">
    <w:abstractNumId w:val="24"/>
  </w:num>
  <w:num w:numId="21">
    <w:abstractNumId w:val="28"/>
  </w:num>
  <w:num w:numId="22">
    <w:abstractNumId w:val="7"/>
  </w:num>
  <w:num w:numId="23">
    <w:abstractNumId w:val="10"/>
  </w:num>
  <w:num w:numId="24">
    <w:abstractNumId w:val="2"/>
  </w:num>
  <w:num w:numId="25">
    <w:abstractNumId w:val="34"/>
  </w:num>
  <w:num w:numId="26">
    <w:abstractNumId w:val="31"/>
  </w:num>
  <w:num w:numId="27">
    <w:abstractNumId w:val="22"/>
  </w:num>
  <w:num w:numId="28">
    <w:abstractNumId w:val="20"/>
  </w:num>
  <w:num w:numId="29">
    <w:abstractNumId w:val="27"/>
  </w:num>
  <w:num w:numId="30">
    <w:abstractNumId w:val="30"/>
  </w:num>
  <w:num w:numId="31">
    <w:abstractNumId w:val="19"/>
  </w:num>
  <w:num w:numId="32">
    <w:abstractNumId w:val="26"/>
  </w:num>
  <w:num w:numId="33">
    <w:abstractNumId w:val="39"/>
  </w:num>
  <w:num w:numId="34">
    <w:abstractNumId w:val="36"/>
  </w:num>
  <w:num w:numId="35">
    <w:abstractNumId w:val="18"/>
  </w:num>
  <w:num w:numId="36">
    <w:abstractNumId w:val="25"/>
  </w:num>
  <w:num w:numId="37">
    <w:abstractNumId w:val="23"/>
  </w:num>
  <w:num w:numId="38">
    <w:abstractNumId w:val="32"/>
  </w:num>
  <w:num w:numId="39">
    <w:abstractNumId w:val="29"/>
  </w:num>
  <w:num w:numId="40">
    <w:abstractNumId w:val="17"/>
  </w:num>
  <w:num w:numId="41">
    <w:abstractNumId w:val="33"/>
  </w:num>
  <w:num w:numId="42">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BE2"/>
    <w:rsid w:val="00001C69"/>
    <w:rsid w:val="00003030"/>
    <w:rsid w:val="000043FF"/>
    <w:rsid w:val="00004E4F"/>
    <w:rsid w:val="00012EF1"/>
    <w:rsid w:val="00013499"/>
    <w:rsid w:val="000162ED"/>
    <w:rsid w:val="00021B48"/>
    <w:rsid w:val="000222A6"/>
    <w:rsid w:val="00023B1C"/>
    <w:rsid w:val="00026EF4"/>
    <w:rsid w:val="00027D6C"/>
    <w:rsid w:val="00030AC6"/>
    <w:rsid w:val="000336F3"/>
    <w:rsid w:val="00034362"/>
    <w:rsid w:val="0004106F"/>
    <w:rsid w:val="000438AD"/>
    <w:rsid w:val="000461C9"/>
    <w:rsid w:val="000563AD"/>
    <w:rsid w:val="0005734D"/>
    <w:rsid w:val="00057E5C"/>
    <w:rsid w:val="00063DF9"/>
    <w:rsid w:val="000661A4"/>
    <w:rsid w:val="000677FD"/>
    <w:rsid w:val="000715BA"/>
    <w:rsid w:val="000726C8"/>
    <w:rsid w:val="00075522"/>
    <w:rsid w:val="000761D2"/>
    <w:rsid w:val="000768BA"/>
    <w:rsid w:val="00076EED"/>
    <w:rsid w:val="00077890"/>
    <w:rsid w:val="00080A21"/>
    <w:rsid w:val="000822A0"/>
    <w:rsid w:val="000822F9"/>
    <w:rsid w:val="000863B2"/>
    <w:rsid w:val="000864B7"/>
    <w:rsid w:val="00087F0C"/>
    <w:rsid w:val="00090FA2"/>
    <w:rsid w:val="000922EF"/>
    <w:rsid w:val="0009275A"/>
    <w:rsid w:val="000929A0"/>
    <w:rsid w:val="00093A0C"/>
    <w:rsid w:val="000A3BFF"/>
    <w:rsid w:val="000A5CB1"/>
    <w:rsid w:val="000B2008"/>
    <w:rsid w:val="000B35F8"/>
    <w:rsid w:val="000B36BD"/>
    <w:rsid w:val="000B3F2B"/>
    <w:rsid w:val="000B4B27"/>
    <w:rsid w:val="000C1827"/>
    <w:rsid w:val="000C24B3"/>
    <w:rsid w:val="000C2876"/>
    <w:rsid w:val="000C564C"/>
    <w:rsid w:val="000D06B9"/>
    <w:rsid w:val="000D06EF"/>
    <w:rsid w:val="000D221A"/>
    <w:rsid w:val="000D4101"/>
    <w:rsid w:val="000D5A1D"/>
    <w:rsid w:val="000D68D5"/>
    <w:rsid w:val="000E042A"/>
    <w:rsid w:val="000E30B8"/>
    <w:rsid w:val="000E54D3"/>
    <w:rsid w:val="000E7852"/>
    <w:rsid w:val="000F21D0"/>
    <w:rsid w:val="000F2A83"/>
    <w:rsid w:val="000F350C"/>
    <w:rsid w:val="000F35B8"/>
    <w:rsid w:val="000F45F3"/>
    <w:rsid w:val="000F4D06"/>
    <w:rsid w:val="000F692F"/>
    <w:rsid w:val="000F7FA6"/>
    <w:rsid w:val="00101E79"/>
    <w:rsid w:val="00102337"/>
    <w:rsid w:val="00105AFD"/>
    <w:rsid w:val="00106ED2"/>
    <w:rsid w:val="00111816"/>
    <w:rsid w:val="00111822"/>
    <w:rsid w:val="00111AE0"/>
    <w:rsid w:val="0012032F"/>
    <w:rsid w:val="00123036"/>
    <w:rsid w:val="0012364F"/>
    <w:rsid w:val="00123E68"/>
    <w:rsid w:val="00126E94"/>
    <w:rsid w:val="001272C9"/>
    <w:rsid w:val="00131F13"/>
    <w:rsid w:val="00132407"/>
    <w:rsid w:val="00136305"/>
    <w:rsid w:val="00141305"/>
    <w:rsid w:val="0014180B"/>
    <w:rsid w:val="001447A2"/>
    <w:rsid w:val="00145E32"/>
    <w:rsid w:val="00146E2A"/>
    <w:rsid w:val="00154253"/>
    <w:rsid w:val="00156B75"/>
    <w:rsid w:val="001574FC"/>
    <w:rsid w:val="001601BD"/>
    <w:rsid w:val="00160767"/>
    <w:rsid w:val="00163730"/>
    <w:rsid w:val="00163F47"/>
    <w:rsid w:val="00174D9E"/>
    <w:rsid w:val="0018372A"/>
    <w:rsid w:val="0018491A"/>
    <w:rsid w:val="00184F29"/>
    <w:rsid w:val="001858B6"/>
    <w:rsid w:val="00186794"/>
    <w:rsid w:val="00191195"/>
    <w:rsid w:val="00193C7B"/>
    <w:rsid w:val="00195071"/>
    <w:rsid w:val="00196586"/>
    <w:rsid w:val="001A045B"/>
    <w:rsid w:val="001A4229"/>
    <w:rsid w:val="001A4F9A"/>
    <w:rsid w:val="001A552B"/>
    <w:rsid w:val="001B056F"/>
    <w:rsid w:val="001B0858"/>
    <w:rsid w:val="001B0A4E"/>
    <w:rsid w:val="001B12AD"/>
    <w:rsid w:val="001B1792"/>
    <w:rsid w:val="001B2159"/>
    <w:rsid w:val="001B24D3"/>
    <w:rsid w:val="001B3773"/>
    <w:rsid w:val="001B5806"/>
    <w:rsid w:val="001C2BE2"/>
    <w:rsid w:val="001C2EB2"/>
    <w:rsid w:val="001C5A0D"/>
    <w:rsid w:val="001D5112"/>
    <w:rsid w:val="001D7BBF"/>
    <w:rsid w:val="001E3692"/>
    <w:rsid w:val="001F0C2A"/>
    <w:rsid w:val="001F0F39"/>
    <w:rsid w:val="001F6C02"/>
    <w:rsid w:val="0020457E"/>
    <w:rsid w:val="00204BCA"/>
    <w:rsid w:val="00204C9F"/>
    <w:rsid w:val="00205055"/>
    <w:rsid w:val="0020765E"/>
    <w:rsid w:val="00207676"/>
    <w:rsid w:val="00210843"/>
    <w:rsid w:val="00211A7E"/>
    <w:rsid w:val="00213837"/>
    <w:rsid w:val="00214701"/>
    <w:rsid w:val="00215BEB"/>
    <w:rsid w:val="00216B8B"/>
    <w:rsid w:val="00217D54"/>
    <w:rsid w:val="00221D8D"/>
    <w:rsid w:val="00222323"/>
    <w:rsid w:val="00222DDC"/>
    <w:rsid w:val="0022405A"/>
    <w:rsid w:val="00226101"/>
    <w:rsid w:val="00231CE1"/>
    <w:rsid w:val="002328B8"/>
    <w:rsid w:val="00234945"/>
    <w:rsid w:val="00234AF9"/>
    <w:rsid w:val="00236E0D"/>
    <w:rsid w:val="00237930"/>
    <w:rsid w:val="0024027B"/>
    <w:rsid w:val="00240969"/>
    <w:rsid w:val="00241014"/>
    <w:rsid w:val="00241C6A"/>
    <w:rsid w:val="00244AC9"/>
    <w:rsid w:val="00245775"/>
    <w:rsid w:val="0025099C"/>
    <w:rsid w:val="00253840"/>
    <w:rsid w:val="00253DC6"/>
    <w:rsid w:val="00254328"/>
    <w:rsid w:val="002569D9"/>
    <w:rsid w:val="00257532"/>
    <w:rsid w:val="002625D3"/>
    <w:rsid w:val="00263A31"/>
    <w:rsid w:val="00266C56"/>
    <w:rsid w:val="00266F8E"/>
    <w:rsid w:val="0027229A"/>
    <w:rsid w:val="00273184"/>
    <w:rsid w:val="00273DDE"/>
    <w:rsid w:val="00273E14"/>
    <w:rsid w:val="00275E36"/>
    <w:rsid w:val="00277B62"/>
    <w:rsid w:val="00282D90"/>
    <w:rsid w:val="002870D3"/>
    <w:rsid w:val="002913FC"/>
    <w:rsid w:val="00292CD8"/>
    <w:rsid w:val="00296047"/>
    <w:rsid w:val="0029773A"/>
    <w:rsid w:val="002A1775"/>
    <w:rsid w:val="002A2998"/>
    <w:rsid w:val="002A35B6"/>
    <w:rsid w:val="002A6E35"/>
    <w:rsid w:val="002A7A34"/>
    <w:rsid w:val="002A7D63"/>
    <w:rsid w:val="002B0248"/>
    <w:rsid w:val="002B7AED"/>
    <w:rsid w:val="002B7CAF"/>
    <w:rsid w:val="002C0A1D"/>
    <w:rsid w:val="002C120F"/>
    <w:rsid w:val="002C12B3"/>
    <w:rsid w:val="002C5358"/>
    <w:rsid w:val="002C6779"/>
    <w:rsid w:val="002C6D54"/>
    <w:rsid w:val="002C6D86"/>
    <w:rsid w:val="002D372D"/>
    <w:rsid w:val="002D3831"/>
    <w:rsid w:val="002D5CDE"/>
    <w:rsid w:val="002D76C6"/>
    <w:rsid w:val="002D7DCD"/>
    <w:rsid w:val="002E1318"/>
    <w:rsid w:val="002E32D0"/>
    <w:rsid w:val="002E49F8"/>
    <w:rsid w:val="002E63E3"/>
    <w:rsid w:val="002F5BE2"/>
    <w:rsid w:val="002F75CA"/>
    <w:rsid w:val="003008B0"/>
    <w:rsid w:val="00301CD1"/>
    <w:rsid w:val="003054B1"/>
    <w:rsid w:val="003061BE"/>
    <w:rsid w:val="00306C1A"/>
    <w:rsid w:val="0031064E"/>
    <w:rsid w:val="00311234"/>
    <w:rsid w:val="00312B26"/>
    <w:rsid w:val="003131DC"/>
    <w:rsid w:val="00316373"/>
    <w:rsid w:val="0031653D"/>
    <w:rsid w:val="003205D2"/>
    <w:rsid w:val="00321749"/>
    <w:rsid w:val="00327CE8"/>
    <w:rsid w:val="00332733"/>
    <w:rsid w:val="00333467"/>
    <w:rsid w:val="00334D03"/>
    <w:rsid w:val="003408C3"/>
    <w:rsid w:val="003408C4"/>
    <w:rsid w:val="003456EF"/>
    <w:rsid w:val="0034596B"/>
    <w:rsid w:val="00347984"/>
    <w:rsid w:val="00351744"/>
    <w:rsid w:val="00351F7C"/>
    <w:rsid w:val="00353737"/>
    <w:rsid w:val="00355DDD"/>
    <w:rsid w:val="00356B70"/>
    <w:rsid w:val="00357F17"/>
    <w:rsid w:val="00361290"/>
    <w:rsid w:val="00361401"/>
    <w:rsid w:val="00362ABC"/>
    <w:rsid w:val="003633FF"/>
    <w:rsid w:val="00364C06"/>
    <w:rsid w:val="00366290"/>
    <w:rsid w:val="00371841"/>
    <w:rsid w:val="00373886"/>
    <w:rsid w:val="00380558"/>
    <w:rsid w:val="00383A1A"/>
    <w:rsid w:val="00386568"/>
    <w:rsid w:val="00392D91"/>
    <w:rsid w:val="00396E76"/>
    <w:rsid w:val="003A5A63"/>
    <w:rsid w:val="003A6FA9"/>
    <w:rsid w:val="003B07C9"/>
    <w:rsid w:val="003B3003"/>
    <w:rsid w:val="003B5D1A"/>
    <w:rsid w:val="003B71AC"/>
    <w:rsid w:val="003C124D"/>
    <w:rsid w:val="003C16EB"/>
    <w:rsid w:val="003C1EDB"/>
    <w:rsid w:val="003C26FB"/>
    <w:rsid w:val="003C2BBD"/>
    <w:rsid w:val="003C6B18"/>
    <w:rsid w:val="003C7345"/>
    <w:rsid w:val="003D0004"/>
    <w:rsid w:val="003D00B7"/>
    <w:rsid w:val="003D5482"/>
    <w:rsid w:val="003E131A"/>
    <w:rsid w:val="003E173C"/>
    <w:rsid w:val="003E2733"/>
    <w:rsid w:val="003E33A0"/>
    <w:rsid w:val="003E4827"/>
    <w:rsid w:val="003E7F0F"/>
    <w:rsid w:val="003F07C8"/>
    <w:rsid w:val="003F1ABF"/>
    <w:rsid w:val="003F215A"/>
    <w:rsid w:val="003F21EC"/>
    <w:rsid w:val="003F37BC"/>
    <w:rsid w:val="003F5E2F"/>
    <w:rsid w:val="003F5E75"/>
    <w:rsid w:val="003F6033"/>
    <w:rsid w:val="003F6B16"/>
    <w:rsid w:val="003F7A24"/>
    <w:rsid w:val="003F7EDD"/>
    <w:rsid w:val="0040279A"/>
    <w:rsid w:val="00404841"/>
    <w:rsid w:val="00405173"/>
    <w:rsid w:val="0041136F"/>
    <w:rsid w:val="00411834"/>
    <w:rsid w:val="00413038"/>
    <w:rsid w:val="004209EA"/>
    <w:rsid w:val="00420CAF"/>
    <w:rsid w:val="004220B4"/>
    <w:rsid w:val="00422BC7"/>
    <w:rsid w:val="0042491E"/>
    <w:rsid w:val="00424C42"/>
    <w:rsid w:val="00425C49"/>
    <w:rsid w:val="00425CC4"/>
    <w:rsid w:val="00426732"/>
    <w:rsid w:val="0043006A"/>
    <w:rsid w:val="00431B01"/>
    <w:rsid w:val="00432E8A"/>
    <w:rsid w:val="00433279"/>
    <w:rsid w:val="00437D9E"/>
    <w:rsid w:val="00442C13"/>
    <w:rsid w:val="00443769"/>
    <w:rsid w:val="004457F8"/>
    <w:rsid w:val="00446A6B"/>
    <w:rsid w:val="00446BCB"/>
    <w:rsid w:val="00446D9C"/>
    <w:rsid w:val="00450E5D"/>
    <w:rsid w:val="00451137"/>
    <w:rsid w:val="00453F74"/>
    <w:rsid w:val="00455E26"/>
    <w:rsid w:val="00456707"/>
    <w:rsid w:val="00457572"/>
    <w:rsid w:val="00460759"/>
    <w:rsid w:val="00462FA7"/>
    <w:rsid w:val="004668EE"/>
    <w:rsid w:val="00470103"/>
    <w:rsid w:val="00471897"/>
    <w:rsid w:val="00472D73"/>
    <w:rsid w:val="00474590"/>
    <w:rsid w:val="004765F2"/>
    <w:rsid w:val="004766DA"/>
    <w:rsid w:val="004825DE"/>
    <w:rsid w:val="0048503A"/>
    <w:rsid w:val="004855C2"/>
    <w:rsid w:val="00490D89"/>
    <w:rsid w:val="00491EA9"/>
    <w:rsid w:val="004A212E"/>
    <w:rsid w:val="004A36D2"/>
    <w:rsid w:val="004A5F60"/>
    <w:rsid w:val="004A765C"/>
    <w:rsid w:val="004B0957"/>
    <w:rsid w:val="004B3F25"/>
    <w:rsid w:val="004D1BA5"/>
    <w:rsid w:val="004D518E"/>
    <w:rsid w:val="004D552C"/>
    <w:rsid w:val="004D565C"/>
    <w:rsid w:val="004E46DB"/>
    <w:rsid w:val="004F7301"/>
    <w:rsid w:val="004F7E7C"/>
    <w:rsid w:val="00501C44"/>
    <w:rsid w:val="00503517"/>
    <w:rsid w:val="00504123"/>
    <w:rsid w:val="00504150"/>
    <w:rsid w:val="005043EF"/>
    <w:rsid w:val="0050695C"/>
    <w:rsid w:val="00510925"/>
    <w:rsid w:val="00511AC3"/>
    <w:rsid w:val="0051267F"/>
    <w:rsid w:val="005136C4"/>
    <w:rsid w:val="00517E51"/>
    <w:rsid w:val="005201CE"/>
    <w:rsid w:val="00523489"/>
    <w:rsid w:val="00523528"/>
    <w:rsid w:val="0052486E"/>
    <w:rsid w:val="005264C0"/>
    <w:rsid w:val="005313BE"/>
    <w:rsid w:val="00535186"/>
    <w:rsid w:val="0053790E"/>
    <w:rsid w:val="0054111E"/>
    <w:rsid w:val="00542A3F"/>
    <w:rsid w:val="00543A5C"/>
    <w:rsid w:val="0054544F"/>
    <w:rsid w:val="0054737F"/>
    <w:rsid w:val="005503CE"/>
    <w:rsid w:val="00553BE7"/>
    <w:rsid w:val="00555194"/>
    <w:rsid w:val="005556CC"/>
    <w:rsid w:val="005636F0"/>
    <w:rsid w:val="005666BE"/>
    <w:rsid w:val="005706A6"/>
    <w:rsid w:val="00570E72"/>
    <w:rsid w:val="00577DE5"/>
    <w:rsid w:val="0059176F"/>
    <w:rsid w:val="00592B26"/>
    <w:rsid w:val="00594B11"/>
    <w:rsid w:val="005955CF"/>
    <w:rsid w:val="00595632"/>
    <w:rsid w:val="0059604D"/>
    <w:rsid w:val="005A2371"/>
    <w:rsid w:val="005A4792"/>
    <w:rsid w:val="005A5B1C"/>
    <w:rsid w:val="005A665C"/>
    <w:rsid w:val="005B4CEB"/>
    <w:rsid w:val="005B5326"/>
    <w:rsid w:val="005B58CF"/>
    <w:rsid w:val="005B6280"/>
    <w:rsid w:val="005C1B09"/>
    <w:rsid w:val="005C2D75"/>
    <w:rsid w:val="005C6BB3"/>
    <w:rsid w:val="005C7E2B"/>
    <w:rsid w:val="005D16F4"/>
    <w:rsid w:val="005D3192"/>
    <w:rsid w:val="005E37C3"/>
    <w:rsid w:val="005F0A19"/>
    <w:rsid w:val="005F1C37"/>
    <w:rsid w:val="005F328F"/>
    <w:rsid w:val="005F3364"/>
    <w:rsid w:val="005F6F33"/>
    <w:rsid w:val="00602D26"/>
    <w:rsid w:val="00602EA1"/>
    <w:rsid w:val="0060466F"/>
    <w:rsid w:val="006055FA"/>
    <w:rsid w:val="00605A04"/>
    <w:rsid w:val="006108CA"/>
    <w:rsid w:val="00611AB6"/>
    <w:rsid w:val="006143FC"/>
    <w:rsid w:val="006163E7"/>
    <w:rsid w:val="0062149F"/>
    <w:rsid w:val="00621EC4"/>
    <w:rsid w:val="006239DA"/>
    <w:rsid w:val="006244CC"/>
    <w:rsid w:val="00631E0A"/>
    <w:rsid w:val="006320AA"/>
    <w:rsid w:val="0063779B"/>
    <w:rsid w:val="006416B0"/>
    <w:rsid w:val="00642FC6"/>
    <w:rsid w:val="006435CD"/>
    <w:rsid w:val="0064521D"/>
    <w:rsid w:val="006459B5"/>
    <w:rsid w:val="00650059"/>
    <w:rsid w:val="006561C7"/>
    <w:rsid w:val="00661600"/>
    <w:rsid w:val="00661763"/>
    <w:rsid w:val="00661F91"/>
    <w:rsid w:val="006625EE"/>
    <w:rsid w:val="00663202"/>
    <w:rsid w:val="00663F4C"/>
    <w:rsid w:val="00665998"/>
    <w:rsid w:val="006670A8"/>
    <w:rsid w:val="00671450"/>
    <w:rsid w:val="00674491"/>
    <w:rsid w:val="00686936"/>
    <w:rsid w:val="00690A85"/>
    <w:rsid w:val="00693D6E"/>
    <w:rsid w:val="006949C2"/>
    <w:rsid w:val="006963FC"/>
    <w:rsid w:val="00696D3B"/>
    <w:rsid w:val="006A71B0"/>
    <w:rsid w:val="006B3AB3"/>
    <w:rsid w:val="006B534D"/>
    <w:rsid w:val="006B670A"/>
    <w:rsid w:val="006B6BA4"/>
    <w:rsid w:val="006C13B4"/>
    <w:rsid w:val="006C3ADD"/>
    <w:rsid w:val="006C3C2F"/>
    <w:rsid w:val="006C60A9"/>
    <w:rsid w:val="006C61F6"/>
    <w:rsid w:val="006C7AE6"/>
    <w:rsid w:val="006D24E1"/>
    <w:rsid w:val="006D361F"/>
    <w:rsid w:val="006D6A49"/>
    <w:rsid w:val="006E43F8"/>
    <w:rsid w:val="006E54B0"/>
    <w:rsid w:val="006E7F28"/>
    <w:rsid w:val="006F4B3A"/>
    <w:rsid w:val="006F60FD"/>
    <w:rsid w:val="00702F13"/>
    <w:rsid w:val="00703030"/>
    <w:rsid w:val="007038BB"/>
    <w:rsid w:val="00707EA9"/>
    <w:rsid w:val="00711D37"/>
    <w:rsid w:val="007120C3"/>
    <w:rsid w:val="00714C17"/>
    <w:rsid w:val="00716023"/>
    <w:rsid w:val="007169C0"/>
    <w:rsid w:val="00720051"/>
    <w:rsid w:val="00720A9D"/>
    <w:rsid w:val="00724A43"/>
    <w:rsid w:val="00725010"/>
    <w:rsid w:val="007254DE"/>
    <w:rsid w:val="00727A1F"/>
    <w:rsid w:val="00734DBB"/>
    <w:rsid w:val="00735E06"/>
    <w:rsid w:val="00737693"/>
    <w:rsid w:val="00740ADA"/>
    <w:rsid w:val="00744067"/>
    <w:rsid w:val="0075178C"/>
    <w:rsid w:val="00751874"/>
    <w:rsid w:val="00753A78"/>
    <w:rsid w:val="0075619B"/>
    <w:rsid w:val="00761540"/>
    <w:rsid w:val="00762124"/>
    <w:rsid w:val="00762528"/>
    <w:rsid w:val="00765C05"/>
    <w:rsid w:val="00767B77"/>
    <w:rsid w:val="00770B75"/>
    <w:rsid w:val="0077511E"/>
    <w:rsid w:val="00781B25"/>
    <w:rsid w:val="00785E3A"/>
    <w:rsid w:val="0078753B"/>
    <w:rsid w:val="007946E9"/>
    <w:rsid w:val="00794907"/>
    <w:rsid w:val="00797A28"/>
    <w:rsid w:val="007A0A46"/>
    <w:rsid w:val="007A42DC"/>
    <w:rsid w:val="007A4702"/>
    <w:rsid w:val="007A62DC"/>
    <w:rsid w:val="007A7F2B"/>
    <w:rsid w:val="007B01E1"/>
    <w:rsid w:val="007B0BAF"/>
    <w:rsid w:val="007B2EF9"/>
    <w:rsid w:val="007B3ABC"/>
    <w:rsid w:val="007B5C43"/>
    <w:rsid w:val="007B6039"/>
    <w:rsid w:val="007B6388"/>
    <w:rsid w:val="007C00E9"/>
    <w:rsid w:val="007C0906"/>
    <w:rsid w:val="007C10D5"/>
    <w:rsid w:val="007C195B"/>
    <w:rsid w:val="007C25B0"/>
    <w:rsid w:val="007C40E6"/>
    <w:rsid w:val="007C7BD8"/>
    <w:rsid w:val="007D040E"/>
    <w:rsid w:val="007D1D95"/>
    <w:rsid w:val="007D5126"/>
    <w:rsid w:val="007D6177"/>
    <w:rsid w:val="007E0C4C"/>
    <w:rsid w:val="007E46EC"/>
    <w:rsid w:val="007E47E7"/>
    <w:rsid w:val="007E5026"/>
    <w:rsid w:val="007F15D4"/>
    <w:rsid w:val="007F2147"/>
    <w:rsid w:val="007F5F3E"/>
    <w:rsid w:val="007F620D"/>
    <w:rsid w:val="00801E30"/>
    <w:rsid w:val="0080245C"/>
    <w:rsid w:val="008038EF"/>
    <w:rsid w:val="00805055"/>
    <w:rsid w:val="00807E7B"/>
    <w:rsid w:val="008215B7"/>
    <w:rsid w:val="00823540"/>
    <w:rsid w:val="008243C0"/>
    <w:rsid w:val="0083012B"/>
    <w:rsid w:val="008302ED"/>
    <w:rsid w:val="00831B09"/>
    <w:rsid w:val="00832F6E"/>
    <w:rsid w:val="008369E2"/>
    <w:rsid w:val="008416A2"/>
    <w:rsid w:val="00841800"/>
    <w:rsid w:val="0084310E"/>
    <w:rsid w:val="00844B6D"/>
    <w:rsid w:val="008452B1"/>
    <w:rsid w:val="008453F4"/>
    <w:rsid w:val="00846D5B"/>
    <w:rsid w:val="00847CFA"/>
    <w:rsid w:val="00847DEF"/>
    <w:rsid w:val="00850AF8"/>
    <w:rsid w:val="00850D89"/>
    <w:rsid w:val="00851F51"/>
    <w:rsid w:val="00853693"/>
    <w:rsid w:val="00857322"/>
    <w:rsid w:val="00860FAA"/>
    <w:rsid w:val="008613A8"/>
    <w:rsid w:val="00861C33"/>
    <w:rsid w:val="00863B04"/>
    <w:rsid w:val="00865002"/>
    <w:rsid w:val="00870014"/>
    <w:rsid w:val="00871F95"/>
    <w:rsid w:val="00875B86"/>
    <w:rsid w:val="00881ADD"/>
    <w:rsid w:val="00881F50"/>
    <w:rsid w:val="00885069"/>
    <w:rsid w:val="0088745A"/>
    <w:rsid w:val="008903AA"/>
    <w:rsid w:val="008910D2"/>
    <w:rsid w:val="00894080"/>
    <w:rsid w:val="00894442"/>
    <w:rsid w:val="00897084"/>
    <w:rsid w:val="00897FC6"/>
    <w:rsid w:val="008A2AF1"/>
    <w:rsid w:val="008A5354"/>
    <w:rsid w:val="008A638A"/>
    <w:rsid w:val="008B1371"/>
    <w:rsid w:val="008B455B"/>
    <w:rsid w:val="008B506F"/>
    <w:rsid w:val="008C044A"/>
    <w:rsid w:val="008C08F9"/>
    <w:rsid w:val="008C1F8A"/>
    <w:rsid w:val="008C396B"/>
    <w:rsid w:val="008C668A"/>
    <w:rsid w:val="008D1A70"/>
    <w:rsid w:val="008D42E1"/>
    <w:rsid w:val="008D5D9D"/>
    <w:rsid w:val="008E047F"/>
    <w:rsid w:val="008E428E"/>
    <w:rsid w:val="008F1B4E"/>
    <w:rsid w:val="008F232E"/>
    <w:rsid w:val="008F5439"/>
    <w:rsid w:val="008F65A9"/>
    <w:rsid w:val="008F6D67"/>
    <w:rsid w:val="00900C81"/>
    <w:rsid w:val="00903999"/>
    <w:rsid w:val="009125F8"/>
    <w:rsid w:val="00914242"/>
    <w:rsid w:val="009173EB"/>
    <w:rsid w:val="00917497"/>
    <w:rsid w:val="00917FD9"/>
    <w:rsid w:val="00920011"/>
    <w:rsid w:val="00920910"/>
    <w:rsid w:val="00924DF2"/>
    <w:rsid w:val="00925EA2"/>
    <w:rsid w:val="00926D07"/>
    <w:rsid w:val="00931AAD"/>
    <w:rsid w:val="009355D7"/>
    <w:rsid w:val="00935DFD"/>
    <w:rsid w:val="009366B0"/>
    <w:rsid w:val="009400E8"/>
    <w:rsid w:val="00941E4C"/>
    <w:rsid w:val="0094220F"/>
    <w:rsid w:val="0094231B"/>
    <w:rsid w:val="00945C37"/>
    <w:rsid w:val="00946D43"/>
    <w:rsid w:val="009503BC"/>
    <w:rsid w:val="0095161F"/>
    <w:rsid w:val="0095269E"/>
    <w:rsid w:val="009531EB"/>
    <w:rsid w:val="009558AF"/>
    <w:rsid w:val="00956068"/>
    <w:rsid w:val="00960103"/>
    <w:rsid w:val="009607FF"/>
    <w:rsid w:val="00964AC6"/>
    <w:rsid w:val="0096531F"/>
    <w:rsid w:val="00965C16"/>
    <w:rsid w:val="00966FC3"/>
    <w:rsid w:val="0097540E"/>
    <w:rsid w:val="00976B58"/>
    <w:rsid w:val="00977A20"/>
    <w:rsid w:val="00982241"/>
    <w:rsid w:val="009837B0"/>
    <w:rsid w:val="009869DA"/>
    <w:rsid w:val="00986C26"/>
    <w:rsid w:val="009924F3"/>
    <w:rsid w:val="00997955"/>
    <w:rsid w:val="009A1D93"/>
    <w:rsid w:val="009A3F91"/>
    <w:rsid w:val="009A5CC1"/>
    <w:rsid w:val="009A7E76"/>
    <w:rsid w:val="009B0BD5"/>
    <w:rsid w:val="009B29D4"/>
    <w:rsid w:val="009B6F90"/>
    <w:rsid w:val="009B74E6"/>
    <w:rsid w:val="009B7DAC"/>
    <w:rsid w:val="009B7E55"/>
    <w:rsid w:val="009C13FE"/>
    <w:rsid w:val="009C796D"/>
    <w:rsid w:val="009D1176"/>
    <w:rsid w:val="009D2BBE"/>
    <w:rsid w:val="009D2F82"/>
    <w:rsid w:val="009D36E6"/>
    <w:rsid w:val="009D5560"/>
    <w:rsid w:val="009D606B"/>
    <w:rsid w:val="009D7344"/>
    <w:rsid w:val="009E00D8"/>
    <w:rsid w:val="009E11A1"/>
    <w:rsid w:val="009E1512"/>
    <w:rsid w:val="009E3262"/>
    <w:rsid w:val="009E459A"/>
    <w:rsid w:val="009E4D09"/>
    <w:rsid w:val="009F03EC"/>
    <w:rsid w:val="009F608D"/>
    <w:rsid w:val="00A007E0"/>
    <w:rsid w:val="00A0177F"/>
    <w:rsid w:val="00A03A08"/>
    <w:rsid w:val="00A03C45"/>
    <w:rsid w:val="00A03FA2"/>
    <w:rsid w:val="00A07B26"/>
    <w:rsid w:val="00A07CA8"/>
    <w:rsid w:val="00A13ED0"/>
    <w:rsid w:val="00A1417C"/>
    <w:rsid w:val="00A16F88"/>
    <w:rsid w:val="00A20A37"/>
    <w:rsid w:val="00A20B09"/>
    <w:rsid w:val="00A22285"/>
    <w:rsid w:val="00A22A25"/>
    <w:rsid w:val="00A249A1"/>
    <w:rsid w:val="00A25E7D"/>
    <w:rsid w:val="00A32FD3"/>
    <w:rsid w:val="00A34A6F"/>
    <w:rsid w:val="00A36F10"/>
    <w:rsid w:val="00A4017D"/>
    <w:rsid w:val="00A458E7"/>
    <w:rsid w:val="00A518A7"/>
    <w:rsid w:val="00A52B72"/>
    <w:rsid w:val="00A540A7"/>
    <w:rsid w:val="00A54420"/>
    <w:rsid w:val="00A6229E"/>
    <w:rsid w:val="00A645D0"/>
    <w:rsid w:val="00A652F5"/>
    <w:rsid w:val="00A660A4"/>
    <w:rsid w:val="00A66576"/>
    <w:rsid w:val="00A76F61"/>
    <w:rsid w:val="00A80D6C"/>
    <w:rsid w:val="00A81A39"/>
    <w:rsid w:val="00A86010"/>
    <w:rsid w:val="00A909F2"/>
    <w:rsid w:val="00A917E3"/>
    <w:rsid w:val="00A92103"/>
    <w:rsid w:val="00A943E0"/>
    <w:rsid w:val="00A95BFA"/>
    <w:rsid w:val="00A95D2F"/>
    <w:rsid w:val="00AA01E5"/>
    <w:rsid w:val="00AA2125"/>
    <w:rsid w:val="00AA24DB"/>
    <w:rsid w:val="00AA73DC"/>
    <w:rsid w:val="00AB3017"/>
    <w:rsid w:val="00AB465C"/>
    <w:rsid w:val="00AB6061"/>
    <w:rsid w:val="00AC00EB"/>
    <w:rsid w:val="00AC3A79"/>
    <w:rsid w:val="00AC3C91"/>
    <w:rsid w:val="00AC5591"/>
    <w:rsid w:val="00AC5A50"/>
    <w:rsid w:val="00AC6487"/>
    <w:rsid w:val="00AC7D37"/>
    <w:rsid w:val="00AD11ED"/>
    <w:rsid w:val="00AD36A4"/>
    <w:rsid w:val="00AD37C6"/>
    <w:rsid w:val="00AD7710"/>
    <w:rsid w:val="00AE0400"/>
    <w:rsid w:val="00AE188D"/>
    <w:rsid w:val="00AE2848"/>
    <w:rsid w:val="00AE3B1A"/>
    <w:rsid w:val="00AE40DA"/>
    <w:rsid w:val="00AE5010"/>
    <w:rsid w:val="00AE58FC"/>
    <w:rsid w:val="00AF0B00"/>
    <w:rsid w:val="00AF161E"/>
    <w:rsid w:val="00AF3C26"/>
    <w:rsid w:val="00AF6E2C"/>
    <w:rsid w:val="00AF7006"/>
    <w:rsid w:val="00AF7F2F"/>
    <w:rsid w:val="00B03691"/>
    <w:rsid w:val="00B07916"/>
    <w:rsid w:val="00B11C96"/>
    <w:rsid w:val="00B205B9"/>
    <w:rsid w:val="00B2360D"/>
    <w:rsid w:val="00B26CAF"/>
    <w:rsid w:val="00B270CB"/>
    <w:rsid w:val="00B27489"/>
    <w:rsid w:val="00B279DA"/>
    <w:rsid w:val="00B36B4F"/>
    <w:rsid w:val="00B40D45"/>
    <w:rsid w:val="00B45148"/>
    <w:rsid w:val="00B527A4"/>
    <w:rsid w:val="00B52E91"/>
    <w:rsid w:val="00B53F8A"/>
    <w:rsid w:val="00B56CCA"/>
    <w:rsid w:val="00B571C1"/>
    <w:rsid w:val="00B5722B"/>
    <w:rsid w:val="00B57E1F"/>
    <w:rsid w:val="00B62E35"/>
    <w:rsid w:val="00B6442B"/>
    <w:rsid w:val="00B66770"/>
    <w:rsid w:val="00B67062"/>
    <w:rsid w:val="00B675CE"/>
    <w:rsid w:val="00B67633"/>
    <w:rsid w:val="00B67850"/>
    <w:rsid w:val="00B67AF0"/>
    <w:rsid w:val="00B67FC4"/>
    <w:rsid w:val="00B70339"/>
    <w:rsid w:val="00B706FD"/>
    <w:rsid w:val="00B715FD"/>
    <w:rsid w:val="00B72BCE"/>
    <w:rsid w:val="00B77CF5"/>
    <w:rsid w:val="00B82927"/>
    <w:rsid w:val="00B84485"/>
    <w:rsid w:val="00B87A68"/>
    <w:rsid w:val="00B91B46"/>
    <w:rsid w:val="00B9339F"/>
    <w:rsid w:val="00B9602A"/>
    <w:rsid w:val="00BA3584"/>
    <w:rsid w:val="00BA3D9F"/>
    <w:rsid w:val="00BA4A4A"/>
    <w:rsid w:val="00BA7F76"/>
    <w:rsid w:val="00BB01DD"/>
    <w:rsid w:val="00BB34C6"/>
    <w:rsid w:val="00BB55DF"/>
    <w:rsid w:val="00BB6931"/>
    <w:rsid w:val="00BC2096"/>
    <w:rsid w:val="00BC4190"/>
    <w:rsid w:val="00BC459E"/>
    <w:rsid w:val="00BC6DD6"/>
    <w:rsid w:val="00BC7B22"/>
    <w:rsid w:val="00BD0597"/>
    <w:rsid w:val="00BD096C"/>
    <w:rsid w:val="00BD0E48"/>
    <w:rsid w:val="00BD1004"/>
    <w:rsid w:val="00BD1CC0"/>
    <w:rsid w:val="00BD60E1"/>
    <w:rsid w:val="00BE3712"/>
    <w:rsid w:val="00BE3751"/>
    <w:rsid w:val="00BE5234"/>
    <w:rsid w:val="00BE6899"/>
    <w:rsid w:val="00BE77C5"/>
    <w:rsid w:val="00BF367B"/>
    <w:rsid w:val="00BF4296"/>
    <w:rsid w:val="00BF67AC"/>
    <w:rsid w:val="00C01218"/>
    <w:rsid w:val="00C013F1"/>
    <w:rsid w:val="00C02644"/>
    <w:rsid w:val="00C027B4"/>
    <w:rsid w:val="00C0318B"/>
    <w:rsid w:val="00C07208"/>
    <w:rsid w:val="00C07A23"/>
    <w:rsid w:val="00C07A34"/>
    <w:rsid w:val="00C124A6"/>
    <w:rsid w:val="00C13F65"/>
    <w:rsid w:val="00C17522"/>
    <w:rsid w:val="00C22510"/>
    <w:rsid w:val="00C35EFB"/>
    <w:rsid w:val="00C3739F"/>
    <w:rsid w:val="00C4212A"/>
    <w:rsid w:val="00C47CEB"/>
    <w:rsid w:val="00C50947"/>
    <w:rsid w:val="00C51CB4"/>
    <w:rsid w:val="00C571D0"/>
    <w:rsid w:val="00C636E9"/>
    <w:rsid w:val="00C65C4B"/>
    <w:rsid w:val="00C66347"/>
    <w:rsid w:val="00C73D8D"/>
    <w:rsid w:val="00C77AAA"/>
    <w:rsid w:val="00C8185C"/>
    <w:rsid w:val="00C84236"/>
    <w:rsid w:val="00C8683A"/>
    <w:rsid w:val="00C879EC"/>
    <w:rsid w:val="00C92619"/>
    <w:rsid w:val="00C92AE1"/>
    <w:rsid w:val="00C94878"/>
    <w:rsid w:val="00C9518D"/>
    <w:rsid w:val="00CA13BB"/>
    <w:rsid w:val="00CA2EAB"/>
    <w:rsid w:val="00CA4AAE"/>
    <w:rsid w:val="00CA5DBC"/>
    <w:rsid w:val="00CB126D"/>
    <w:rsid w:val="00CB352C"/>
    <w:rsid w:val="00CB52D4"/>
    <w:rsid w:val="00CC0256"/>
    <w:rsid w:val="00CC053C"/>
    <w:rsid w:val="00CC08EF"/>
    <w:rsid w:val="00CC17B0"/>
    <w:rsid w:val="00CC6D71"/>
    <w:rsid w:val="00CD115D"/>
    <w:rsid w:val="00CD642E"/>
    <w:rsid w:val="00CE0BF9"/>
    <w:rsid w:val="00CE1F49"/>
    <w:rsid w:val="00CE500B"/>
    <w:rsid w:val="00CE5B18"/>
    <w:rsid w:val="00CE731F"/>
    <w:rsid w:val="00D00567"/>
    <w:rsid w:val="00D00F7E"/>
    <w:rsid w:val="00D0260B"/>
    <w:rsid w:val="00D046A4"/>
    <w:rsid w:val="00D066A0"/>
    <w:rsid w:val="00D07434"/>
    <w:rsid w:val="00D1083B"/>
    <w:rsid w:val="00D1096A"/>
    <w:rsid w:val="00D16963"/>
    <w:rsid w:val="00D17C49"/>
    <w:rsid w:val="00D26B5C"/>
    <w:rsid w:val="00D3108D"/>
    <w:rsid w:val="00D33894"/>
    <w:rsid w:val="00D34D0E"/>
    <w:rsid w:val="00D4424E"/>
    <w:rsid w:val="00D4598D"/>
    <w:rsid w:val="00D51328"/>
    <w:rsid w:val="00D525E1"/>
    <w:rsid w:val="00D536D9"/>
    <w:rsid w:val="00D53E57"/>
    <w:rsid w:val="00D558BE"/>
    <w:rsid w:val="00D561CB"/>
    <w:rsid w:val="00D571EF"/>
    <w:rsid w:val="00D57CCB"/>
    <w:rsid w:val="00D60347"/>
    <w:rsid w:val="00D61F05"/>
    <w:rsid w:val="00D643BB"/>
    <w:rsid w:val="00D65AE0"/>
    <w:rsid w:val="00D700B0"/>
    <w:rsid w:val="00D74602"/>
    <w:rsid w:val="00D7529F"/>
    <w:rsid w:val="00D758C9"/>
    <w:rsid w:val="00D77B6E"/>
    <w:rsid w:val="00D80864"/>
    <w:rsid w:val="00D80A39"/>
    <w:rsid w:val="00D83059"/>
    <w:rsid w:val="00D83194"/>
    <w:rsid w:val="00D83276"/>
    <w:rsid w:val="00D8352F"/>
    <w:rsid w:val="00D86433"/>
    <w:rsid w:val="00D87CD9"/>
    <w:rsid w:val="00D902A5"/>
    <w:rsid w:val="00D93082"/>
    <w:rsid w:val="00D94C7C"/>
    <w:rsid w:val="00D968D7"/>
    <w:rsid w:val="00D97ACB"/>
    <w:rsid w:val="00DA3B7B"/>
    <w:rsid w:val="00DB0CF4"/>
    <w:rsid w:val="00DB3816"/>
    <w:rsid w:val="00DB74D7"/>
    <w:rsid w:val="00DC01CE"/>
    <w:rsid w:val="00DC08CE"/>
    <w:rsid w:val="00DC0E89"/>
    <w:rsid w:val="00DC1DBE"/>
    <w:rsid w:val="00DC4CC6"/>
    <w:rsid w:val="00DC558F"/>
    <w:rsid w:val="00DD1C51"/>
    <w:rsid w:val="00DD2CD1"/>
    <w:rsid w:val="00DD30D5"/>
    <w:rsid w:val="00DD4589"/>
    <w:rsid w:val="00DD65B4"/>
    <w:rsid w:val="00DD7499"/>
    <w:rsid w:val="00DE2D26"/>
    <w:rsid w:val="00DE2FDD"/>
    <w:rsid w:val="00DE3604"/>
    <w:rsid w:val="00DE76A3"/>
    <w:rsid w:val="00DF0FD1"/>
    <w:rsid w:val="00DF487A"/>
    <w:rsid w:val="00DF64B7"/>
    <w:rsid w:val="00E0212B"/>
    <w:rsid w:val="00E04215"/>
    <w:rsid w:val="00E0573E"/>
    <w:rsid w:val="00E07AD4"/>
    <w:rsid w:val="00E112D7"/>
    <w:rsid w:val="00E11B64"/>
    <w:rsid w:val="00E120DC"/>
    <w:rsid w:val="00E1293E"/>
    <w:rsid w:val="00E129D7"/>
    <w:rsid w:val="00E13470"/>
    <w:rsid w:val="00E13A23"/>
    <w:rsid w:val="00E20B68"/>
    <w:rsid w:val="00E24417"/>
    <w:rsid w:val="00E31C9A"/>
    <w:rsid w:val="00E32884"/>
    <w:rsid w:val="00E33E4C"/>
    <w:rsid w:val="00E41F96"/>
    <w:rsid w:val="00E42B5C"/>
    <w:rsid w:val="00E43D5D"/>
    <w:rsid w:val="00E44146"/>
    <w:rsid w:val="00E44535"/>
    <w:rsid w:val="00E458A3"/>
    <w:rsid w:val="00E52884"/>
    <w:rsid w:val="00E52F0C"/>
    <w:rsid w:val="00E53C45"/>
    <w:rsid w:val="00E54716"/>
    <w:rsid w:val="00E563B5"/>
    <w:rsid w:val="00E56A14"/>
    <w:rsid w:val="00E576E9"/>
    <w:rsid w:val="00E63281"/>
    <w:rsid w:val="00E64AF0"/>
    <w:rsid w:val="00E64EE9"/>
    <w:rsid w:val="00E6513A"/>
    <w:rsid w:val="00E66D6F"/>
    <w:rsid w:val="00E66FD3"/>
    <w:rsid w:val="00E74D65"/>
    <w:rsid w:val="00E75452"/>
    <w:rsid w:val="00E7639A"/>
    <w:rsid w:val="00E77734"/>
    <w:rsid w:val="00E803C9"/>
    <w:rsid w:val="00E8073A"/>
    <w:rsid w:val="00E838D1"/>
    <w:rsid w:val="00E85F06"/>
    <w:rsid w:val="00E871A7"/>
    <w:rsid w:val="00E90875"/>
    <w:rsid w:val="00E92BC5"/>
    <w:rsid w:val="00E92DC3"/>
    <w:rsid w:val="00EA0209"/>
    <w:rsid w:val="00EA045F"/>
    <w:rsid w:val="00EA0871"/>
    <w:rsid w:val="00EA3442"/>
    <w:rsid w:val="00EA5F01"/>
    <w:rsid w:val="00EB25B1"/>
    <w:rsid w:val="00EB2715"/>
    <w:rsid w:val="00EB2F61"/>
    <w:rsid w:val="00EB3462"/>
    <w:rsid w:val="00EB55FB"/>
    <w:rsid w:val="00EC27DF"/>
    <w:rsid w:val="00EC5432"/>
    <w:rsid w:val="00EC6E7D"/>
    <w:rsid w:val="00ED0EE8"/>
    <w:rsid w:val="00ED1CAE"/>
    <w:rsid w:val="00ED3887"/>
    <w:rsid w:val="00ED429C"/>
    <w:rsid w:val="00ED48C7"/>
    <w:rsid w:val="00ED52B2"/>
    <w:rsid w:val="00ED7CFD"/>
    <w:rsid w:val="00EE0332"/>
    <w:rsid w:val="00EE50E0"/>
    <w:rsid w:val="00EE7C4A"/>
    <w:rsid w:val="00EF0376"/>
    <w:rsid w:val="00EF2AD0"/>
    <w:rsid w:val="00EF2E5A"/>
    <w:rsid w:val="00EF4052"/>
    <w:rsid w:val="00EF54DA"/>
    <w:rsid w:val="00F00A52"/>
    <w:rsid w:val="00F01266"/>
    <w:rsid w:val="00F01D7B"/>
    <w:rsid w:val="00F02401"/>
    <w:rsid w:val="00F02FC1"/>
    <w:rsid w:val="00F035E2"/>
    <w:rsid w:val="00F064C2"/>
    <w:rsid w:val="00F110FF"/>
    <w:rsid w:val="00F11125"/>
    <w:rsid w:val="00F12EC1"/>
    <w:rsid w:val="00F13BCB"/>
    <w:rsid w:val="00F14449"/>
    <w:rsid w:val="00F20B83"/>
    <w:rsid w:val="00F22889"/>
    <w:rsid w:val="00F30FA7"/>
    <w:rsid w:val="00F323A5"/>
    <w:rsid w:val="00F32BFA"/>
    <w:rsid w:val="00F332DD"/>
    <w:rsid w:val="00F3347D"/>
    <w:rsid w:val="00F341CE"/>
    <w:rsid w:val="00F35765"/>
    <w:rsid w:val="00F36F38"/>
    <w:rsid w:val="00F42DCE"/>
    <w:rsid w:val="00F4367F"/>
    <w:rsid w:val="00F444AF"/>
    <w:rsid w:val="00F4557D"/>
    <w:rsid w:val="00F50D85"/>
    <w:rsid w:val="00F52CD5"/>
    <w:rsid w:val="00F54EF7"/>
    <w:rsid w:val="00F556C9"/>
    <w:rsid w:val="00F61149"/>
    <w:rsid w:val="00F63678"/>
    <w:rsid w:val="00F65136"/>
    <w:rsid w:val="00F654F6"/>
    <w:rsid w:val="00F6580E"/>
    <w:rsid w:val="00F72E0B"/>
    <w:rsid w:val="00F745FD"/>
    <w:rsid w:val="00F759F5"/>
    <w:rsid w:val="00F80EAC"/>
    <w:rsid w:val="00F814E5"/>
    <w:rsid w:val="00F86FF8"/>
    <w:rsid w:val="00F92D77"/>
    <w:rsid w:val="00F97D5C"/>
    <w:rsid w:val="00FA2B0F"/>
    <w:rsid w:val="00FA61D3"/>
    <w:rsid w:val="00FA6696"/>
    <w:rsid w:val="00FA6C95"/>
    <w:rsid w:val="00FB205B"/>
    <w:rsid w:val="00FB6112"/>
    <w:rsid w:val="00FC2ECC"/>
    <w:rsid w:val="00FC3FD5"/>
    <w:rsid w:val="00FC492D"/>
    <w:rsid w:val="00FD5C2C"/>
    <w:rsid w:val="00FD5CA2"/>
    <w:rsid w:val="00FD7A37"/>
    <w:rsid w:val="00FE206B"/>
    <w:rsid w:val="00FE2D25"/>
    <w:rsid w:val="00FE38A5"/>
    <w:rsid w:val="00FE72D8"/>
    <w:rsid w:val="00FF2FD2"/>
    <w:rsid w:val="00FF488B"/>
    <w:rsid w:val="00FF4A0B"/>
    <w:rsid w:val="00FF4E4A"/>
    <w:rsid w:val="00FF63C8"/>
    <w:rsid w:val="00FF6405"/>
    <w:rsid w:val="00FF73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2522040-E308-4B22-A56C-4C1A3A12C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7FD9"/>
    <w:pPr>
      <w:suppressAutoHyphens/>
      <w:spacing w:line="360" w:lineRule="auto"/>
      <w:ind w:firstLine="567"/>
      <w:jc w:val="both"/>
    </w:pPr>
    <w:rPr>
      <w:bCs/>
      <w:lang w:eastAsia="ar-SA"/>
    </w:rPr>
  </w:style>
  <w:style w:type="paragraph" w:styleId="1">
    <w:name w:val="heading 1"/>
    <w:aliases w:val="Document Header1,H1,Введение...,Б1,Heading 1iz,Б11,Заголовок параграфа (1.),Ариал11,Заголовок 1 абб,Headi...,h1,Heading 1 Char1,Заголов,Заголовок 1 Знак1,Заголовок 1 Знак Знак,1,app heading 1,ITT t1,II+,I,H11,H12,H13,H14,H15,H16,H17,H18,H111"/>
    <w:basedOn w:val="a3"/>
    <w:next w:val="a3"/>
    <w:link w:val="120"/>
    <w:uiPriority w:val="99"/>
    <w:qFormat/>
    <w:rsid w:val="002F5BE2"/>
    <w:pPr>
      <w:keepNext/>
      <w:keepLines/>
      <w:pageBreakBefore/>
      <w:numPr>
        <w:numId w:val="17"/>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list 2,Heading2,Heading Indent No L2,H"/>
    <w:basedOn w:val="a3"/>
    <w:next w:val="a3"/>
    <w:link w:val="220"/>
    <w:uiPriority w:val="99"/>
    <w:qFormat/>
    <w:rsid w:val="002F5BE2"/>
    <w:pPr>
      <w:keepNext/>
      <w:numPr>
        <w:ilvl w:val="1"/>
        <w:numId w:val="17"/>
      </w:numPr>
      <w:tabs>
        <w:tab w:val="left" w:pos="1700"/>
      </w:tabs>
      <w:spacing w:before="160" w:after="120" w:line="288" w:lineRule="auto"/>
      <w:jc w:val="left"/>
      <w:outlineLvl w:val="1"/>
    </w:pPr>
    <w:rPr>
      <w:b/>
      <w:sz w:val="24"/>
      <w:szCs w:val="24"/>
    </w:rPr>
  </w:style>
  <w:style w:type="paragraph" w:styleId="3">
    <w:name w:val="heading 3"/>
    <w:aliases w:val="H3"/>
    <w:basedOn w:val="a3"/>
    <w:next w:val="a3"/>
    <w:link w:val="30"/>
    <w:uiPriority w:val="99"/>
    <w:qFormat/>
    <w:rsid w:val="002F5BE2"/>
    <w:pPr>
      <w:keepNext/>
      <w:numPr>
        <w:ilvl w:val="2"/>
        <w:numId w:val="17"/>
      </w:numPr>
      <w:spacing w:before="120" w:after="120" w:line="240" w:lineRule="auto"/>
      <w:jc w:val="left"/>
      <w:outlineLvl w:val="2"/>
    </w:pPr>
    <w:rPr>
      <w:b/>
      <w:sz w:val="24"/>
    </w:rPr>
  </w:style>
  <w:style w:type="paragraph" w:styleId="4">
    <w:name w:val="heading 4"/>
    <w:aliases w:val="H4,H41"/>
    <w:basedOn w:val="a3"/>
    <w:next w:val="a3"/>
    <w:link w:val="40"/>
    <w:uiPriority w:val="99"/>
    <w:qFormat/>
    <w:rsid w:val="002F5BE2"/>
    <w:pPr>
      <w:keepNext/>
      <w:tabs>
        <w:tab w:val="num" w:pos="0"/>
        <w:tab w:val="left" w:pos="1134"/>
      </w:tabs>
      <w:spacing w:before="240" w:after="120" w:line="240" w:lineRule="auto"/>
      <w:ind w:left="864" w:hanging="864"/>
      <w:outlineLvl w:val="3"/>
    </w:pPr>
    <w:rPr>
      <w:b/>
      <w:i/>
    </w:rPr>
  </w:style>
  <w:style w:type="paragraph" w:styleId="5">
    <w:name w:val="heading 5"/>
    <w:aliases w:val="H5,h5,h51,H51,h52,test,Block Label,Level 3 - i,Основной текст 5"/>
    <w:basedOn w:val="a3"/>
    <w:next w:val="a3"/>
    <w:link w:val="51"/>
    <w:uiPriority w:val="99"/>
    <w:qFormat/>
    <w:rsid w:val="00AD7710"/>
    <w:pPr>
      <w:keepNext/>
      <w:tabs>
        <w:tab w:val="num" w:pos="0"/>
        <w:tab w:val="left" w:pos="360"/>
      </w:tabs>
      <w:spacing w:before="60"/>
      <w:ind w:left="1008" w:hanging="1008"/>
      <w:outlineLvl w:val="4"/>
    </w:pPr>
    <w:rPr>
      <w:b/>
      <w:sz w:val="26"/>
    </w:rPr>
  </w:style>
  <w:style w:type="paragraph" w:styleId="6">
    <w:name w:val="heading 6"/>
    <w:aliases w:val="RTC 6"/>
    <w:basedOn w:val="a3"/>
    <w:next w:val="a3"/>
    <w:link w:val="60"/>
    <w:uiPriority w:val="99"/>
    <w:qFormat/>
    <w:rsid w:val="00AD7710"/>
    <w:pPr>
      <w:widowControl w:val="0"/>
      <w:tabs>
        <w:tab w:val="num" w:pos="0"/>
        <w:tab w:val="left" w:pos="360"/>
      </w:tabs>
      <w:spacing w:before="240" w:after="60"/>
      <w:ind w:left="1152" w:hanging="1152"/>
      <w:outlineLvl w:val="5"/>
    </w:pPr>
    <w:rPr>
      <w:b/>
    </w:rPr>
  </w:style>
  <w:style w:type="paragraph" w:styleId="7">
    <w:name w:val="heading 7"/>
    <w:aliases w:val="RTC7"/>
    <w:basedOn w:val="a3"/>
    <w:next w:val="a3"/>
    <w:link w:val="71"/>
    <w:uiPriority w:val="99"/>
    <w:qFormat/>
    <w:rsid w:val="00AD7710"/>
    <w:pPr>
      <w:widowControl w:val="0"/>
      <w:tabs>
        <w:tab w:val="num" w:pos="0"/>
        <w:tab w:val="left" w:pos="360"/>
      </w:tabs>
      <w:spacing w:before="240" w:after="60"/>
      <w:ind w:left="1296" w:hanging="1296"/>
      <w:outlineLvl w:val="6"/>
    </w:pPr>
    <w:rPr>
      <w:sz w:val="26"/>
    </w:rPr>
  </w:style>
  <w:style w:type="paragraph" w:styleId="8">
    <w:name w:val="heading 8"/>
    <w:basedOn w:val="a3"/>
    <w:next w:val="a3"/>
    <w:link w:val="80"/>
    <w:uiPriority w:val="99"/>
    <w:qFormat/>
    <w:rsid w:val="00AD7710"/>
    <w:pPr>
      <w:widowControl w:val="0"/>
      <w:tabs>
        <w:tab w:val="num" w:pos="0"/>
        <w:tab w:val="left" w:pos="360"/>
      </w:tabs>
      <w:spacing w:before="240" w:after="60"/>
      <w:ind w:left="1440" w:hanging="1440"/>
      <w:outlineLvl w:val="7"/>
    </w:pPr>
    <w:rPr>
      <w:i/>
      <w:sz w:val="26"/>
    </w:rPr>
  </w:style>
  <w:style w:type="paragraph" w:styleId="9">
    <w:name w:val="heading 9"/>
    <w:basedOn w:val="a3"/>
    <w:next w:val="a3"/>
    <w:link w:val="90"/>
    <w:uiPriority w:val="99"/>
    <w:qFormat/>
    <w:rsid w:val="00AD7710"/>
    <w:pPr>
      <w:widowControl w:val="0"/>
      <w:tabs>
        <w:tab w:val="num" w:pos="0"/>
        <w:tab w:val="left" w:pos="360"/>
      </w:tabs>
      <w:spacing w:before="240" w:after="60"/>
      <w:ind w:left="1584" w:hanging="1584"/>
      <w:outlineLvl w:val="8"/>
    </w:pPr>
    <w:rPr>
      <w:rFonts w:ascii="Arial" w:hAnsi="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0">
    <w:name w:val="Заголовок 1 Знак2"/>
    <w:aliases w:val="Document Header1 Знак1,H1 Знак1,Введение... Знак1,Б1 Знак1,Heading 1iz Знак1,Б11 Знак1,Заголовок параграфа (1.) Знак1,Ариал11 Знак1,Заголовок 1 абб Знак1,Headi... Знак1,h1 Знак1,Heading 1 Char1 Знак1,Заголов Знак1,1 Знак,ITT t1 Знак"/>
    <w:basedOn w:val="a4"/>
    <w:link w:val="1"/>
    <w:uiPriority w:val="99"/>
    <w:locked/>
    <w:rsid w:val="002F5BE2"/>
    <w:rPr>
      <w:b/>
      <w:bCs/>
      <w:kern w:val="1"/>
      <w:sz w:val="24"/>
      <w:lang w:eastAsia="ar-SA"/>
    </w:rPr>
  </w:style>
  <w:style w:type="character" w:customStyle="1" w:styleId="220">
    <w:name w:val="Заголовок 2 Знак2"/>
    <w:aliases w:val="Заголовок 2 Знак Знак1,H2 Знак2,2 Знак1,h2 Знак1,Б2 Знак1,RTC Знак1,iz2 Знак1,H2 Знак Знак1,Заголовок 21 Знак1,Numbered text 3 Знак1,HD2 Знак1,Heading 2 Hidden Знак1,Раздел Знак Знак1,Level 2 Topic Heading Знак1,H21 Знак1,Major Знак1"/>
    <w:basedOn w:val="a4"/>
    <w:link w:val="2"/>
    <w:uiPriority w:val="99"/>
    <w:locked/>
    <w:rsid w:val="00E74D65"/>
    <w:rPr>
      <w:b/>
      <w:bCs/>
      <w:sz w:val="24"/>
      <w:szCs w:val="24"/>
      <w:lang w:eastAsia="ar-SA"/>
    </w:rPr>
  </w:style>
  <w:style w:type="character" w:customStyle="1" w:styleId="30">
    <w:name w:val="Заголовок 3 Знак"/>
    <w:aliases w:val="H3 Знак"/>
    <w:basedOn w:val="a4"/>
    <w:link w:val="3"/>
    <w:uiPriority w:val="99"/>
    <w:locked/>
    <w:rsid w:val="002F5BE2"/>
    <w:rPr>
      <w:b/>
      <w:bCs/>
      <w:sz w:val="24"/>
      <w:lang w:eastAsia="ar-SA"/>
    </w:rPr>
  </w:style>
  <w:style w:type="character" w:customStyle="1" w:styleId="40">
    <w:name w:val="Заголовок 4 Знак"/>
    <w:aliases w:val="H4 Знак,H41 Знак"/>
    <w:basedOn w:val="a4"/>
    <w:link w:val="4"/>
    <w:uiPriority w:val="99"/>
    <w:semiHidden/>
    <w:locked/>
    <w:rsid w:val="00E74D65"/>
    <w:rPr>
      <w:rFonts w:ascii="Calibri" w:hAnsi="Calibri" w:cs="Times New Roman"/>
      <w:b/>
      <w:bCs/>
      <w:sz w:val="28"/>
      <w:szCs w:val="28"/>
      <w:lang w:eastAsia="ar-SA" w:bidi="ar-SA"/>
    </w:rPr>
  </w:style>
  <w:style w:type="character" w:customStyle="1" w:styleId="51">
    <w:name w:val="Заголовок 5 Знак1"/>
    <w:aliases w:val="H5 Знак,h5 Знак,h51 Знак,H51 Знак,h52 Знак,test Знак,Block Label Знак,Level 3 - i Знак,Основной текст 5 Знак1"/>
    <w:basedOn w:val="a4"/>
    <w:link w:val="5"/>
    <w:uiPriority w:val="99"/>
    <w:locked/>
    <w:rsid w:val="00AD7710"/>
    <w:rPr>
      <w:rFonts w:cs="Times New Roman"/>
      <w:b/>
      <w:sz w:val="22"/>
      <w:lang w:val="ru-RU" w:eastAsia="ar-SA" w:bidi="ar-SA"/>
    </w:rPr>
  </w:style>
  <w:style w:type="character" w:customStyle="1" w:styleId="60">
    <w:name w:val="Заголовок 6 Знак"/>
    <w:aliases w:val="RTC 6 Знак"/>
    <w:basedOn w:val="a4"/>
    <w:link w:val="6"/>
    <w:uiPriority w:val="99"/>
    <w:locked/>
    <w:rsid w:val="00AD7710"/>
    <w:rPr>
      <w:rFonts w:cs="Times New Roman"/>
      <w:b/>
      <w:sz w:val="22"/>
      <w:lang w:val="ru-RU" w:eastAsia="ar-SA" w:bidi="ar-SA"/>
    </w:rPr>
  </w:style>
  <w:style w:type="character" w:customStyle="1" w:styleId="71">
    <w:name w:val="Заголовок 7 Знак1"/>
    <w:aliases w:val="RTC7 Знак"/>
    <w:basedOn w:val="a4"/>
    <w:link w:val="7"/>
    <w:uiPriority w:val="99"/>
    <w:locked/>
    <w:rsid w:val="00AD7710"/>
    <w:rPr>
      <w:rFonts w:cs="Times New Roman"/>
      <w:sz w:val="22"/>
      <w:lang w:val="ru-RU" w:eastAsia="ar-SA" w:bidi="ar-SA"/>
    </w:rPr>
  </w:style>
  <w:style w:type="character" w:customStyle="1" w:styleId="80">
    <w:name w:val="Заголовок 8 Знак"/>
    <w:basedOn w:val="a4"/>
    <w:link w:val="8"/>
    <w:uiPriority w:val="99"/>
    <w:locked/>
    <w:rsid w:val="00AD7710"/>
    <w:rPr>
      <w:rFonts w:cs="Times New Roman"/>
      <w:i/>
      <w:sz w:val="22"/>
      <w:lang w:val="ru-RU" w:eastAsia="ar-SA" w:bidi="ar-SA"/>
    </w:rPr>
  </w:style>
  <w:style w:type="character" w:customStyle="1" w:styleId="90">
    <w:name w:val="Заголовок 9 Знак"/>
    <w:basedOn w:val="a4"/>
    <w:link w:val="9"/>
    <w:uiPriority w:val="99"/>
    <w:locked/>
    <w:rsid w:val="00AD7710"/>
    <w:rPr>
      <w:rFonts w:ascii="Arial" w:hAnsi="Arial" w:cs="Times New Roman"/>
      <w:sz w:val="22"/>
      <w:lang w:val="ru-RU" w:eastAsia="ar-SA" w:bidi="ar-SA"/>
    </w:rPr>
  </w:style>
  <w:style w:type="paragraph" w:customStyle="1" w:styleId="ConsNonformat">
    <w:name w:val="ConsNonformat"/>
    <w:uiPriority w:val="99"/>
    <w:rsid w:val="002F5BE2"/>
    <w:pPr>
      <w:widowControl w:val="0"/>
      <w:suppressAutoHyphens/>
    </w:pPr>
    <w:rPr>
      <w:rFonts w:ascii="Courier New" w:hAnsi="Courier New"/>
      <w:sz w:val="20"/>
      <w:szCs w:val="20"/>
      <w:lang w:eastAsia="ar-SA"/>
    </w:rPr>
  </w:style>
  <w:style w:type="paragraph" w:styleId="31">
    <w:name w:val="Body Text 3"/>
    <w:basedOn w:val="a3"/>
    <w:link w:val="32"/>
    <w:uiPriority w:val="99"/>
    <w:semiHidden/>
    <w:rsid w:val="002F5BE2"/>
    <w:pPr>
      <w:spacing w:after="120"/>
    </w:pPr>
    <w:rPr>
      <w:sz w:val="16"/>
      <w:szCs w:val="16"/>
    </w:rPr>
  </w:style>
  <w:style w:type="character" w:customStyle="1" w:styleId="32">
    <w:name w:val="Основной текст 3 Знак"/>
    <w:basedOn w:val="a4"/>
    <w:link w:val="31"/>
    <w:uiPriority w:val="99"/>
    <w:semiHidden/>
    <w:locked/>
    <w:rsid w:val="002F5BE2"/>
    <w:rPr>
      <w:rFonts w:cs="Times New Roman"/>
      <w:sz w:val="16"/>
      <w:lang w:eastAsia="ar-SA" w:bidi="ar-SA"/>
    </w:rPr>
  </w:style>
  <w:style w:type="character" w:customStyle="1" w:styleId="WW8Num2z0">
    <w:name w:val="WW8Num2z0"/>
    <w:uiPriority w:val="99"/>
    <w:rsid w:val="00AD7710"/>
    <w:rPr>
      <w:rFonts w:ascii="Symbol" w:hAnsi="Symbol"/>
    </w:rPr>
  </w:style>
  <w:style w:type="character" w:customStyle="1" w:styleId="WW8Num2z1">
    <w:name w:val="WW8Num2z1"/>
    <w:uiPriority w:val="99"/>
    <w:rsid w:val="00AD7710"/>
    <w:rPr>
      <w:color w:val="FF0000"/>
    </w:rPr>
  </w:style>
  <w:style w:type="character" w:customStyle="1" w:styleId="WW8Num2z2">
    <w:name w:val="WW8Num2z2"/>
    <w:uiPriority w:val="99"/>
    <w:rsid w:val="00AD7710"/>
    <w:rPr>
      <w:color w:val="FF0000"/>
    </w:rPr>
  </w:style>
  <w:style w:type="character" w:customStyle="1" w:styleId="WW8Num2z3">
    <w:name w:val="WW8Num2z3"/>
    <w:uiPriority w:val="99"/>
    <w:rsid w:val="00AD7710"/>
  </w:style>
  <w:style w:type="character" w:customStyle="1" w:styleId="WW8Num3z0">
    <w:name w:val="WW8Num3z0"/>
    <w:uiPriority w:val="99"/>
    <w:rsid w:val="00AD7710"/>
    <w:rPr>
      <w:rFonts w:ascii="Times New Roman" w:hAnsi="Times New Roman"/>
    </w:rPr>
  </w:style>
  <w:style w:type="character" w:customStyle="1" w:styleId="WW8Num5z0">
    <w:name w:val="WW8Num5z0"/>
    <w:uiPriority w:val="99"/>
    <w:rsid w:val="00AD7710"/>
    <w:rPr>
      <w:rFonts w:ascii="Times New Roman" w:hAnsi="Times New Roman"/>
    </w:rPr>
  </w:style>
  <w:style w:type="character" w:customStyle="1" w:styleId="WW8Num6z0">
    <w:name w:val="WW8Num6z0"/>
    <w:uiPriority w:val="99"/>
    <w:rsid w:val="00AD7710"/>
    <w:rPr>
      <w:rFonts w:ascii="Times New Roman" w:hAnsi="Times New Roman"/>
    </w:rPr>
  </w:style>
  <w:style w:type="character" w:customStyle="1" w:styleId="WW8Num10z0">
    <w:name w:val="WW8Num10z0"/>
    <w:uiPriority w:val="99"/>
    <w:rsid w:val="00AD7710"/>
    <w:rPr>
      <w:rFonts w:ascii="Symbol" w:hAnsi="Symbol"/>
    </w:rPr>
  </w:style>
  <w:style w:type="character" w:customStyle="1" w:styleId="WW8Num11z0">
    <w:name w:val="WW8Num11z0"/>
    <w:uiPriority w:val="99"/>
    <w:rsid w:val="00AD7710"/>
    <w:rPr>
      <w:rFonts w:ascii="Symbol" w:hAnsi="Symbol"/>
    </w:rPr>
  </w:style>
  <w:style w:type="character" w:customStyle="1" w:styleId="WW8Num12z0">
    <w:name w:val="WW8Num12z0"/>
    <w:uiPriority w:val="99"/>
    <w:rsid w:val="00AD7710"/>
    <w:rPr>
      <w:rFonts w:ascii="Times New Roman" w:hAnsi="Times New Roman"/>
    </w:rPr>
  </w:style>
  <w:style w:type="character" w:customStyle="1" w:styleId="WW8Num12z1">
    <w:name w:val="WW8Num12z1"/>
    <w:uiPriority w:val="99"/>
    <w:rsid w:val="00AD7710"/>
    <w:rPr>
      <w:rFonts w:ascii="Times New Roman" w:hAnsi="Times New Roman"/>
      <w:spacing w:val="0"/>
      <w:w w:val="100"/>
      <w:kern w:val="1"/>
      <w:position w:val="0"/>
      <w:sz w:val="24"/>
      <w:u w:val="none"/>
      <w:vertAlign w:val="baseline"/>
      <w:em w:val="none"/>
    </w:rPr>
  </w:style>
  <w:style w:type="character" w:customStyle="1" w:styleId="WW8Num14z0">
    <w:name w:val="WW8Num14z0"/>
    <w:uiPriority w:val="99"/>
    <w:rsid w:val="00AD7710"/>
    <w:rPr>
      <w:rFonts w:ascii="Times New Roman" w:hAnsi="Times New Roman"/>
      <w:b/>
      <w:color w:val="auto"/>
      <w:spacing w:val="0"/>
      <w:w w:val="100"/>
      <w:kern w:val="1"/>
      <w:position w:val="0"/>
      <w:sz w:val="24"/>
      <w:u w:val="none"/>
      <w:vertAlign w:val="baseline"/>
    </w:rPr>
  </w:style>
  <w:style w:type="character" w:customStyle="1" w:styleId="WW8Num14z1">
    <w:name w:val="WW8Num14z1"/>
    <w:uiPriority w:val="99"/>
    <w:rsid w:val="00AD7710"/>
    <w:rPr>
      <w:rFonts w:ascii="Times New Roman" w:hAnsi="Times New Roman"/>
      <w:spacing w:val="0"/>
      <w:w w:val="100"/>
      <w:kern w:val="1"/>
      <w:position w:val="0"/>
      <w:sz w:val="24"/>
      <w:u w:val="none"/>
      <w:vertAlign w:val="baseline"/>
      <w:em w:val="none"/>
    </w:rPr>
  </w:style>
  <w:style w:type="character" w:customStyle="1" w:styleId="WW8Num14z2">
    <w:name w:val="WW8Num14z2"/>
    <w:uiPriority w:val="99"/>
    <w:rsid w:val="00AD7710"/>
    <w:rPr>
      <w:rFonts w:ascii="Wingdings" w:hAnsi="Wingdings"/>
    </w:rPr>
  </w:style>
  <w:style w:type="character" w:customStyle="1" w:styleId="WW8Num14z3">
    <w:name w:val="WW8Num14z3"/>
    <w:uiPriority w:val="99"/>
    <w:rsid w:val="00AD7710"/>
    <w:rPr>
      <w:rFonts w:ascii="Symbol" w:hAnsi="Symbol"/>
    </w:rPr>
  </w:style>
  <w:style w:type="character" w:customStyle="1" w:styleId="WW8Num17z0">
    <w:name w:val="WW8Num17z0"/>
    <w:uiPriority w:val="99"/>
    <w:rsid w:val="00AD7710"/>
    <w:rPr>
      <w:rFonts w:ascii="Symbol" w:hAnsi="Symbol"/>
    </w:rPr>
  </w:style>
  <w:style w:type="character" w:customStyle="1" w:styleId="WW8Num20z1">
    <w:name w:val="WW8Num20z1"/>
    <w:uiPriority w:val="99"/>
    <w:rsid w:val="00AD7710"/>
    <w:rPr>
      <w:rFonts w:ascii="Courier New" w:hAnsi="Courier New"/>
    </w:rPr>
  </w:style>
  <w:style w:type="character" w:customStyle="1" w:styleId="WW8Num21z2">
    <w:name w:val="WW8Num21z2"/>
    <w:uiPriority w:val="99"/>
    <w:rsid w:val="00AD7710"/>
  </w:style>
  <w:style w:type="character" w:customStyle="1" w:styleId="WW8Num24z0">
    <w:name w:val="WW8Num24z0"/>
    <w:uiPriority w:val="99"/>
    <w:rsid w:val="00AD7710"/>
    <w:rPr>
      <w:rFonts w:ascii="Symbol" w:hAnsi="Symbol"/>
    </w:rPr>
  </w:style>
  <w:style w:type="character" w:customStyle="1" w:styleId="WW8Num24z1">
    <w:name w:val="WW8Num24z1"/>
    <w:uiPriority w:val="99"/>
    <w:rsid w:val="00AD7710"/>
    <w:rPr>
      <w:rFonts w:ascii="Arial (WT)" w:hAnsi="Arial (WT)"/>
    </w:rPr>
  </w:style>
  <w:style w:type="character" w:customStyle="1" w:styleId="WW8Num24z2">
    <w:name w:val="WW8Num24z2"/>
    <w:uiPriority w:val="99"/>
    <w:rsid w:val="00AD7710"/>
    <w:rPr>
      <w:rFonts w:ascii="Wingdings" w:hAnsi="Wingdings"/>
    </w:rPr>
  </w:style>
  <w:style w:type="character" w:customStyle="1" w:styleId="WW8Num24z3">
    <w:name w:val="WW8Num24z3"/>
    <w:uiPriority w:val="99"/>
    <w:rsid w:val="00AD7710"/>
  </w:style>
  <w:style w:type="character" w:customStyle="1" w:styleId="WW8Num28z2">
    <w:name w:val="WW8Num28z2"/>
    <w:uiPriority w:val="99"/>
    <w:rsid w:val="00AD7710"/>
  </w:style>
  <w:style w:type="character" w:customStyle="1" w:styleId="WW8Num29z2">
    <w:name w:val="WW8Num29z2"/>
    <w:uiPriority w:val="99"/>
    <w:rsid w:val="00AD7710"/>
    <w:rPr>
      <w:rFonts w:ascii="Wingdings" w:hAnsi="Wingdings"/>
    </w:rPr>
  </w:style>
  <w:style w:type="character" w:customStyle="1" w:styleId="WW8Num32z0">
    <w:name w:val="WW8Num32z0"/>
    <w:uiPriority w:val="99"/>
    <w:rsid w:val="00AD7710"/>
    <w:rPr>
      <w:rFonts w:ascii="Symbol" w:hAnsi="Symbol"/>
    </w:rPr>
  </w:style>
  <w:style w:type="character" w:customStyle="1" w:styleId="WW8Num35z0">
    <w:name w:val="WW8Num35z0"/>
    <w:uiPriority w:val="99"/>
    <w:rsid w:val="00AD7710"/>
    <w:rPr>
      <w:rFonts w:ascii="Times New Roman" w:hAnsi="Times New Roman"/>
      <w:b/>
      <w:color w:val="auto"/>
      <w:spacing w:val="0"/>
      <w:w w:val="100"/>
      <w:kern w:val="1"/>
      <w:position w:val="0"/>
      <w:sz w:val="24"/>
      <w:u w:val="none"/>
      <w:vertAlign w:val="baseline"/>
    </w:rPr>
  </w:style>
  <w:style w:type="character" w:customStyle="1" w:styleId="WW8Num38z0">
    <w:name w:val="WW8Num38z0"/>
    <w:uiPriority w:val="99"/>
    <w:rsid w:val="00AD7710"/>
    <w:rPr>
      <w:rFonts w:ascii="Courier New" w:hAnsi="Courier New"/>
    </w:rPr>
  </w:style>
  <w:style w:type="character" w:customStyle="1" w:styleId="WW8Num40z2">
    <w:name w:val="WW8Num40z2"/>
    <w:uiPriority w:val="99"/>
    <w:rsid w:val="00AD7710"/>
    <w:rPr>
      <w:sz w:val="24"/>
    </w:rPr>
  </w:style>
  <w:style w:type="character" w:customStyle="1" w:styleId="WW8Num42z2">
    <w:name w:val="WW8Num42z2"/>
    <w:uiPriority w:val="99"/>
    <w:rsid w:val="00AD7710"/>
  </w:style>
  <w:style w:type="character" w:customStyle="1" w:styleId="WW8Num43z2">
    <w:name w:val="WW8Num43z2"/>
    <w:uiPriority w:val="99"/>
    <w:rsid w:val="00AD7710"/>
    <w:rPr>
      <w:rFonts w:ascii="Wingdings" w:hAnsi="Wingdings"/>
    </w:rPr>
  </w:style>
  <w:style w:type="character" w:customStyle="1" w:styleId="WW8Num44z2">
    <w:name w:val="WW8Num44z2"/>
    <w:uiPriority w:val="99"/>
    <w:rsid w:val="00AD7710"/>
  </w:style>
  <w:style w:type="character" w:customStyle="1" w:styleId="WW8Num45z2">
    <w:name w:val="WW8Num45z2"/>
    <w:uiPriority w:val="99"/>
    <w:rsid w:val="00AD7710"/>
  </w:style>
  <w:style w:type="character" w:customStyle="1" w:styleId="WW8Num46z2">
    <w:name w:val="WW8Num46z2"/>
    <w:uiPriority w:val="99"/>
    <w:rsid w:val="00AD7710"/>
    <w:rPr>
      <w:rFonts w:ascii="Wingdings" w:hAnsi="Wingdings"/>
    </w:rPr>
  </w:style>
  <w:style w:type="character" w:customStyle="1" w:styleId="WW8Num47z0">
    <w:name w:val="WW8Num47z0"/>
    <w:uiPriority w:val="99"/>
    <w:rsid w:val="00AD7710"/>
    <w:rPr>
      <w:rFonts w:ascii="Times New Roman" w:hAnsi="Times New Roman"/>
    </w:rPr>
  </w:style>
  <w:style w:type="character" w:customStyle="1" w:styleId="WW8Num49z0">
    <w:name w:val="WW8Num49z0"/>
    <w:uiPriority w:val="99"/>
    <w:rsid w:val="00AD7710"/>
    <w:rPr>
      <w:rFonts w:ascii="Times New Roman" w:hAnsi="Times New Roman"/>
    </w:rPr>
  </w:style>
  <w:style w:type="character" w:customStyle="1" w:styleId="WW8Num50z2">
    <w:name w:val="WW8Num50z2"/>
    <w:uiPriority w:val="99"/>
    <w:rsid w:val="00AD7710"/>
  </w:style>
  <w:style w:type="character" w:customStyle="1" w:styleId="WW8Num53z2">
    <w:name w:val="WW8Num53z2"/>
    <w:uiPriority w:val="99"/>
    <w:rsid w:val="00AD7710"/>
  </w:style>
  <w:style w:type="character" w:customStyle="1" w:styleId="WW8Num56z2">
    <w:name w:val="WW8Num56z2"/>
    <w:uiPriority w:val="99"/>
    <w:rsid w:val="00AD7710"/>
  </w:style>
  <w:style w:type="character" w:customStyle="1" w:styleId="WW8Num57z2">
    <w:name w:val="WW8Num57z2"/>
    <w:uiPriority w:val="99"/>
    <w:rsid w:val="00AD7710"/>
    <w:rPr>
      <w:rFonts w:ascii="Wingdings" w:hAnsi="Wingdings"/>
    </w:rPr>
  </w:style>
  <w:style w:type="character" w:customStyle="1" w:styleId="WW8Num58z2">
    <w:name w:val="WW8Num58z2"/>
    <w:uiPriority w:val="99"/>
    <w:rsid w:val="00AD7710"/>
  </w:style>
  <w:style w:type="character" w:customStyle="1" w:styleId="WW8Num59z2">
    <w:name w:val="WW8Num59z2"/>
    <w:uiPriority w:val="99"/>
    <w:rsid w:val="00AD7710"/>
  </w:style>
  <w:style w:type="character" w:customStyle="1" w:styleId="WW8Num60z2">
    <w:name w:val="WW8Num60z2"/>
    <w:uiPriority w:val="99"/>
    <w:rsid w:val="00AD7710"/>
  </w:style>
  <w:style w:type="character" w:customStyle="1" w:styleId="WW8Num61z2">
    <w:name w:val="WW8Num61z2"/>
    <w:uiPriority w:val="99"/>
    <w:rsid w:val="00AD7710"/>
    <w:rPr>
      <w:rFonts w:ascii="Times New Roman" w:hAnsi="Times New Roman"/>
    </w:rPr>
  </w:style>
  <w:style w:type="character" w:customStyle="1" w:styleId="WW8Num62z2">
    <w:name w:val="WW8Num62z2"/>
    <w:uiPriority w:val="99"/>
    <w:rsid w:val="00AD7710"/>
    <w:rPr>
      <w:rFonts w:ascii="Wingdings" w:hAnsi="Wingdings"/>
    </w:rPr>
  </w:style>
  <w:style w:type="character" w:customStyle="1" w:styleId="WW8Num63z0">
    <w:name w:val="WW8Num63z0"/>
    <w:uiPriority w:val="99"/>
    <w:rsid w:val="00AD7710"/>
  </w:style>
  <w:style w:type="character" w:customStyle="1" w:styleId="WW8Num63z1">
    <w:name w:val="WW8Num63z1"/>
    <w:uiPriority w:val="99"/>
    <w:rsid w:val="00AD7710"/>
    <w:rPr>
      <w:rFonts w:ascii="Times New Roman" w:hAnsi="Times New Roman"/>
      <w:color w:val="auto"/>
      <w:spacing w:val="0"/>
      <w:w w:val="100"/>
      <w:kern w:val="1"/>
      <w:position w:val="0"/>
      <w:sz w:val="28"/>
      <w:u w:val="none"/>
      <w:vertAlign w:val="baseline"/>
    </w:rPr>
  </w:style>
  <w:style w:type="character" w:customStyle="1" w:styleId="WW8Num63z2">
    <w:name w:val="WW8Num63z2"/>
    <w:uiPriority w:val="99"/>
    <w:rsid w:val="00AD7710"/>
    <w:rPr>
      <w:rFonts w:ascii="Wingdings" w:hAnsi="Wingdings"/>
      <w:color w:val="auto"/>
    </w:rPr>
  </w:style>
  <w:style w:type="character" w:customStyle="1" w:styleId="WW8Num63z3">
    <w:name w:val="WW8Num63z3"/>
    <w:uiPriority w:val="99"/>
    <w:rsid w:val="00AD7710"/>
    <w:rPr>
      <w:rFonts w:ascii="Symbol" w:hAnsi="Symbol"/>
      <w:color w:val="auto"/>
      <w:spacing w:val="0"/>
      <w:w w:val="100"/>
      <w:kern w:val="1"/>
      <w:position w:val="0"/>
      <w:sz w:val="20"/>
      <w:u w:val="none"/>
      <w:vertAlign w:val="baseline"/>
    </w:rPr>
  </w:style>
  <w:style w:type="character" w:customStyle="1" w:styleId="WW8Num64z2">
    <w:name w:val="WW8Num64z2"/>
    <w:uiPriority w:val="99"/>
    <w:rsid w:val="00AD7710"/>
  </w:style>
  <w:style w:type="character" w:customStyle="1" w:styleId="WW8Num65z2">
    <w:name w:val="WW8Num65z2"/>
    <w:uiPriority w:val="99"/>
    <w:rsid w:val="00AD7710"/>
  </w:style>
  <w:style w:type="character" w:customStyle="1" w:styleId="WW8Num67z2">
    <w:name w:val="WW8Num67z2"/>
    <w:uiPriority w:val="99"/>
    <w:rsid w:val="00AD7710"/>
  </w:style>
  <w:style w:type="character" w:customStyle="1" w:styleId="WW8Num68z2">
    <w:name w:val="WW8Num68z2"/>
    <w:uiPriority w:val="99"/>
    <w:rsid w:val="00AD7710"/>
  </w:style>
  <w:style w:type="character" w:customStyle="1" w:styleId="WW8Num69z2">
    <w:name w:val="WW8Num69z2"/>
    <w:uiPriority w:val="99"/>
    <w:rsid w:val="00AD7710"/>
    <w:rPr>
      <w:rFonts w:ascii="Times New Roman" w:hAnsi="Times New Roman"/>
    </w:rPr>
  </w:style>
  <w:style w:type="character" w:customStyle="1" w:styleId="WW8Num70z2">
    <w:name w:val="WW8Num70z2"/>
    <w:uiPriority w:val="99"/>
    <w:rsid w:val="00AD7710"/>
    <w:rPr>
      <w:sz w:val="24"/>
    </w:rPr>
  </w:style>
  <w:style w:type="character" w:customStyle="1" w:styleId="WW8Num71z2">
    <w:name w:val="WW8Num71z2"/>
    <w:uiPriority w:val="99"/>
    <w:rsid w:val="00AD7710"/>
  </w:style>
  <w:style w:type="character" w:customStyle="1" w:styleId="Absatz-Standardschriftart">
    <w:name w:val="Absatz-Standardschriftart"/>
    <w:uiPriority w:val="99"/>
    <w:rsid w:val="00AD7710"/>
  </w:style>
  <w:style w:type="character" w:customStyle="1" w:styleId="WW8Num1z0">
    <w:name w:val="WW8Num1z0"/>
    <w:uiPriority w:val="99"/>
    <w:rsid w:val="00AD7710"/>
  </w:style>
  <w:style w:type="character" w:customStyle="1" w:styleId="WW8Num1z1">
    <w:name w:val="WW8Num1z1"/>
    <w:uiPriority w:val="99"/>
    <w:rsid w:val="00AD7710"/>
    <w:rPr>
      <w:color w:val="FF0000"/>
    </w:rPr>
  </w:style>
  <w:style w:type="character" w:customStyle="1" w:styleId="WW8Num1z2">
    <w:name w:val="WW8Num1z2"/>
    <w:uiPriority w:val="99"/>
    <w:rsid w:val="00AD7710"/>
    <w:rPr>
      <w:color w:val="FF0000"/>
    </w:rPr>
  </w:style>
  <w:style w:type="character" w:customStyle="1" w:styleId="WW8Num1z3">
    <w:name w:val="WW8Num1z3"/>
    <w:uiPriority w:val="99"/>
    <w:rsid w:val="00AD7710"/>
  </w:style>
  <w:style w:type="character" w:customStyle="1" w:styleId="WW8Num7z0">
    <w:name w:val="WW8Num7z0"/>
    <w:uiPriority w:val="99"/>
    <w:rsid w:val="00AD7710"/>
    <w:rPr>
      <w:rFonts w:ascii="Times New Roman" w:hAnsi="Times New Roman"/>
    </w:rPr>
  </w:style>
  <w:style w:type="character" w:customStyle="1" w:styleId="WW8Num13z0">
    <w:name w:val="WW8Num13z0"/>
    <w:uiPriority w:val="99"/>
    <w:rsid w:val="00AD7710"/>
    <w:rPr>
      <w:rFonts w:ascii="Symbol" w:hAnsi="Symbol"/>
    </w:rPr>
  </w:style>
  <w:style w:type="character" w:customStyle="1" w:styleId="WW8Num13z1">
    <w:name w:val="WW8Num13z1"/>
    <w:uiPriority w:val="99"/>
    <w:rsid w:val="00AD7710"/>
    <w:rPr>
      <w:rFonts w:ascii="Times New Roman" w:hAnsi="Times New Roman"/>
      <w:spacing w:val="0"/>
      <w:w w:val="100"/>
      <w:kern w:val="1"/>
      <w:position w:val="0"/>
      <w:sz w:val="24"/>
      <w:u w:val="none"/>
      <w:vertAlign w:val="baseline"/>
      <w:em w:val="none"/>
    </w:rPr>
  </w:style>
  <w:style w:type="character" w:customStyle="1" w:styleId="WW8Num15z0">
    <w:name w:val="WW8Num15z0"/>
    <w:uiPriority w:val="99"/>
    <w:rsid w:val="00AD7710"/>
    <w:rPr>
      <w:rFonts w:ascii="Times New Roman" w:hAnsi="Times New Roman"/>
    </w:rPr>
  </w:style>
  <w:style w:type="character" w:customStyle="1" w:styleId="WW8Num16z2">
    <w:name w:val="WW8Num16z2"/>
    <w:uiPriority w:val="99"/>
    <w:rsid w:val="00AD7710"/>
    <w:rPr>
      <w:rFonts w:ascii="Wingdings 2" w:hAnsi="Wingdings 2"/>
    </w:rPr>
  </w:style>
  <w:style w:type="character" w:customStyle="1" w:styleId="WW8Num18z0">
    <w:name w:val="WW8Num18z0"/>
    <w:uiPriority w:val="99"/>
    <w:rsid w:val="00AD7710"/>
    <w:rPr>
      <w:rFonts w:ascii="Courier New" w:hAnsi="Courier New"/>
    </w:rPr>
  </w:style>
  <w:style w:type="character" w:customStyle="1" w:styleId="WW8Num18z1">
    <w:name w:val="WW8Num18z1"/>
    <w:uiPriority w:val="99"/>
    <w:rsid w:val="00AD7710"/>
    <w:rPr>
      <w:rFonts w:ascii="Courier New" w:hAnsi="Courier New"/>
      <w:color w:val="auto"/>
      <w:sz w:val="24"/>
    </w:rPr>
  </w:style>
  <w:style w:type="character" w:customStyle="1" w:styleId="WW8Num18z2">
    <w:name w:val="WW8Num18z2"/>
    <w:uiPriority w:val="99"/>
    <w:rsid w:val="00AD7710"/>
    <w:rPr>
      <w:rFonts w:ascii="Wingdings" w:hAnsi="Wingdings"/>
    </w:rPr>
  </w:style>
  <w:style w:type="character" w:customStyle="1" w:styleId="WW8Num18z3">
    <w:name w:val="WW8Num18z3"/>
    <w:uiPriority w:val="99"/>
    <w:rsid w:val="00AD7710"/>
    <w:rPr>
      <w:rFonts w:ascii="Symbol" w:hAnsi="Symbol"/>
    </w:rPr>
  </w:style>
  <w:style w:type="character" w:customStyle="1" w:styleId="WW8Num21z0">
    <w:name w:val="WW8Num21z0"/>
    <w:uiPriority w:val="99"/>
    <w:rsid w:val="00AD7710"/>
    <w:rPr>
      <w:rFonts w:ascii="Symbol" w:hAnsi="Symbol"/>
    </w:rPr>
  </w:style>
  <w:style w:type="character" w:customStyle="1" w:styleId="WW8Num25z2">
    <w:name w:val="WW8Num25z2"/>
    <w:uiPriority w:val="99"/>
    <w:rsid w:val="00AD7710"/>
  </w:style>
  <w:style w:type="character" w:customStyle="1" w:styleId="WW8Num29z0">
    <w:name w:val="WW8Num29z0"/>
    <w:uiPriority w:val="99"/>
    <w:rsid w:val="00AD7710"/>
    <w:rPr>
      <w:rFonts w:ascii="Symbol" w:hAnsi="Symbol"/>
    </w:rPr>
  </w:style>
  <w:style w:type="character" w:customStyle="1" w:styleId="WW8Num29z1">
    <w:name w:val="WW8Num29z1"/>
    <w:uiPriority w:val="99"/>
    <w:rsid w:val="00AD7710"/>
    <w:rPr>
      <w:rFonts w:ascii="Courier New" w:hAnsi="Courier New"/>
    </w:rPr>
  </w:style>
  <w:style w:type="character" w:customStyle="1" w:styleId="WW8Num29z3">
    <w:name w:val="WW8Num29z3"/>
    <w:uiPriority w:val="99"/>
    <w:rsid w:val="00AD7710"/>
  </w:style>
  <w:style w:type="character" w:customStyle="1" w:styleId="WW8Num34z2">
    <w:name w:val="WW8Num34z2"/>
    <w:uiPriority w:val="99"/>
    <w:rsid w:val="00AD7710"/>
  </w:style>
  <w:style w:type="character" w:customStyle="1" w:styleId="WW8Num35z2">
    <w:name w:val="WW8Num35z2"/>
    <w:uiPriority w:val="99"/>
    <w:rsid w:val="00AD7710"/>
  </w:style>
  <w:style w:type="character" w:customStyle="1" w:styleId="WW8Num36z0">
    <w:name w:val="WW8Num36z0"/>
    <w:uiPriority w:val="99"/>
    <w:rsid w:val="00AD7710"/>
    <w:rPr>
      <w:rFonts w:ascii="Courier New" w:hAnsi="Courier New"/>
    </w:rPr>
  </w:style>
  <w:style w:type="character" w:customStyle="1" w:styleId="WW8Num36z1">
    <w:name w:val="WW8Num36z1"/>
    <w:uiPriority w:val="99"/>
    <w:rsid w:val="00AD7710"/>
    <w:rPr>
      <w:rFonts w:ascii="Symbol" w:hAnsi="Symbol"/>
      <w:b/>
      <w:sz w:val="24"/>
    </w:rPr>
  </w:style>
  <w:style w:type="character" w:customStyle="1" w:styleId="WW8Num36z2">
    <w:name w:val="WW8Num36z2"/>
    <w:uiPriority w:val="99"/>
    <w:rsid w:val="00AD7710"/>
  </w:style>
  <w:style w:type="character" w:customStyle="1" w:styleId="WW8Num36z4">
    <w:name w:val="WW8Num36z4"/>
    <w:uiPriority w:val="99"/>
    <w:rsid w:val="00AD7710"/>
    <w:rPr>
      <w:rFonts w:ascii="Courier New" w:hAnsi="Courier New"/>
    </w:rPr>
  </w:style>
  <w:style w:type="character" w:customStyle="1" w:styleId="WW8Num40z0">
    <w:name w:val="WW8Num40z0"/>
    <w:uiPriority w:val="99"/>
    <w:rsid w:val="00AD7710"/>
    <w:rPr>
      <w:rFonts w:ascii="Times New Roman" w:hAnsi="Times New Roman"/>
    </w:rPr>
  </w:style>
  <w:style w:type="character" w:customStyle="1" w:styleId="WW8Num43z0">
    <w:name w:val="WW8Num43z0"/>
    <w:uiPriority w:val="99"/>
    <w:rsid w:val="00AD7710"/>
    <w:rPr>
      <w:rFonts w:ascii="Times New Roman" w:hAnsi="Times New Roman"/>
    </w:rPr>
  </w:style>
  <w:style w:type="character" w:customStyle="1" w:styleId="WW8Num45z0">
    <w:name w:val="WW8Num45z0"/>
    <w:uiPriority w:val="99"/>
    <w:rsid w:val="00AD7710"/>
    <w:rPr>
      <w:rFonts w:ascii="Symbol" w:hAnsi="Symbol"/>
    </w:rPr>
  </w:style>
  <w:style w:type="character" w:customStyle="1" w:styleId="WW8Num49z1">
    <w:name w:val="WW8Num49z1"/>
    <w:uiPriority w:val="99"/>
    <w:rsid w:val="00AD7710"/>
    <w:rPr>
      <w:rFonts w:ascii="Courier New" w:hAnsi="Courier New"/>
    </w:rPr>
  </w:style>
  <w:style w:type="character" w:customStyle="1" w:styleId="WW8Num50z0">
    <w:name w:val="WW8Num50z0"/>
    <w:uiPriority w:val="99"/>
    <w:rsid w:val="00AD7710"/>
  </w:style>
  <w:style w:type="character" w:customStyle="1" w:styleId="WW8Num50z1">
    <w:name w:val="WW8Num50z1"/>
    <w:uiPriority w:val="99"/>
    <w:rsid w:val="00AD7710"/>
    <w:rPr>
      <w:rFonts w:ascii="OpenSymbol" w:hAnsi="OpenSymbol"/>
      <w:color w:val="auto"/>
      <w:spacing w:val="0"/>
      <w:w w:val="100"/>
      <w:kern w:val="1"/>
      <w:position w:val="0"/>
      <w:sz w:val="28"/>
      <w:u w:val="none"/>
      <w:vertAlign w:val="baseline"/>
    </w:rPr>
  </w:style>
  <w:style w:type="character" w:customStyle="1" w:styleId="WW8Num51z0">
    <w:name w:val="WW8Num51z0"/>
    <w:uiPriority w:val="99"/>
    <w:rsid w:val="00AD7710"/>
    <w:rPr>
      <w:rFonts w:ascii="Symbol" w:hAnsi="Symbol"/>
    </w:rPr>
  </w:style>
  <w:style w:type="character" w:customStyle="1" w:styleId="WW8Num52z0">
    <w:name w:val="WW8Num52z0"/>
    <w:uiPriority w:val="99"/>
    <w:rsid w:val="00AD7710"/>
    <w:rPr>
      <w:rFonts w:ascii="StarSymbol" w:eastAsia="StarSymbol"/>
    </w:rPr>
  </w:style>
  <w:style w:type="character" w:customStyle="1" w:styleId="WW8Num52z2">
    <w:name w:val="WW8Num52z2"/>
    <w:uiPriority w:val="99"/>
    <w:rsid w:val="00AD7710"/>
    <w:rPr>
      <w:rFonts w:ascii="Wingdings" w:hAnsi="Wingdings"/>
    </w:rPr>
  </w:style>
  <w:style w:type="character" w:customStyle="1" w:styleId="WW8Num52z3">
    <w:name w:val="WW8Num52z3"/>
    <w:uiPriority w:val="99"/>
    <w:rsid w:val="00AD7710"/>
    <w:rPr>
      <w:rFonts w:ascii="Symbol" w:hAnsi="Symbol"/>
    </w:rPr>
  </w:style>
  <w:style w:type="character" w:customStyle="1" w:styleId="WW8Num53z0">
    <w:name w:val="WW8Num53z0"/>
    <w:uiPriority w:val="99"/>
    <w:rsid w:val="00AD7710"/>
  </w:style>
  <w:style w:type="character" w:customStyle="1" w:styleId="WW8Num54z2">
    <w:name w:val="WW8Num54z2"/>
    <w:uiPriority w:val="99"/>
    <w:rsid w:val="00AD7710"/>
    <w:rPr>
      <w:sz w:val="24"/>
    </w:rPr>
  </w:style>
  <w:style w:type="character" w:customStyle="1" w:styleId="WW8Num61z0">
    <w:name w:val="WW8Num61z0"/>
    <w:uiPriority w:val="99"/>
    <w:rsid w:val="00AD7710"/>
    <w:rPr>
      <w:rFonts w:ascii="Times New Roman" w:hAnsi="Times New Roman"/>
    </w:rPr>
  </w:style>
  <w:style w:type="character" w:customStyle="1" w:styleId="WW8Num61z1">
    <w:name w:val="WW8Num61z1"/>
    <w:uiPriority w:val="99"/>
    <w:rsid w:val="00AD7710"/>
    <w:rPr>
      <w:rFonts w:ascii="Courier New" w:hAnsi="Courier New"/>
    </w:rPr>
  </w:style>
  <w:style w:type="character" w:customStyle="1" w:styleId="WW8Num61z3">
    <w:name w:val="WW8Num61z3"/>
    <w:uiPriority w:val="99"/>
    <w:rsid w:val="00AD7710"/>
    <w:rPr>
      <w:rFonts w:ascii="Symbol" w:hAnsi="Symbol"/>
    </w:rPr>
  </w:style>
  <w:style w:type="character" w:customStyle="1" w:styleId="WW8Num72z2">
    <w:name w:val="WW8Num72z2"/>
    <w:uiPriority w:val="99"/>
    <w:rsid w:val="00AD7710"/>
    <w:rPr>
      <w:rFonts w:ascii="Times New Roman" w:hAnsi="Times New Roman"/>
    </w:rPr>
  </w:style>
  <w:style w:type="character" w:customStyle="1" w:styleId="WW8Num73z2">
    <w:name w:val="WW8Num73z2"/>
    <w:uiPriority w:val="99"/>
    <w:rsid w:val="00AD7710"/>
  </w:style>
  <w:style w:type="character" w:customStyle="1" w:styleId="WW8Num74z2">
    <w:name w:val="WW8Num74z2"/>
    <w:uiPriority w:val="99"/>
    <w:rsid w:val="00AD7710"/>
  </w:style>
  <w:style w:type="character" w:customStyle="1" w:styleId="WW8Num75z2">
    <w:name w:val="WW8Num75z2"/>
    <w:uiPriority w:val="99"/>
    <w:rsid w:val="00AD7710"/>
    <w:rPr>
      <w:rFonts w:ascii="Wingdings" w:hAnsi="Wingdings"/>
    </w:rPr>
  </w:style>
  <w:style w:type="character" w:customStyle="1" w:styleId="WW8Num76z2">
    <w:name w:val="WW8Num76z2"/>
    <w:uiPriority w:val="99"/>
    <w:rsid w:val="00AD7710"/>
  </w:style>
  <w:style w:type="character" w:customStyle="1" w:styleId="WW8Num77z2">
    <w:name w:val="WW8Num77z2"/>
    <w:uiPriority w:val="99"/>
    <w:rsid w:val="00AD7710"/>
  </w:style>
  <w:style w:type="character" w:customStyle="1" w:styleId="WW8Num79z0">
    <w:name w:val="WW8Num79z0"/>
    <w:uiPriority w:val="99"/>
    <w:rsid w:val="00AD7710"/>
    <w:rPr>
      <w:spacing w:val="0"/>
      <w:kern w:val="1"/>
      <w:position w:val="0"/>
      <w:sz w:val="20"/>
      <w:u w:val="none"/>
      <w:vertAlign w:val="baseline"/>
    </w:rPr>
  </w:style>
  <w:style w:type="character" w:customStyle="1" w:styleId="WW8Num79z1">
    <w:name w:val="WW8Num79z1"/>
    <w:uiPriority w:val="99"/>
    <w:rsid w:val="00AD7710"/>
    <w:rPr>
      <w:color w:val="auto"/>
      <w:spacing w:val="0"/>
      <w:w w:val="100"/>
      <w:kern w:val="1"/>
      <w:position w:val="0"/>
      <w:sz w:val="28"/>
      <w:u w:val="none"/>
      <w:vertAlign w:val="baseline"/>
    </w:rPr>
  </w:style>
  <w:style w:type="character" w:customStyle="1" w:styleId="WW8Num79z2">
    <w:name w:val="WW8Num79z2"/>
    <w:uiPriority w:val="99"/>
    <w:rsid w:val="00AD7710"/>
    <w:rPr>
      <w:color w:val="auto"/>
    </w:rPr>
  </w:style>
  <w:style w:type="character" w:customStyle="1" w:styleId="WW8Num79z3">
    <w:name w:val="WW8Num79z3"/>
    <w:uiPriority w:val="99"/>
    <w:rsid w:val="00AD7710"/>
    <w:rPr>
      <w:color w:val="auto"/>
      <w:spacing w:val="0"/>
      <w:w w:val="100"/>
      <w:kern w:val="1"/>
      <w:position w:val="0"/>
      <w:sz w:val="20"/>
      <w:u w:val="none"/>
      <w:vertAlign w:val="baseline"/>
    </w:rPr>
  </w:style>
  <w:style w:type="character" w:customStyle="1" w:styleId="WW8Num80z2">
    <w:name w:val="WW8Num80z2"/>
    <w:uiPriority w:val="99"/>
    <w:rsid w:val="00AD7710"/>
  </w:style>
  <w:style w:type="character" w:customStyle="1" w:styleId="WW8Num81z2">
    <w:name w:val="WW8Num81z2"/>
    <w:uiPriority w:val="99"/>
    <w:rsid w:val="00AD7710"/>
    <w:rPr>
      <w:rFonts w:ascii="Wingdings" w:hAnsi="Wingdings"/>
    </w:rPr>
  </w:style>
  <w:style w:type="character" w:customStyle="1" w:styleId="WW8Num83z2">
    <w:name w:val="WW8Num83z2"/>
    <w:uiPriority w:val="99"/>
    <w:rsid w:val="00AD7710"/>
  </w:style>
  <w:style w:type="character" w:customStyle="1" w:styleId="WW8Num84z2">
    <w:name w:val="WW8Num84z2"/>
    <w:uiPriority w:val="99"/>
    <w:rsid w:val="00AD7710"/>
  </w:style>
  <w:style w:type="character" w:customStyle="1" w:styleId="WW8Num85z2">
    <w:name w:val="WW8Num85z2"/>
    <w:uiPriority w:val="99"/>
    <w:rsid w:val="00AD7710"/>
    <w:rPr>
      <w:rFonts w:ascii="Wingdings" w:hAnsi="Wingdings"/>
    </w:rPr>
  </w:style>
  <w:style w:type="character" w:customStyle="1" w:styleId="WW8Num86z2">
    <w:name w:val="WW8Num86z2"/>
    <w:uiPriority w:val="99"/>
    <w:rsid w:val="00AD7710"/>
  </w:style>
  <w:style w:type="character" w:customStyle="1" w:styleId="WW8Num87z2">
    <w:name w:val="WW8Num87z2"/>
    <w:uiPriority w:val="99"/>
    <w:rsid w:val="00AD7710"/>
  </w:style>
  <w:style w:type="character" w:customStyle="1" w:styleId="24">
    <w:name w:val="Основной шрифт абзаца2"/>
    <w:uiPriority w:val="99"/>
    <w:rsid w:val="00AD7710"/>
  </w:style>
  <w:style w:type="character" w:customStyle="1" w:styleId="WW8Num46z0">
    <w:name w:val="WW8Num46z0"/>
    <w:uiPriority w:val="99"/>
    <w:rsid w:val="00AD7710"/>
    <w:rPr>
      <w:rFonts w:ascii="Symbol" w:hAnsi="Symbol"/>
    </w:rPr>
  </w:style>
  <w:style w:type="character" w:customStyle="1" w:styleId="WW8Num48z0">
    <w:name w:val="WW8Num48z0"/>
    <w:uiPriority w:val="99"/>
    <w:rsid w:val="00AD7710"/>
    <w:rPr>
      <w:rFonts w:ascii="Times New Roman" w:hAnsi="Times New Roman"/>
    </w:rPr>
  </w:style>
  <w:style w:type="character" w:customStyle="1" w:styleId="WW8Num51z1">
    <w:name w:val="WW8Num51z1"/>
    <w:uiPriority w:val="99"/>
    <w:rsid w:val="00AD7710"/>
    <w:rPr>
      <w:color w:val="auto"/>
      <w:spacing w:val="0"/>
      <w:w w:val="100"/>
      <w:kern w:val="1"/>
      <w:position w:val="0"/>
      <w:sz w:val="28"/>
      <w:u w:val="none"/>
      <w:vertAlign w:val="baseline"/>
    </w:rPr>
  </w:style>
  <w:style w:type="character" w:customStyle="1" w:styleId="WW-Absatz-Standardschriftart">
    <w:name w:val="WW-Absatz-Standardschriftart"/>
    <w:uiPriority w:val="99"/>
    <w:rsid w:val="00AD7710"/>
  </w:style>
  <w:style w:type="character" w:customStyle="1" w:styleId="WW-Absatz-Standardschriftart1">
    <w:name w:val="WW-Absatz-Standardschriftart1"/>
    <w:uiPriority w:val="99"/>
    <w:rsid w:val="00AD7710"/>
  </w:style>
  <w:style w:type="character" w:customStyle="1" w:styleId="WW8Num22z2">
    <w:name w:val="WW8Num22z2"/>
    <w:uiPriority w:val="99"/>
    <w:rsid w:val="00AD7710"/>
  </w:style>
  <w:style w:type="character" w:customStyle="1" w:styleId="WW8Num22z4">
    <w:name w:val="WW8Num22z4"/>
    <w:uiPriority w:val="99"/>
    <w:rsid w:val="00AD7710"/>
    <w:rPr>
      <w:rFonts w:ascii="Courier New" w:hAnsi="Courier New"/>
    </w:rPr>
  </w:style>
  <w:style w:type="character" w:customStyle="1" w:styleId="WW8Num25z1">
    <w:name w:val="WW8Num25z1"/>
    <w:uiPriority w:val="99"/>
    <w:rsid w:val="00AD7710"/>
    <w:rPr>
      <w:rFonts w:ascii="Arial (WT)" w:hAnsi="Arial (WT)"/>
    </w:rPr>
  </w:style>
  <w:style w:type="character" w:customStyle="1" w:styleId="WW8Num30z0">
    <w:name w:val="WW8Num30z0"/>
    <w:uiPriority w:val="99"/>
    <w:rsid w:val="00AD7710"/>
    <w:rPr>
      <w:rFonts w:ascii="Times New Roman" w:hAnsi="Times New Roman"/>
    </w:rPr>
  </w:style>
  <w:style w:type="character" w:customStyle="1" w:styleId="WW8Num30z1">
    <w:name w:val="WW8Num30z1"/>
    <w:uiPriority w:val="99"/>
    <w:rsid w:val="00AD7710"/>
    <w:rPr>
      <w:color w:val="FF0000"/>
    </w:rPr>
  </w:style>
  <w:style w:type="character" w:customStyle="1" w:styleId="WW8Num30z2">
    <w:name w:val="WW8Num30z2"/>
    <w:uiPriority w:val="99"/>
    <w:rsid w:val="00AD7710"/>
    <w:rPr>
      <w:color w:val="FF0000"/>
    </w:rPr>
  </w:style>
  <w:style w:type="character" w:customStyle="1" w:styleId="WW8Num30z3">
    <w:name w:val="WW8Num30z3"/>
    <w:uiPriority w:val="99"/>
    <w:rsid w:val="00AD7710"/>
  </w:style>
  <w:style w:type="character" w:customStyle="1" w:styleId="WW8Num33z0">
    <w:name w:val="WW8Num33z0"/>
    <w:uiPriority w:val="99"/>
    <w:rsid w:val="00AD7710"/>
  </w:style>
  <w:style w:type="character" w:customStyle="1" w:styleId="WW8Num37z0">
    <w:name w:val="WW8Num37z0"/>
    <w:uiPriority w:val="99"/>
    <w:rsid w:val="00AD7710"/>
    <w:rPr>
      <w:rFonts w:ascii="Courier New" w:hAnsi="Courier New"/>
    </w:rPr>
  </w:style>
  <w:style w:type="character" w:customStyle="1" w:styleId="WW8Num37z1">
    <w:name w:val="WW8Num37z1"/>
    <w:uiPriority w:val="99"/>
    <w:rsid w:val="00AD7710"/>
    <w:rPr>
      <w:rFonts w:ascii="Symbol" w:hAnsi="Symbol"/>
      <w:b/>
      <w:sz w:val="24"/>
    </w:rPr>
  </w:style>
  <w:style w:type="character" w:customStyle="1" w:styleId="WW8Num37z2">
    <w:name w:val="WW8Num37z2"/>
    <w:uiPriority w:val="99"/>
    <w:rsid w:val="00AD7710"/>
    <w:rPr>
      <w:rFonts w:ascii="Times New Roman" w:hAnsi="Times New Roman"/>
      <w:b/>
    </w:rPr>
  </w:style>
  <w:style w:type="character" w:customStyle="1" w:styleId="WW8Num37z4">
    <w:name w:val="WW8Num37z4"/>
    <w:uiPriority w:val="99"/>
    <w:rsid w:val="00AD7710"/>
    <w:rPr>
      <w:rFonts w:ascii="Courier New" w:hAnsi="Courier New"/>
    </w:rPr>
  </w:style>
  <w:style w:type="character" w:customStyle="1" w:styleId="WW8Num41z0">
    <w:name w:val="WW8Num41z0"/>
    <w:uiPriority w:val="99"/>
    <w:rsid w:val="00AD7710"/>
    <w:rPr>
      <w:rFonts w:ascii="Times New Roman" w:hAnsi="Times New Roman"/>
    </w:rPr>
  </w:style>
  <w:style w:type="character" w:customStyle="1" w:styleId="WW8Num44z0">
    <w:name w:val="WW8Num44z0"/>
    <w:uiPriority w:val="99"/>
    <w:rsid w:val="00AD7710"/>
    <w:rPr>
      <w:rFonts w:ascii="Wingdings" w:hAnsi="Wingdings"/>
    </w:rPr>
  </w:style>
  <w:style w:type="character" w:customStyle="1" w:styleId="WW-Absatz-Standardschriftart11">
    <w:name w:val="WW-Absatz-Standardschriftart11"/>
    <w:uiPriority w:val="99"/>
    <w:rsid w:val="00AD7710"/>
  </w:style>
  <w:style w:type="character" w:customStyle="1" w:styleId="WW-Absatz-Standardschriftart111">
    <w:name w:val="WW-Absatz-Standardschriftart111"/>
    <w:uiPriority w:val="99"/>
    <w:rsid w:val="00AD7710"/>
  </w:style>
  <w:style w:type="character" w:customStyle="1" w:styleId="WW8Num9z0">
    <w:name w:val="WW8Num9z0"/>
    <w:uiPriority w:val="99"/>
    <w:rsid w:val="00AD7710"/>
    <w:rPr>
      <w:rFonts w:ascii="Times New Roman" w:hAnsi="Times New Roman"/>
    </w:rPr>
  </w:style>
  <w:style w:type="character" w:customStyle="1" w:styleId="WW8Num16z0">
    <w:name w:val="WW8Num16z0"/>
    <w:uiPriority w:val="99"/>
    <w:rsid w:val="00AD7710"/>
    <w:rPr>
      <w:rFonts w:ascii="Times New Roman" w:hAnsi="Times New Roman"/>
    </w:rPr>
  </w:style>
  <w:style w:type="character" w:customStyle="1" w:styleId="WW8Num17z2">
    <w:name w:val="WW8Num17z2"/>
    <w:uiPriority w:val="99"/>
    <w:rsid w:val="00AD7710"/>
    <w:rPr>
      <w:rFonts w:ascii="Wingdings" w:hAnsi="Wingdings"/>
    </w:rPr>
  </w:style>
  <w:style w:type="character" w:customStyle="1" w:styleId="WW8Num19z0">
    <w:name w:val="WW8Num19z0"/>
    <w:uiPriority w:val="99"/>
    <w:rsid w:val="00AD7710"/>
    <w:rPr>
      <w:rFonts w:ascii="Times New Roman" w:hAnsi="Times New Roman"/>
    </w:rPr>
  </w:style>
  <w:style w:type="character" w:customStyle="1" w:styleId="WW8Num19z1">
    <w:name w:val="WW8Num19z1"/>
    <w:uiPriority w:val="99"/>
    <w:rsid w:val="00AD7710"/>
    <w:rPr>
      <w:color w:val="auto"/>
      <w:sz w:val="24"/>
    </w:rPr>
  </w:style>
  <w:style w:type="character" w:customStyle="1" w:styleId="WW8Num19z2">
    <w:name w:val="WW8Num19z2"/>
    <w:uiPriority w:val="99"/>
    <w:rsid w:val="00AD7710"/>
    <w:rPr>
      <w:rFonts w:ascii="Wingdings" w:hAnsi="Wingdings"/>
    </w:rPr>
  </w:style>
  <w:style w:type="character" w:customStyle="1" w:styleId="WW8Num19z3">
    <w:name w:val="WW8Num19z3"/>
    <w:uiPriority w:val="99"/>
    <w:rsid w:val="00AD7710"/>
    <w:rPr>
      <w:rFonts w:ascii="Symbol" w:hAnsi="Symbol"/>
    </w:rPr>
  </w:style>
  <w:style w:type="character" w:customStyle="1" w:styleId="WW8Num22z0">
    <w:name w:val="WW8Num22z0"/>
    <w:uiPriority w:val="99"/>
    <w:rsid w:val="00AD7710"/>
    <w:rPr>
      <w:rFonts w:ascii="Symbol" w:hAnsi="Symbol"/>
    </w:rPr>
  </w:style>
  <w:style w:type="character" w:customStyle="1" w:styleId="WW8Num23z2">
    <w:name w:val="WW8Num23z2"/>
    <w:uiPriority w:val="99"/>
    <w:rsid w:val="00AD7710"/>
  </w:style>
  <w:style w:type="character" w:customStyle="1" w:styleId="WW8Num23z4">
    <w:name w:val="WW8Num23z4"/>
    <w:uiPriority w:val="99"/>
    <w:rsid w:val="00AD7710"/>
    <w:rPr>
      <w:rFonts w:ascii="Courier New" w:hAnsi="Courier New"/>
    </w:rPr>
  </w:style>
  <w:style w:type="character" w:customStyle="1" w:styleId="WW8Num26z1">
    <w:name w:val="WW8Num26z1"/>
    <w:uiPriority w:val="99"/>
    <w:rsid w:val="00AD7710"/>
    <w:rPr>
      <w:rFonts w:ascii="Arial (WT)" w:hAnsi="Arial (WT)"/>
    </w:rPr>
  </w:style>
  <w:style w:type="character" w:customStyle="1" w:styleId="WW8Num31z0">
    <w:name w:val="WW8Num31z0"/>
    <w:uiPriority w:val="99"/>
    <w:rsid w:val="00AD7710"/>
    <w:rPr>
      <w:sz w:val="22"/>
    </w:rPr>
  </w:style>
  <w:style w:type="character" w:customStyle="1" w:styleId="WW8Num31z1">
    <w:name w:val="WW8Num31z1"/>
    <w:uiPriority w:val="99"/>
    <w:rsid w:val="00AD7710"/>
    <w:rPr>
      <w:color w:val="FF0000"/>
    </w:rPr>
  </w:style>
  <w:style w:type="character" w:customStyle="1" w:styleId="WW8Num31z2">
    <w:name w:val="WW8Num31z2"/>
    <w:uiPriority w:val="99"/>
    <w:rsid w:val="00AD7710"/>
    <w:rPr>
      <w:color w:val="FF0000"/>
    </w:rPr>
  </w:style>
  <w:style w:type="character" w:customStyle="1" w:styleId="WW8Num31z3">
    <w:name w:val="WW8Num31z3"/>
    <w:uiPriority w:val="99"/>
    <w:rsid w:val="00AD7710"/>
  </w:style>
  <w:style w:type="character" w:customStyle="1" w:styleId="WW8Num34z0">
    <w:name w:val="WW8Num34z0"/>
    <w:uiPriority w:val="99"/>
    <w:rsid w:val="00AD7710"/>
  </w:style>
  <w:style w:type="character" w:customStyle="1" w:styleId="WW8Num38z1">
    <w:name w:val="WW8Num38z1"/>
    <w:uiPriority w:val="99"/>
    <w:rsid w:val="00AD7710"/>
    <w:rPr>
      <w:rFonts w:ascii="Times New Roman" w:hAnsi="Times New Roman"/>
      <w:b/>
      <w:sz w:val="24"/>
    </w:rPr>
  </w:style>
  <w:style w:type="character" w:customStyle="1" w:styleId="WW8Num38z2">
    <w:name w:val="WW8Num38z2"/>
    <w:uiPriority w:val="99"/>
    <w:rsid w:val="00AD7710"/>
    <w:rPr>
      <w:sz w:val="24"/>
    </w:rPr>
  </w:style>
  <w:style w:type="character" w:customStyle="1" w:styleId="WW8Num38z4">
    <w:name w:val="WW8Num38z4"/>
    <w:uiPriority w:val="99"/>
    <w:rsid w:val="00AD7710"/>
    <w:rPr>
      <w:rFonts w:ascii="Courier New" w:hAnsi="Courier New"/>
    </w:rPr>
  </w:style>
  <w:style w:type="character" w:customStyle="1" w:styleId="WW8Num42z0">
    <w:name w:val="WW8Num42z0"/>
    <w:uiPriority w:val="99"/>
    <w:rsid w:val="00AD7710"/>
    <w:rPr>
      <w:rFonts w:ascii="Times New Roman" w:hAnsi="Times New Roman"/>
    </w:rPr>
  </w:style>
  <w:style w:type="character" w:customStyle="1" w:styleId="WW-Absatz-Standardschriftart1111">
    <w:name w:val="WW-Absatz-Standardschriftart1111"/>
    <w:uiPriority w:val="99"/>
    <w:rsid w:val="00AD7710"/>
  </w:style>
  <w:style w:type="character" w:customStyle="1" w:styleId="WW-Absatz-Standardschriftart11111">
    <w:name w:val="WW-Absatz-Standardschriftart11111"/>
    <w:uiPriority w:val="99"/>
    <w:rsid w:val="00AD7710"/>
  </w:style>
  <w:style w:type="character" w:customStyle="1" w:styleId="WW-Absatz-Standardschriftart111111">
    <w:name w:val="WW-Absatz-Standardschriftart111111"/>
    <w:uiPriority w:val="99"/>
    <w:rsid w:val="00AD7710"/>
  </w:style>
  <w:style w:type="character" w:customStyle="1" w:styleId="WW8Num27z2">
    <w:name w:val="WW8Num27z2"/>
    <w:uiPriority w:val="99"/>
    <w:rsid w:val="00AD7710"/>
    <w:rPr>
      <w:rFonts w:ascii="Wingdings" w:hAnsi="Wingdings"/>
    </w:rPr>
  </w:style>
  <w:style w:type="character" w:customStyle="1" w:styleId="WW8Num45z1">
    <w:name w:val="WW8Num45z1"/>
    <w:uiPriority w:val="99"/>
    <w:rsid w:val="00AD7710"/>
    <w:rPr>
      <w:rFonts w:ascii="Times New Roman" w:hAnsi="Times New Roman"/>
    </w:rPr>
  </w:style>
  <w:style w:type="character" w:customStyle="1" w:styleId="WW-Absatz-Standardschriftart1111111">
    <w:name w:val="WW-Absatz-Standardschriftart1111111"/>
    <w:uiPriority w:val="99"/>
    <w:rsid w:val="00AD7710"/>
  </w:style>
  <w:style w:type="character" w:customStyle="1" w:styleId="WW-Absatz-Standardschriftart11111111">
    <w:name w:val="WW-Absatz-Standardschriftart11111111"/>
    <w:uiPriority w:val="99"/>
    <w:rsid w:val="00AD7710"/>
  </w:style>
  <w:style w:type="character" w:customStyle="1" w:styleId="WW8Num4z1">
    <w:name w:val="WW8Num4z1"/>
    <w:uiPriority w:val="99"/>
    <w:rsid w:val="00AD7710"/>
    <w:rPr>
      <w:rFonts w:ascii="Times New Roman" w:hAnsi="Times New Roman"/>
      <w:b/>
      <w:sz w:val="24"/>
    </w:rPr>
  </w:style>
  <w:style w:type="character" w:customStyle="1" w:styleId="WW8Num4z2">
    <w:name w:val="WW8Num4z2"/>
    <w:uiPriority w:val="99"/>
    <w:rsid w:val="00AD7710"/>
    <w:rPr>
      <w:sz w:val="24"/>
    </w:rPr>
  </w:style>
  <w:style w:type="character" w:customStyle="1" w:styleId="WW8Num9z1">
    <w:name w:val="WW8Num9z1"/>
    <w:uiPriority w:val="99"/>
    <w:rsid w:val="00AD7710"/>
    <w:rPr>
      <w:rFonts w:ascii="Courier New" w:hAnsi="Courier New"/>
    </w:rPr>
  </w:style>
  <w:style w:type="character" w:customStyle="1" w:styleId="WW8Num9z2">
    <w:name w:val="WW8Num9z2"/>
    <w:uiPriority w:val="99"/>
    <w:rsid w:val="00AD7710"/>
    <w:rPr>
      <w:rFonts w:ascii="Wingdings" w:hAnsi="Wingdings"/>
    </w:rPr>
  </w:style>
  <w:style w:type="character" w:customStyle="1" w:styleId="WW8Num9z3">
    <w:name w:val="WW8Num9z3"/>
    <w:uiPriority w:val="99"/>
    <w:rsid w:val="00AD7710"/>
    <w:rPr>
      <w:rFonts w:ascii="Symbol" w:hAnsi="Symbol"/>
    </w:rPr>
  </w:style>
  <w:style w:type="character" w:customStyle="1" w:styleId="WW8Num10z1">
    <w:name w:val="WW8Num10z1"/>
    <w:uiPriority w:val="99"/>
    <w:rsid w:val="00AD7710"/>
    <w:rPr>
      <w:rFonts w:ascii="Courier New" w:hAnsi="Courier New"/>
    </w:rPr>
  </w:style>
  <w:style w:type="character" w:customStyle="1" w:styleId="WW8Num10z2">
    <w:name w:val="WW8Num10z2"/>
    <w:uiPriority w:val="99"/>
    <w:rsid w:val="00AD7710"/>
    <w:rPr>
      <w:rFonts w:ascii="Wingdings" w:hAnsi="Wingdings"/>
    </w:rPr>
  </w:style>
  <w:style w:type="character" w:customStyle="1" w:styleId="WW8Num17z1">
    <w:name w:val="WW8Num17z1"/>
    <w:uiPriority w:val="99"/>
    <w:rsid w:val="00AD7710"/>
    <w:rPr>
      <w:rFonts w:ascii="Courier New" w:hAnsi="Courier New"/>
    </w:rPr>
  </w:style>
  <w:style w:type="character" w:customStyle="1" w:styleId="WW8Num20z0">
    <w:name w:val="WW8Num20z0"/>
    <w:uiPriority w:val="99"/>
    <w:rsid w:val="00AD7710"/>
    <w:rPr>
      <w:rFonts w:ascii="Times New Roman" w:hAnsi="Times New Roman"/>
    </w:rPr>
  </w:style>
  <w:style w:type="character" w:customStyle="1" w:styleId="WW8Num20z2">
    <w:name w:val="WW8Num20z2"/>
    <w:uiPriority w:val="99"/>
    <w:rsid w:val="00AD7710"/>
    <w:rPr>
      <w:rFonts w:ascii="Wingdings" w:hAnsi="Wingdings"/>
    </w:rPr>
  </w:style>
  <w:style w:type="character" w:customStyle="1" w:styleId="WW8Num20z3">
    <w:name w:val="WW8Num20z3"/>
    <w:uiPriority w:val="99"/>
    <w:rsid w:val="00AD7710"/>
    <w:rPr>
      <w:rFonts w:ascii="Symbol" w:hAnsi="Symbol"/>
    </w:rPr>
  </w:style>
  <w:style w:type="character" w:customStyle="1" w:styleId="WW8Num23z0">
    <w:name w:val="WW8Num23z0"/>
    <w:uiPriority w:val="99"/>
    <w:rsid w:val="00AD7710"/>
    <w:rPr>
      <w:rFonts w:ascii="Courier New" w:hAnsi="Courier New"/>
    </w:rPr>
  </w:style>
  <w:style w:type="character" w:customStyle="1" w:styleId="WW8Num25z0">
    <w:name w:val="WW8Num25z0"/>
    <w:uiPriority w:val="99"/>
    <w:rsid w:val="00AD7710"/>
  </w:style>
  <w:style w:type="character" w:customStyle="1" w:styleId="WW8Num27z0">
    <w:name w:val="WW8Num27z0"/>
    <w:uiPriority w:val="99"/>
    <w:rsid w:val="00AD7710"/>
    <w:rPr>
      <w:rFonts w:ascii="Symbol" w:hAnsi="Symbol"/>
    </w:rPr>
  </w:style>
  <w:style w:type="character" w:customStyle="1" w:styleId="WW8Num27z1">
    <w:name w:val="WW8Num27z1"/>
    <w:uiPriority w:val="99"/>
    <w:rsid w:val="00AD7710"/>
    <w:rPr>
      <w:rFonts w:ascii="Courier New" w:hAnsi="Courier New"/>
    </w:rPr>
  </w:style>
  <w:style w:type="character" w:customStyle="1" w:styleId="WW8Num32z1">
    <w:name w:val="WW8Num32z1"/>
    <w:uiPriority w:val="99"/>
    <w:rsid w:val="00AD7710"/>
    <w:rPr>
      <w:rFonts w:ascii="Courier New" w:hAnsi="Courier New"/>
    </w:rPr>
  </w:style>
  <w:style w:type="character" w:customStyle="1" w:styleId="WW8Num32z2">
    <w:name w:val="WW8Num32z2"/>
    <w:uiPriority w:val="99"/>
    <w:rsid w:val="00AD7710"/>
    <w:rPr>
      <w:rFonts w:ascii="Wingdings" w:hAnsi="Wingdings"/>
    </w:rPr>
  </w:style>
  <w:style w:type="character" w:customStyle="1" w:styleId="WW8Num35z1">
    <w:name w:val="WW8Num35z1"/>
    <w:uiPriority w:val="99"/>
    <w:rsid w:val="00AD7710"/>
    <w:rPr>
      <w:rFonts w:ascii="Times New Roman" w:hAnsi="Times New Roman"/>
      <w:spacing w:val="0"/>
      <w:w w:val="100"/>
      <w:kern w:val="1"/>
      <w:position w:val="0"/>
      <w:sz w:val="24"/>
      <w:u w:val="none"/>
      <w:vertAlign w:val="baseline"/>
      <w:em w:val="none"/>
    </w:rPr>
  </w:style>
  <w:style w:type="character" w:customStyle="1" w:styleId="WW8Num41z1">
    <w:name w:val="WW8Num41z1"/>
    <w:uiPriority w:val="99"/>
    <w:rsid w:val="00AD7710"/>
    <w:rPr>
      <w:rFonts w:ascii="Courier New" w:hAnsi="Courier New"/>
    </w:rPr>
  </w:style>
  <w:style w:type="character" w:customStyle="1" w:styleId="WW8Num41z2">
    <w:name w:val="WW8Num41z2"/>
    <w:uiPriority w:val="99"/>
    <w:rsid w:val="00AD7710"/>
    <w:rPr>
      <w:rFonts w:ascii="Wingdings" w:hAnsi="Wingdings"/>
    </w:rPr>
  </w:style>
  <w:style w:type="character" w:customStyle="1" w:styleId="WW8Num41z3">
    <w:name w:val="WW8Num41z3"/>
    <w:uiPriority w:val="99"/>
    <w:rsid w:val="00AD7710"/>
    <w:rPr>
      <w:rFonts w:ascii="Symbol" w:hAnsi="Symbol"/>
    </w:rPr>
  </w:style>
  <w:style w:type="character" w:customStyle="1" w:styleId="WW8Num44z1">
    <w:name w:val="WW8Num44z1"/>
    <w:uiPriority w:val="99"/>
    <w:rsid w:val="00AD7710"/>
    <w:rPr>
      <w:rFonts w:ascii="Courier New" w:hAnsi="Courier New"/>
    </w:rPr>
  </w:style>
  <w:style w:type="character" w:customStyle="1" w:styleId="WW8Num44z3">
    <w:name w:val="WW8Num44z3"/>
    <w:uiPriority w:val="99"/>
    <w:rsid w:val="00AD7710"/>
    <w:rPr>
      <w:rFonts w:ascii="Symbol" w:hAnsi="Symbol"/>
    </w:rPr>
  </w:style>
  <w:style w:type="character" w:customStyle="1" w:styleId="WW8Num45z3">
    <w:name w:val="WW8Num45z3"/>
    <w:uiPriority w:val="99"/>
    <w:rsid w:val="00AD7710"/>
    <w:rPr>
      <w:rFonts w:ascii="Courier New" w:hAnsi="Courier New"/>
    </w:rPr>
  </w:style>
  <w:style w:type="character" w:customStyle="1" w:styleId="WW8Num46z1">
    <w:name w:val="WW8Num46z1"/>
    <w:uiPriority w:val="99"/>
    <w:rsid w:val="00AD7710"/>
    <w:rPr>
      <w:rFonts w:ascii="Courier New" w:hAnsi="Courier New"/>
    </w:rPr>
  </w:style>
  <w:style w:type="character" w:customStyle="1" w:styleId="WW8Num49z2">
    <w:name w:val="WW8Num49z2"/>
    <w:uiPriority w:val="99"/>
    <w:rsid w:val="00AD7710"/>
    <w:rPr>
      <w:rFonts w:ascii="Wingdings" w:hAnsi="Wingdings"/>
    </w:rPr>
  </w:style>
  <w:style w:type="character" w:customStyle="1" w:styleId="WW8Num49z3">
    <w:name w:val="WW8Num49z3"/>
    <w:uiPriority w:val="99"/>
    <w:rsid w:val="00AD7710"/>
    <w:rPr>
      <w:rFonts w:ascii="Symbol" w:hAnsi="Symbol"/>
    </w:rPr>
  </w:style>
  <w:style w:type="character" w:customStyle="1" w:styleId="WW8Num51z2">
    <w:name w:val="WW8Num51z2"/>
    <w:uiPriority w:val="99"/>
    <w:rsid w:val="00AD7710"/>
    <w:rPr>
      <w:color w:val="auto"/>
    </w:rPr>
  </w:style>
  <w:style w:type="character" w:customStyle="1" w:styleId="WW8Num51z3">
    <w:name w:val="WW8Num51z3"/>
    <w:uiPriority w:val="99"/>
    <w:rsid w:val="00AD7710"/>
    <w:rPr>
      <w:color w:val="auto"/>
      <w:spacing w:val="0"/>
      <w:w w:val="100"/>
      <w:kern w:val="1"/>
      <w:position w:val="0"/>
      <w:sz w:val="20"/>
      <w:u w:val="none"/>
      <w:vertAlign w:val="baseline"/>
    </w:rPr>
  </w:style>
  <w:style w:type="character" w:customStyle="1" w:styleId="WW8Num51z4">
    <w:name w:val="WW8Num51z4"/>
    <w:uiPriority w:val="99"/>
    <w:rsid w:val="00AD7710"/>
  </w:style>
  <w:style w:type="character" w:customStyle="1" w:styleId="WW8Num51z5">
    <w:name w:val="WW8Num51z5"/>
    <w:uiPriority w:val="99"/>
    <w:rsid w:val="00AD7710"/>
  </w:style>
  <w:style w:type="character" w:customStyle="1" w:styleId="WW8Num56z0">
    <w:name w:val="WW8Num56z0"/>
    <w:uiPriority w:val="99"/>
    <w:rsid w:val="00AD7710"/>
  </w:style>
  <w:style w:type="character" w:customStyle="1" w:styleId="WW8Num57z0">
    <w:name w:val="WW8Num57z0"/>
    <w:uiPriority w:val="99"/>
    <w:rsid w:val="00AD7710"/>
    <w:rPr>
      <w:rFonts w:ascii="Times New Roman" w:hAnsi="Times New Roman"/>
    </w:rPr>
  </w:style>
  <w:style w:type="character" w:customStyle="1" w:styleId="WW8Num57z1">
    <w:name w:val="WW8Num57z1"/>
    <w:uiPriority w:val="99"/>
    <w:rsid w:val="00AD7710"/>
    <w:rPr>
      <w:rFonts w:ascii="Courier New" w:hAnsi="Courier New"/>
    </w:rPr>
  </w:style>
  <w:style w:type="character" w:customStyle="1" w:styleId="WW8Num57z3">
    <w:name w:val="WW8Num57z3"/>
    <w:uiPriority w:val="99"/>
    <w:rsid w:val="00AD7710"/>
    <w:rPr>
      <w:rFonts w:ascii="Symbol" w:hAnsi="Symbol"/>
    </w:rPr>
  </w:style>
  <w:style w:type="character" w:customStyle="1" w:styleId="WW8Num61z4">
    <w:name w:val="WW8Num61z4"/>
    <w:uiPriority w:val="99"/>
    <w:rsid w:val="00AD7710"/>
    <w:rPr>
      <w:rFonts w:ascii="Symbol" w:hAnsi="Symbol"/>
    </w:rPr>
  </w:style>
  <w:style w:type="character" w:customStyle="1" w:styleId="WW8Num62z0">
    <w:name w:val="WW8Num62z0"/>
    <w:uiPriority w:val="99"/>
    <w:rsid w:val="00AD7710"/>
    <w:rPr>
      <w:rFonts w:ascii="Symbol" w:hAnsi="Symbol"/>
    </w:rPr>
  </w:style>
  <w:style w:type="character" w:customStyle="1" w:styleId="WW8Num62z1">
    <w:name w:val="WW8Num62z1"/>
    <w:uiPriority w:val="99"/>
    <w:rsid w:val="00AD7710"/>
    <w:rPr>
      <w:rFonts w:ascii="Courier New" w:hAnsi="Courier New"/>
    </w:rPr>
  </w:style>
  <w:style w:type="character" w:customStyle="1" w:styleId="WW8Num64z4">
    <w:name w:val="WW8Num64z4"/>
    <w:uiPriority w:val="99"/>
    <w:rsid w:val="00AD7710"/>
    <w:rPr>
      <w:rFonts w:ascii="Courier New" w:hAnsi="Courier New"/>
    </w:rPr>
  </w:style>
  <w:style w:type="character" w:customStyle="1" w:styleId="WW8Num68z1">
    <w:name w:val="WW8Num68z1"/>
    <w:uiPriority w:val="99"/>
    <w:rsid w:val="00AD7710"/>
    <w:rPr>
      <w:rFonts w:ascii="Arial (WT)" w:hAnsi="Arial (WT)"/>
    </w:rPr>
  </w:style>
  <w:style w:type="character" w:customStyle="1" w:styleId="WW8Num70z1">
    <w:name w:val="WW8Num70z1"/>
    <w:uiPriority w:val="99"/>
    <w:rsid w:val="00AD7710"/>
    <w:rPr>
      <w:rFonts w:ascii="Times New Roman" w:hAnsi="Times New Roman"/>
      <w:b/>
      <w:sz w:val="24"/>
    </w:rPr>
  </w:style>
  <w:style w:type="character" w:customStyle="1" w:styleId="WW8Num79z4">
    <w:name w:val="WW8Num79z4"/>
    <w:uiPriority w:val="99"/>
    <w:rsid w:val="00AD7710"/>
  </w:style>
  <w:style w:type="character" w:customStyle="1" w:styleId="WW8Num79z5">
    <w:name w:val="WW8Num79z5"/>
    <w:uiPriority w:val="99"/>
    <w:rsid w:val="00AD7710"/>
  </w:style>
  <w:style w:type="character" w:customStyle="1" w:styleId="WW8Num81z0">
    <w:name w:val="WW8Num81z0"/>
    <w:uiPriority w:val="99"/>
    <w:rsid w:val="00AD7710"/>
    <w:rPr>
      <w:rFonts w:ascii="Symbol" w:hAnsi="Symbol"/>
    </w:rPr>
  </w:style>
  <w:style w:type="character" w:customStyle="1" w:styleId="WW8Num81z1">
    <w:name w:val="WW8Num81z1"/>
    <w:uiPriority w:val="99"/>
    <w:rsid w:val="00AD7710"/>
    <w:rPr>
      <w:rFonts w:ascii="Courier New" w:hAnsi="Courier New"/>
    </w:rPr>
  </w:style>
  <w:style w:type="character" w:customStyle="1" w:styleId="WW8Num85z0">
    <w:name w:val="WW8Num85z0"/>
    <w:uiPriority w:val="99"/>
    <w:rsid w:val="00AD7710"/>
    <w:rPr>
      <w:rFonts w:ascii="Courier New" w:hAnsi="Courier New"/>
    </w:rPr>
  </w:style>
  <w:style w:type="character" w:customStyle="1" w:styleId="WW8Num85z1">
    <w:name w:val="WW8Num85z1"/>
    <w:uiPriority w:val="99"/>
    <w:rsid w:val="00AD7710"/>
    <w:rPr>
      <w:rFonts w:ascii="Courier New" w:hAnsi="Courier New"/>
    </w:rPr>
  </w:style>
  <w:style w:type="character" w:customStyle="1" w:styleId="WW8Num85z3">
    <w:name w:val="WW8Num85z3"/>
    <w:uiPriority w:val="99"/>
    <w:rsid w:val="00AD7710"/>
    <w:rPr>
      <w:rFonts w:ascii="Symbol" w:hAnsi="Symbol"/>
    </w:rPr>
  </w:style>
  <w:style w:type="character" w:customStyle="1" w:styleId="WW8Num88z0">
    <w:name w:val="WW8Num88z0"/>
    <w:uiPriority w:val="99"/>
    <w:rsid w:val="00AD7710"/>
    <w:rPr>
      <w:sz w:val="22"/>
    </w:rPr>
  </w:style>
  <w:style w:type="character" w:customStyle="1" w:styleId="WW8Num88z1">
    <w:name w:val="WW8Num88z1"/>
    <w:uiPriority w:val="99"/>
    <w:rsid w:val="00AD7710"/>
    <w:rPr>
      <w:color w:val="FF0000"/>
    </w:rPr>
  </w:style>
  <w:style w:type="character" w:customStyle="1" w:styleId="WW8Num88z2">
    <w:name w:val="WW8Num88z2"/>
    <w:uiPriority w:val="99"/>
    <w:rsid w:val="00AD7710"/>
    <w:rPr>
      <w:color w:val="FF0000"/>
    </w:rPr>
  </w:style>
  <w:style w:type="character" w:customStyle="1" w:styleId="WW8Num88z3">
    <w:name w:val="WW8Num88z3"/>
    <w:uiPriority w:val="99"/>
    <w:rsid w:val="00AD7710"/>
  </w:style>
  <w:style w:type="character" w:customStyle="1" w:styleId="WW8Num90z0">
    <w:name w:val="WW8Num90z0"/>
    <w:uiPriority w:val="99"/>
    <w:rsid w:val="00AD7710"/>
    <w:rPr>
      <w:rFonts w:ascii="Symbol" w:hAnsi="Symbol"/>
    </w:rPr>
  </w:style>
  <w:style w:type="character" w:customStyle="1" w:styleId="WW8Num90z1">
    <w:name w:val="WW8Num90z1"/>
    <w:uiPriority w:val="99"/>
    <w:rsid w:val="00AD7710"/>
    <w:rPr>
      <w:rFonts w:ascii="Courier New" w:hAnsi="Courier New"/>
    </w:rPr>
  </w:style>
  <w:style w:type="character" w:customStyle="1" w:styleId="WW8Num90z2">
    <w:name w:val="WW8Num90z2"/>
    <w:uiPriority w:val="99"/>
    <w:rsid w:val="00AD7710"/>
    <w:rPr>
      <w:rFonts w:ascii="Wingdings" w:hAnsi="Wingdings"/>
    </w:rPr>
  </w:style>
  <w:style w:type="character" w:customStyle="1" w:styleId="WW8Num92z0">
    <w:name w:val="WW8Num92z0"/>
    <w:uiPriority w:val="99"/>
    <w:rsid w:val="00AD7710"/>
  </w:style>
  <w:style w:type="character" w:customStyle="1" w:styleId="WW8Num96z0">
    <w:name w:val="WW8Num96z0"/>
    <w:uiPriority w:val="99"/>
    <w:rsid w:val="00AD7710"/>
  </w:style>
  <w:style w:type="character" w:customStyle="1" w:styleId="WW8Num99z2">
    <w:name w:val="WW8Num99z2"/>
    <w:uiPriority w:val="99"/>
    <w:rsid w:val="00AD7710"/>
  </w:style>
  <w:style w:type="character" w:customStyle="1" w:styleId="WW8Num100z2">
    <w:name w:val="WW8Num100z2"/>
    <w:uiPriority w:val="99"/>
    <w:rsid w:val="00AD7710"/>
    <w:rPr>
      <w:rFonts w:ascii="Times New Roman" w:hAnsi="Times New Roman"/>
    </w:rPr>
  </w:style>
  <w:style w:type="character" w:customStyle="1" w:styleId="WW8Num101z0">
    <w:name w:val="WW8Num101z0"/>
    <w:uiPriority w:val="99"/>
    <w:rsid w:val="00AD7710"/>
    <w:rPr>
      <w:rFonts w:ascii="Courier New" w:hAnsi="Courier New"/>
    </w:rPr>
  </w:style>
  <w:style w:type="character" w:customStyle="1" w:styleId="WW8Num101z1">
    <w:name w:val="WW8Num101z1"/>
    <w:uiPriority w:val="99"/>
    <w:rsid w:val="00AD7710"/>
    <w:rPr>
      <w:rFonts w:ascii="Symbol" w:hAnsi="Symbol"/>
    </w:rPr>
  </w:style>
  <w:style w:type="character" w:customStyle="1" w:styleId="WW8Num101z2">
    <w:name w:val="WW8Num101z2"/>
    <w:uiPriority w:val="99"/>
    <w:rsid w:val="00AD7710"/>
    <w:rPr>
      <w:rFonts w:ascii="Wingdings" w:hAnsi="Wingdings"/>
    </w:rPr>
  </w:style>
  <w:style w:type="character" w:customStyle="1" w:styleId="WW8Num101z4">
    <w:name w:val="WW8Num101z4"/>
    <w:uiPriority w:val="99"/>
    <w:rsid w:val="00AD7710"/>
    <w:rPr>
      <w:rFonts w:ascii="Courier New" w:hAnsi="Courier New"/>
    </w:rPr>
  </w:style>
  <w:style w:type="character" w:customStyle="1" w:styleId="WW8Num105z0">
    <w:name w:val="WW8Num105z0"/>
    <w:uiPriority w:val="99"/>
    <w:rsid w:val="00AD7710"/>
  </w:style>
  <w:style w:type="character" w:customStyle="1" w:styleId="WW8Num107z0">
    <w:name w:val="WW8Num107z0"/>
    <w:uiPriority w:val="99"/>
    <w:rsid w:val="00AD7710"/>
    <w:rPr>
      <w:rFonts w:ascii="Courier New" w:hAnsi="Courier New"/>
    </w:rPr>
  </w:style>
  <w:style w:type="character" w:customStyle="1" w:styleId="WW8Num107z1">
    <w:name w:val="WW8Num107z1"/>
    <w:uiPriority w:val="99"/>
    <w:rsid w:val="00AD7710"/>
    <w:rPr>
      <w:rFonts w:ascii="Courier New" w:hAnsi="Courier New"/>
    </w:rPr>
  </w:style>
  <w:style w:type="character" w:customStyle="1" w:styleId="WW8Num107z2">
    <w:name w:val="WW8Num107z2"/>
    <w:uiPriority w:val="99"/>
    <w:rsid w:val="00AD7710"/>
    <w:rPr>
      <w:rFonts w:ascii="Wingdings" w:hAnsi="Wingdings"/>
    </w:rPr>
  </w:style>
  <w:style w:type="character" w:customStyle="1" w:styleId="WW8Num107z3">
    <w:name w:val="WW8Num107z3"/>
    <w:uiPriority w:val="99"/>
    <w:rsid w:val="00AD7710"/>
    <w:rPr>
      <w:rFonts w:ascii="Symbol" w:hAnsi="Symbol"/>
    </w:rPr>
  </w:style>
  <w:style w:type="character" w:customStyle="1" w:styleId="WW8Num108z0">
    <w:name w:val="WW8Num108z0"/>
    <w:uiPriority w:val="99"/>
    <w:rsid w:val="00AD7710"/>
    <w:rPr>
      <w:rFonts w:ascii="Times New Roman" w:hAnsi="Times New Roman"/>
    </w:rPr>
  </w:style>
  <w:style w:type="character" w:customStyle="1" w:styleId="WW8Num108z1">
    <w:name w:val="WW8Num108z1"/>
    <w:uiPriority w:val="99"/>
    <w:rsid w:val="00AD7710"/>
    <w:rPr>
      <w:rFonts w:ascii="Courier New" w:hAnsi="Courier New"/>
    </w:rPr>
  </w:style>
  <w:style w:type="character" w:customStyle="1" w:styleId="WW8Num108z2">
    <w:name w:val="WW8Num108z2"/>
    <w:uiPriority w:val="99"/>
    <w:rsid w:val="00AD7710"/>
    <w:rPr>
      <w:rFonts w:ascii="Wingdings" w:hAnsi="Wingdings"/>
    </w:rPr>
  </w:style>
  <w:style w:type="character" w:customStyle="1" w:styleId="WW8Num108z3">
    <w:name w:val="WW8Num108z3"/>
    <w:uiPriority w:val="99"/>
    <w:rsid w:val="00AD7710"/>
    <w:rPr>
      <w:rFonts w:ascii="Symbol" w:hAnsi="Symbol"/>
    </w:rPr>
  </w:style>
  <w:style w:type="character" w:customStyle="1" w:styleId="WW8Num110z0">
    <w:name w:val="WW8Num110z0"/>
    <w:uiPriority w:val="99"/>
    <w:rsid w:val="00AD7710"/>
  </w:style>
  <w:style w:type="character" w:customStyle="1" w:styleId="WW8Num114z1">
    <w:name w:val="WW8Num114z1"/>
    <w:uiPriority w:val="99"/>
    <w:rsid w:val="00AD7710"/>
    <w:rPr>
      <w:rFonts w:ascii="Courier New" w:hAnsi="Courier New"/>
    </w:rPr>
  </w:style>
  <w:style w:type="character" w:customStyle="1" w:styleId="WW8Num114z2">
    <w:name w:val="WW8Num114z2"/>
    <w:uiPriority w:val="99"/>
    <w:rsid w:val="00AD7710"/>
    <w:rPr>
      <w:rFonts w:ascii="Wingdings" w:hAnsi="Wingdings"/>
    </w:rPr>
  </w:style>
  <w:style w:type="character" w:customStyle="1" w:styleId="WW8Num114z3">
    <w:name w:val="WW8Num114z3"/>
    <w:uiPriority w:val="99"/>
    <w:rsid w:val="00AD7710"/>
    <w:rPr>
      <w:rFonts w:ascii="Symbol" w:hAnsi="Symbol"/>
    </w:rPr>
  </w:style>
  <w:style w:type="character" w:customStyle="1" w:styleId="WW8Num116z2">
    <w:name w:val="WW8Num116z2"/>
    <w:uiPriority w:val="99"/>
    <w:rsid w:val="00AD7710"/>
  </w:style>
  <w:style w:type="character" w:customStyle="1" w:styleId="WW8Num117z0">
    <w:name w:val="WW8Num117z0"/>
    <w:uiPriority w:val="99"/>
    <w:rsid w:val="00AD7710"/>
    <w:rPr>
      <w:rFonts w:ascii="Courier New" w:hAnsi="Courier New"/>
    </w:rPr>
  </w:style>
  <w:style w:type="character" w:customStyle="1" w:styleId="WW8Num117z1">
    <w:name w:val="WW8Num117z1"/>
    <w:uiPriority w:val="99"/>
    <w:rsid w:val="00AD7710"/>
    <w:rPr>
      <w:rFonts w:ascii="Courier New" w:hAnsi="Courier New"/>
    </w:rPr>
  </w:style>
  <w:style w:type="character" w:customStyle="1" w:styleId="WW8Num117z2">
    <w:name w:val="WW8Num117z2"/>
    <w:uiPriority w:val="99"/>
    <w:rsid w:val="00AD7710"/>
    <w:rPr>
      <w:rFonts w:ascii="Wingdings" w:hAnsi="Wingdings"/>
    </w:rPr>
  </w:style>
  <w:style w:type="character" w:customStyle="1" w:styleId="WW8Num117z3">
    <w:name w:val="WW8Num117z3"/>
    <w:uiPriority w:val="99"/>
    <w:rsid w:val="00AD7710"/>
    <w:rPr>
      <w:rFonts w:ascii="Symbol" w:hAnsi="Symbol"/>
    </w:rPr>
  </w:style>
  <w:style w:type="character" w:customStyle="1" w:styleId="WW8Num118z0">
    <w:name w:val="WW8Num118z0"/>
    <w:uiPriority w:val="99"/>
    <w:rsid w:val="00AD7710"/>
    <w:rPr>
      <w:rFonts w:ascii="Times New Roman" w:hAnsi="Times New Roman"/>
    </w:rPr>
  </w:style>
  <w:style w:type="character" w:customStyle="1" w:styleId="WW8Num122z1">
    <w:name w:val="WW8Num122z1"/>
    <w:uiPriority w:val="99"/>
    <w:rsid w:val="00AD7710"/>
    <w:rPr>
      <w:rFonts w:ascii="Times New Roman" w:hAnsi="Times New Roman"/>
    </w:rPr>
  </w:style>
  <w:style w:type="character" w:customStyle="1" w:styleId="WW8Num123z0">
    <w:name w:val="WW8Num123z0"/>
    <w:uiPriority w:val="99"/>
    <w:rsid w:val="00AD7710"/>
    <w:rPr>
      <w:rFonts w:ascii="Symbol" w:hAnsi="Symbol"/>
      <w:sz w:val="16"/>
    </w:rPr>
  </w:style>
  <w:style w:type="character" w:customStyle="1" w:styleId="WW8Num123z1">
    <w:name w:val="WW8Num123z1"/>
    <w:uiPriority w:val="99"/>
    <w:rsid w:val="00AD7710"/>
    <w:rPr>
      <w:rFonts w:ascii="Courier New" w:hAnsi="Courier New"/>
    </w:rPr>
  </w:style>
  <w:style w:type="character" w:customStyle="1" w:styleId="WW8Num123z2">
    <w:name w:val="WW8Num123z2"/>
    <w:uiPriority w:val="99"/>
    <w:rsid w:val="00AD7710"/>
    <w:rPr>
      <w:rFonts w:ascii="Wingdings" w:hAnsi="Wingdings"/>
    </w:rPr>
  </w:style>
  <w:style w:type="character" w:customStyle="1" w:styleId="WW8Num123z3">
    <w:name w:val="WW8Num123z3"/>
    <w:uiPriority w:val="99"/>
    <w:rsid w:val="00AD7710"/>
    <w:rPr>
      <w:rFonts w:ascii="Symbol" w:hAnsi="Symbol"/>
    </w:rPr>
  </w:style>
  <w:style w:type="character" w:customStyle="1" w:styleId="WW8Num125z0">
    <w:name w:val="WW8Num125z0"/>
    <w:uiPriority w:val="99"/>
    <w:rsid w:val="00AD7710"/>
    <w:rPr>
      <w:color w:val="auto"/>
    </w:rPr>
  </w:style>
  <w:style w:type="character" w:customStyle="1" w:styleId="WW8Num132z2">
    <w:name w:val="WW8Num132z2"/>
    <w:uiPriority w:val="99"/>
    <w:rsid w:val="00AD7710"/>
    <w:rPr>
      <w:rFonts w:ascii="Times New Roman" w:hAnsi="Times New Roman"/>
    </w:rPr>
  </w:style>
  <w:style w:type="character" w:customStyle="1" w:styleId="WW8Num134z0">
    <w:name w:val="WW8Num134z0"/>
    <w:uiPriority w:val="99"/>
    <w:rsid w:val="00AD7710"/>
    <w:rPr>
      <w:rFonts w:ascii="Times New Roman" w:hAnsi="Times New Roman"/>
    </w:rPr>
  </w:style>
  <w:style w:type="character" w:customStyle="1" w:styleId="WW8Num136z0">
    <w:name w:val="WW8Num136z0"/>
    <w:uiPriority w:val="99"/>
    <w:rsid w:val="00AD7710"/>
  </w:style>
  <w:style w:type="character" w:customStyle="1" w:styleId="WW8Num136z1">
    <w:name w:val="WW8Num136z1"/>
    <w:uiPriority w:val="99"/>
    <w:rsid w:val="00AD7710"/>
    <w:rPr>
      <w:rFonts w:ascii="Courier New" w:hAnsi="Courier New"/>
    </w:rPr>
  </w:style>
  <w:style w:type="character" w:customStyle="1" w:styleId="WW8Num136z2">
    <w:name w:val="WW8Num136z2"/>
    <w:uiPriority w:val="99"/>
    <w:rsid w:val="00AD7710"/>
    <w:rPr>
      <w:rFonts w:ascii="Wingdings" w:hAnsi="Wingdings"/>
    </w:rPr>
  </w:style>
  <w:style w:type="character" w:customStyle="1" w:styleId="WW8Num136z3">
    <w:name w:val="WW8Num136z3"/>
    <w:uiPriority w:val="99"/>
    <w:rsid w:val="00AD7710"/>
    <w:rPr>
      <w:rFonts w:ascii="Symbol" w:hAnsi="Symbol"/>
    </w:rPr>
  </w:style>
  <w:style w:type="character" w:customStyle="1" w:styleId="WW8Num139z0">
    <w:name w:val="WW8Num139z0"/>
    <w:uiPriority w:val="99"/>
    <w:rsid w:val="00AD7710"/>
    <w:rPr>
      <w:rFonts w:ascii="Arial (WT)" w:hAnsi="Arial (WT)"/>
    </w:rPr>
  </w:style>
  <w:style w:type="character" w:customStyle="1" w:styleId="WW8Num139z1">
    <w:name w:val="WW8Num139z1"/>
    <w:uiPriority w:val="99"/>
    <w:rsid w:val="00AD7710"/>
    <w:rPr>
      <w:rFonts w:ascii="Symbol" w:hAnsi="Symbol"/>
    </w:rPr>
  </w:style>
  <w:style w:type="character" w:customStyle="1" w:styleId="WW8Num139z4">
    <w:name w:val="WW8Num139z4"/>
    <w:uiPriority w:val="99"/>
    <w:rsid w:val="00AD7710"/>
    <w:rPr>
      <w:rFonts w:ascii="Arial (WT)" w:hAnsi="Arial (WT)"/>
    </w:rPr>
  </w:style>
  <w:style w:type="character" w:customStyle="1" w:styleId="WW8Num140z2">
    <w:name w:val="WW8Num140z2"/>
    <w:uiPriority w:val="99"/>
    <w:rsid w:val="00AD7710"/>
    <w:rPr>
      <w:rFonts w:ascii="Times New Roman" w:hAnsi="Times New Roman"/>
    </w:rPr>
  </w:style>
  <w:style w:type="character" w:customStyle="1" w:styleId="WW8Num142z0">
    <w:name w:val="WW8Num142z0"/>
    <w:uiPriority w:val="99"/>
    <w:rsid w:val="00AD7710"/>
    <w:rPr>
      <w:sz w:val="24"/>
    </w:rPr>
  </w:style>
  <w:style w:type="character" w:customStyle="1" w:styleId="WW8Num143z0">
    <w:name w:val="WW8Num143z0"/>
    <w:uiPriority w:val="99"/>
    <w:rsid w:val="00AD7710"/>
    <w:rPr>
      <w:rFonts w:ascii="Times New Roman" w:hAnsi="Times New Roman"/>
    </w:rPr>
  </w:style>
  <w:style w:type="character" w:customStyle="1" w:styleId="WW8Num143z1">
    <w:name w:val="WW8Num143z1"/>
    <w:uiPriority w:val="99"/>
    <w:rsid w:val="00AD7710"/>
    <w:rPr>
      <w:rFonts w:ascii="Courier New" w:hAnsi="Courier New"/>
    </w:rPr>
  </w:style>
  <w:style w:type="character" w:customStyle="1" w:styleId="WW8Num143z2">
    <w:name w:val="WW8Num143z2"/>
    <w:uiPriority w:val="99"/>
    <w:rsid w:val="00AD7710"/>
    <w:rPr>
      <w:rFonts w:ascii="Wingdings" w:hAnsi="Wingdings"/>
    </w:rPr>
  </w:style>
  <w:style w:type="character" w:customStyle="1" w:styleId="WW8Num143z3">
    <w:name w:val="WW8Num143z3"/>
    <w:uiPriority w:val="99"/>
    <w:rsid w:val="00AD7710"/>
    <w:rPr>
      <w:rFonts w:ascii="Symbol" w:hAnsi="Symbol"/>
    </w:rPr>
  </w:style>
  <w:style w:type="character" w:customStyle="1" w:styleId="WW8Num145z0">
    <w:name w:val="WW8Num145z0"/>
    <w:uiPriority w:val="99"/>
    <w:rsid w:val="00AD7710"/>
  </w:style>
  <w:style w:type="character" w:customStyle="1" w:styleId="WW8Num148z0">
    <w:name w:val="WW8Num148z0"/>
    <w:uiPriority w:val="99"/>
    <w:rsid w:val="00AD7710"/>
    <w:rPr>
      <w:rFonts w:ascii="Courier New" w:hAnsi="Courier New"/>
    </w:rPr>
  </w:style>
  <w:style w:type="character" w:customStyle="1" w:styleId="WW8Num148z1">
    <w:name w:val="WW8Num148z1"/>
    <w:uiPriority w:val="99"/>
    <w:rsid w:val="00AD7710"/>
    <w:rPr>
      <w:rFonts w:ascii="Courier New" w:hAnsi="Courier New"/>
    </w:rPr>
  </w:style>
  <w:style w:type="character" w:customStyle="1" w:styleId="WW8Num148z2">
    <w:name w:val="WW8Num148z2"/>
    <w:uiPriority w:val="99"/>
    <w:rsid w:val="00AD7710"/>
    <w:rPr>
      <w:rFonts w:ascii="Wingdings" w:hAnsi="Wingdings"/>
    </w:rPr>
  </w:style>
  <w:style w:type="character" w:customStyle="1" w:styleId="WW8Num148z3">
    <w:name w:val="WW8Num148z3"/>
    <w:uiPriority w:val="99"/>
    <w:rsid w:val="00AD7710"/>
    <w:rPr>
      <w:rFonts w:ascii="Symbol" w:hAnsi="Symbol"/>
    </w:rPr>
  </w:style>
  <w:style w:type="character" w:customStyle="1" w:styleId="WW8Num149z1">
    <w:name w:val="WW8Num149z1"/>
    <w:uiPriority w:val="99"/>
    <w:rsid w:val="00AD7710"/>
    <w:rPr>
      <w:rFonts w:ascii="Courier New" w:hAnsi="Courier New"/>
    </w:rPr>
  </w:style>
  <w:style w:type="character" w:customStyle="1" w:styleId="WW8Num149z2">
    <w:name w:val="WW8Num149z2"/>
    <w:uiPriority w:val="99"/>
    <w:rsid w:val="00AD7710"/>
    <w:rPr>
      <w:rFonts w:ascii="Wingdings" w:hAnsi="Wingdings"/>
    </w:rPr>
  </w:style>
  <w:style w:type="character" w:customStyle="1" w:styleId="WW8Num149z3">
    <w:name w:val="WW8Num149z3"/>
    <w:uiPriority w:val="99"/>
    <w:rsid w:val="00AD7710"/>
    <w:rPr>
      <w:rFonts w:ascii="Symbol" w:hAnsi="Symbol"/>
    </w:rPr>
  </w:style>
  <w:style w:type="character" w:customStyle="1" w:styleId="WW8Num153z0">
    <w:name w:val="WW8Num153z0"/>
    <w:uiPriority w:val="99"/>
    <w:rsid w:val="00AD7710"/>
    <w:rPr>
      <w:rFonts w:ascii="Times New Roman" w:hAnsi="Times New Roman"/>
    </w:rPr>
  </w:style>
  <w:style w:type="character" w:customStyle="1" w:styleId="WW8Num155z2">
    <w:name w:val="WW8Num155z2"/>
    <w:uiPriority w:val="99"/>
    <w:rsid w:val="00AD7710"/>
    <w:rPr>
      <w:rFonts w:ascii="Times New Roman" w:hAnsi="Times New Roman"/>
    </w:rPr>
  </w:style>
  <w:style w:type="character" w:customStyle="1" w:styleId="WW8Num156z0">
    <w:name w:val="WW8Num156z0"/>
    <w:uiPriority w:val="99"/>
    <w:rsid w:val="00AD7710"/>
    <w:rPr>
      <w:rFonts w:ascii="Symbol" w:hAnsi="Symbol"/>
    </w:rPr>
  </w:style>
  <w:style w:type="character" w:customStyle="1" w:styleId="WW8Num156z1">
    <w:name w:val="WW8Num156z1"/>
    <w:uiPriority w:val="99"/>
    <w:rsid w:val="00AD7710"/>
    <w:rPr>
      <w:rFonts w:ascii="Courier New" w:hAnsi="Courier New"/>
    </w:rPr>
  </w:style>
  <w:style w:type="character" w:customStyle="1" w:styleId="WW8Num156z2">
    <w:name w:val="WW8Num156z2"/>
    <w:uiPriority w:val="99"/>
    <w:rsid w:val="00AD7710"/>
    <w:rPr>
      <w:rFonts w:ascii="Wingdings" w:hAnsi="Wingdings"/>
    </w:rPr>
  </w:style>
  <w:style w:type="character" w:customStyle="1" w:styleId="WW8NumSt45z0">
    <w:name w:val="WW8NumSt45z0"/>
    <w:uiPriority w:val="99"/>
    <w:rsid w:val="00AD7710"/>
    <w:rPr>
      <w:rFonts w:ascii="Times New Roman" w:hAnsi="Times New Roman"/>
    </w:rPr>
  </w:style>
  <w:style w:type="character" w:customStyle="1" w:styleId="14">
    <w:name w:val="Основной шрифт абзаца1"/>
    <w:uiPriority w:val="99"/>
    <w:rsid w:val="00AD7710"/>
  </w:style>
  <w:style w:type="character" w:customStyle="1" w:styleId="DocumentHeader1">
    <w:name w:val="Document Header1 Знак"/>
    <w:aliases w:val="H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Заголовок 1 Знак Знак Знак"/>
    <w:uiPriority w:val="99"/>
    <w:rsid w:val="00AD7710"/>
    <w:rPr>
      <w:rFonts w:ascii="Arial" w:hAnsi="Arial"/>
      <w:b/>
      <w:kern w:val="1"/>
      <w:sz w:val="22"/>
    </w:rPr>
  </w:style>
  <w:style w:type="character" w:customStyle="1" w:styleId="91">
    <w:name w:val="Знак Знак9"/>
    <w:uiPriority w:val="99"/>
    <w:rsid w:val="00AD7710"/>
    <w:rPr>
      <w:sz w:val="22"/>
    </w:rPr>
  </w:style>
  <w:style w:type="character" w:customStyle="1" w:styleId="70">
    <w:name w:val="Знак Знак7"/>
    <w:uiPriority w:val="99"/>
    <w:rsid w:val="00AD7710"/>
    <w:rPr>
      <w:i/>
      <w:sz w:val="22"/>
    </w:rPr>
  </w:style>
  <w:style w:type="character" w:styleId="a7">
    <w:name w:val="page number"/>
    <w:basedOn w:val="14"/>
    <w:uiPriority w:val="99"/>
    <w:rsid w:val="00AD7710"/>
    <w:rPr>
      <w:rFonts w:cs="Times New Roman"/>
    </w:rPr>
  </w:style>
  <w:style w:type="character" w:styleId="a8">
    <w:name w:val="Hyperlink"/>
    <w:basedOn w:val="a4"/>
    <w:rsid w:val="00AD7710"/>
    <w:rPr>
      <w:rFonts w:cs="Times New Roman"/>
      <w:color w:val="0000FF"/>
      <w:u w:val="single"/>
    </w:rPr>
  </w:style>
  <w:style w:type="character" w:customStyle="1" w:styleId="a9">
    <w:name w:val="Основной текст таблиц Знак"/>
    <w:aliases w:val="в таблице Знак,таблицы Знак,в таблицах Знак,Письмо в Интернет Знак Знак"/>
    <w:uiPriority w:val="99"/>
    <w:rsid w:val="00AD7710"/>
    <w:rPr>
      <w:sz w:val="28"/>
    </w:rPr>
  </w:style>
  <w:style w:type="character" w:customStyle="1" w:styleId="aa">
    <w:name w:val="Подпункт Знак"/>
    <w:uiPriority w:val="99"/>
    <w:rsid w:val="00AD7710"/>
    <w:rPr>
      <w:sz w:val="28"/>
      <w:lang w:val="ru-RU"/>
    </w:rPr>
  </w:style>
  <w:style w:type="character" w:customStyle="1" w:styleId="15">
    <w:name w:val="Ариал Знак1"/>
    <w:uiPriority w:val="99"/>
    <w:rsid w:val="00AD7710"/>
    <w:rPr>
      <w:rFonts w:ascii="Arial" w:hAnsi="Arial"/>
      <w:sz w:val="24"/>
    </w:rPr>
  </w:style>
  <w:style w:type="character" w:customStyle="1" w:styleId="ab">
    <w:name w:val="комментарий"/>
    <w:uiPriority w:val="99"/>
    <w:rsid w:val="00AD7710"/>
    <w:rPr>
      <w:b/>
      <w:i/>
      <w:shd w:val="clear" w:color="auto" w:fill="FFFF99"/>
    </w:rPr>
  </w:style>
  <w:style w:type="character" w:customStyle="1" w:styleId="Body">
    <w:name w:val="Body Знак"/>
    <w:uiPriority w:val="99"/>
    <w:rsid w:val="00AD7710"/>
    <w:rPr>
      <w:rFonts w:ascii="Pragmatica" w:hAnsi="Pragmatica"/>
      <w:sz w:val="22"/>
    </w:rPr>
  </w:style>
  <w:style w:type="character" w:customStyle="1" w:styleId="16">
    <w:name w:val="Обычный1 Знак"/>
    <w:uiPriority w:val="99"/>
    <w:rsid w:val="00AD7710"/>
    <w:rPr>
      <w:sz w:val="24"/>
      <w:lang w:val="ru-RU" w:eastAsia="ar-SA" w:bidi="ar-SA"/>
    </w:rPr>
  </w:style>
  <w:style w:type="character" w:customStyle="1" w:styleId="ac">
    <w:name w:val="текст Знак Знак"/>
    <w:uiPriority w:val="99"/>
    <w:rsid w:val="00AD7710"/>
    <w:rPr>
      <w:i/>
      <w:color w:val="000000"/>
      <w:sz w:val="28"/>
    </w:rPr>
  </w:style>
  <w:style w:type="character" w:customStyle="1" w:styleId="210">
    <w:name w:val="Заголовок 2 Знак1"/>
    <w:uiPriority w:val="99"/>
    <w:rsid w:val="00AD7710"/>
    <w:rPr>
      <w:b/>
      <w:sz w:val="28"/>
      <w:lang w:val="ru-RU" w:eastAsia="ar-SA" w:bidi="ar-SA"/>
    </w:rPr>
  </w:style>
  <w:style w:type="character" w:customStyle="1" w:styleId="ad">
    <w:name w:val="Ариал Знак"/>
    <w:uiPriority w:val="99"/>
    <w:rsid w:val="00AD7710"/>
    <w:rPr>
      <w:rFonts w:ascii="Arial" w:hAnsi="Arial"/>
      <w:sz w:val="24"/>
      <w:lang w:val="ru-RU" w:eastAsia="ar-SA" w:bidi="ar-SA"/>
    </w:rPr>
  </w:style>
  <w:style w:type="character" w:customStyle="1" w:styleId="17">
    <w:name w:val="Знак1 Знак Знак"/>
    <w:uiPriority w:val="99"/>
    <w:rsid w:val="00AD7710"/>
    <w:rPr>
      <w:rFonts w:ascii="Arial" w:hAnsi="Arial"/>
      <w:sz w:val="24"/>
    </w:rPr>
  </w:style>
  <w:style w:type="character" w:customStyle="1" w:styleId="ae">
    <w:name w:val="Символ сноски"/>
    <w:uiPriority w:val="99"/>
    <w:rsid w:val="00AD7710"/>
    <w:rPr>
      <w:vertAlign w:val="superscript"/>
    </w:rPr>
  </w:style>
  <w:style w:type="character" w:customStyle="1" w:styleId="50">
    <w:name w:val="Знак Знак5"/>
    <w:uiPriority w:val="99"/>
    <w:rsid w:val="00AD7710"/>
    <w:rPr>
      <w:sz w:val="22"/>
    </w:rPr>
  </w:style>
  <w:style w:type="character" w:customStyle="1" w:styleId="af">
    <w:name w:val="Пункт Знак"/>
    <w:uiPriority w:val="99"/>
    <w:rsid w:val="00AD7710"/>
    <w:rPr>
      <w:sz w:val="28"/>
      <w:lang w:val="ru-RU"/>
    </w:rPr>
  </w:style>
  <w:style w:type="character" w:styleId="af0">
    <w:name w:val="FollowedHyperlink"/>
    <w:basedOn w:val="a4"/>
    <w:uiPriority w:val="99"/>
    <w:rsid w:val="00AD7710"/>
    <w:rPr>
      <w:rFonts w:cs="Times New Roman"/>
      <w:color w:val="800080"/>
      <w:u w:val="single"/>
    </w:rPr>
  </w:style>
  <w:style w:type="character" w:customStyle="1" w:styleId="af1">
    <w:name w:val="Ариал Таблица Знак"/>
    <w:uiPriority w:val="99"/>
    <w:rsid w:val="00AD7710"/>
    <w:rPr>
      <w:rFonts w:ascii="Arial" w:hAnsi="Arial"/>
      <w:sz w:val="24"/>
      <w:lang w:val="ru-RU" w:eastAsia="ar-SA" w:bidi="ar-SA"/>
    </w:rPr>
  </w:style>
  <w:style w:type="character" w:customStyle="1" w:styleId="33">
    <w:name w:val="Знак Знак3"/>
    <w:uiPriority w:val="99"/>
    <w:rsid w:val="00AD7710"/>
    <w:rPr>
      <w:sz w:val="22"/>
    </w:rPr>
  </w:style>
  <w:style w:type="character" w:customStyle="1" w:styleId="25">
    <w:name w:val="Знак Знак2"/>
    <w:uiPriority w:val="99"/>
    <w:rsid w:val="00AD7710"/>
    <w:rPr>
      <w:b/>
      <w:sz w:val="22"/>
    </w:rPr>
  </w:style>
  <w:style w:type="character" w:customStyle="1" w:styleId="af2">
    <w:name w:val="Пункт Знак Знак"/>
    <w:uiPriority w:val="99"/>
    <w:rsid w:val="00AD7710"/>
    <w:rPr>
      <w:sz w:val="28"/>
      <w:lang w:val="ru-RU" w:eastAsia="ar-SA" w:bidi="ar-SA"/>
    </w:rPr>
  </w:style>
  <w:style w:type="character" w:styleId="af3">
    <w:name w:val="Strong"/>
    <w:basedOn w:val="a4"/>
    <w:uiPriority w:val="99"/>
    <w:qFormat/>
    <w:rsid w:val="00AD7710"/>
    <w:rPr>
      <w:rFonts w:cs="Times New Roman"/>
      <w:b/>
    </w:rPr>
  </w:style>
  <w:style w:type="character" w:customStyle="1" w:styleId="18">
    <w:name w:val="Знак Знак1"/>
    <w:uiPriority w:val="99"/>
    <w:rsid w:val="00AD7710"/>
    <w:rPr>
      <w:i/>
      <w:sz w:val="24"/>
    </w:rPr>
  </w:style>
  <w:style w:type="character" w:customStyle="1" w:styleId="af4">
    <w:name w:val="замена"/>
    <w:uiPriority w:val="99"/>
    <w:rsid w:val="00AD7710"/>
    <w:rPr>
      <w:b/>
      <w:i/>
      <w:shd w:val="clear" w:color="auto" w:fill="FFCC99"/>
    </w:rPr>
  </w:style>
  <w:style w:type="character" w:styleId="af5">
    <w:name w:val="Emphasis"/>
    <w:basedOn w:val="a4"/>
    <w:uiPriority w:val="99"/>
    <w:qFormat/>
    <w:rsid w:val="00AD7710"/>
    <w:rPr>
      <w:rFonts w:cs="Times New Roman"/>
      <w:i/>
    </w:rPr>
  </w:style>
  <w:style w:type="character" w:customStyle="1" w:styleId="af6">
    <w:name w:val="Знак Знак"/>
    <w:uiPriority w:val="99"/>
    <w:rsid w:val="00AD7710"/>
    <w:rPr>
      <w:b/>
      <w:sz w:val="24"/>
    </w:rPr>
  </w:style>
  <w:style w:type="character" w:customStyle="1" w:styleId="WW8Num23z3">
    <w:name w:val="WW8Num23z3"/>
    <w:uiPriority w:val="99"/>
    <w:rsid w:val="00AD7710"/>
    <w:rPr>
      <w:rFonts w:ascii="Symbol" w:hAnsi="Symbol"/>
    </w:rPr>
  </w:style>
  <w:style w:type="character" w:customStyle="1" w:styleId="big1">
    <w:name w:val="big1"/>
    <w:uiPriority w:val="99"/>
    <w:rsid w:val="00AD7710"/>
    <w:rPr>
      <w:rFonts w:ascii="Arial" w:hAnsi="Arial"/>
      <w:sz w:val="23"/>
    </w:rPr>
  </w:style>
  <w:style w:type="character" w:customStyle="1" w:styleId="af7">
    <w:name w:val="Основной шрифт"/>
    <w:uiPriority w:val="99"/>
    <w:rsid w:val="00AD7710"/>
  </w:style>
  <w:style w:type="character" w:customStyle="1" w:styleId="af8">
    <w:name w:val="номер страницы"/>
    <w:basedOn w:val="af7"/>
    <w:uiPriority w:val="99"/>
    <w:rsid w:val="00AD7710"/>
    <w:rPr>
      <w:rFonts w:cs="Times New Roman"/>
    </w:rPr>
  </w:style>
  <w:style w:type="character" w:customStyle="1" w:styleId="Sp1">
    <w:name w:val="Sp1 Знак Знак"/>
    <w:uiPriority w:val="99"/>
    <w:rsid w:val="00AD7710"/>
    <w:rPr>
      <w:b/>
      <w:kern w:val="1"/>
      <w:sz w:val="24"/>
      <w:lang w:val="ru-RU" w:eastAsia="ar-SA" w:bidi="ar-SA"/>
    </w:rPr>
  </w:style>
  <w:style w:type="character" w:customStyle="1" w:styleId="Sp3">
    <w:name w:val="Sp3 Знак"/>
    <w:basedOn w:val="Sp1"/>
    <w:uiPriority w:val="99"/>
    <w:rsid w:val="00AD7710"/>
    <w:rPr>
      <w:rFonts w:cs="Times New Roman"/>
      <w:b/>
      <w:bCs/>
      <w:kern w:val="1"/>
      <w:sz w:val="24"/>
      <w:szCs w:val="24"/>
      <w:lang w:val="ru-RU" w:eastAsia="ar-SA" w:bidi="ar-SA"/>
    </w:rPr>
  </w:style>
  <w:style w:type="character" w:customStyle="1" w:styleId="19">
    <w:name w:val="Гиперссылка1"/>
    <w:uiPriority w:val="99"/>
    <w:rsid w:val="00AD7710"/>
    <w:rPr>
      <w:color w:val="0000FF"/>
      <w:u w:val="single"/>
    </w:rPr>
  </w:style>
  <w:style w:type="character" w:customStyle="1" w:styleId="1a">
    <w:name w:val="Просмотренная гиперссылка1"/>
    <w:uiPriority w:val="99"/>
    <w:rsid w:val="00AD7710"/>
    <w:rPr>
      <w:color w:val="800080"/>
      <w:u w:val="single"/>
    </w:rPr>
  </w:style>
  <w:style w:type="character" w:customStyle="1" w:styleId="a30b1">
    <w:name w:val="a30b1"/>
    <w:uiPriority w:val="99"/>
    <w:rsid w:val="00AD7710"/>
    <w:rPr>
      <w:rFonts w:ascii="Arial" w:hAnsi="Arial"/>
      <w:b/>
      <w:color w:val="auto"/>
      <w:sz w:val="45"/>
    </w:rPr>
  </w:style>
  <w:style w:type="character" w:customStyle="1" w:styleId="Hyperlink1">
    <w:name w:val="Hyperlink1"/>
    <w:uiPriority w:val="99"/>
    <w:rsid w:val="00AD7710"/>
    <w:rPr>
      <w:color w:val="0000FF"/>
      <w:u w:val="single"/>
    </w:rPr>
  </w:style>
  <w:style w:type="character" w:customStyle="1" w:styleId="Char">
    <w:name w:val="ТекстОбычный Char"/>
    <w:uiPriority w:val="99"/>
    <w:rsid w:val="00AD7710"/>
    <w:rPr>
      <w:sz w:val="24"/>
      <w:lang w:val="ru-RU" w:eastAsia="ar-SA" w:bidi="ar-SA"/>
    </w:rPr>
  </w:style>
  <w:style w:type="character" w:customStyle="1" w:styleId="Times12">
    <w:name w:val="Times 12 Знак"/>
    <w:uiPriority w:val="99"/>
    <w:rsid w:val="00AD7710"/>
    <w:rPr>
      <w:sz w:val="24"/>
      <w:lang w:val="ru-RU" w:eastAsia="ar-SA" w:bidi="ar-SA"/>
    </w:rPr>
  </w:style>
  <w:style w:type="character" w:customStyle="1" w:styleId="41">
    <w:name w:val="заголовок 4 Знак"/>
    <w:uiPriority w:val="99"/>
    <w:rsid w:val="00AD7710"/>
    <w:rPr>
      <w:rFonts w:ascii="Arial" w:hAnsi="Arial"/>
      <w:b/>
      <w:sz w:val="24"/>
      <w:lang w:val="ru-RU" w:eastAsia="ar-SA" w:bidi="ar-SA"/>
    </w:rPr>
  </w:style>
  <w:style w:type="character" w:customStyle="1" w:styleId="af9">
    <w:name w:val="Подраздел Знак Знак"/>
    <w:uiPriority w:val="99"/>
    <w:rsid w:val="00AD7710"/>
    <w:rPr>
      <w:rFonts w:ascii="Arial" w:hAnsi="Arial"/>
      <w:b/>
      <w:sz w:val="24"/>
      <w:lang w:val="ru-RU" w:eastAsia="ar-SA" w:bidi="ar-SA"/>
    </w:rPr>
  </w:style>
  <w:style w:type="character" w:customStyle="1" w:styleId="26">
    <w:name w:val="2 Знак"/>
    <w:aliases w:val="Заголовок 2 Знак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
    <w:uiPriority w:val="99"/>
    <w:rsid w:val="00AD7710"/>
    <w:rPr>
      <w:rFonts w:ascii="Arial" w:hAnsi="Arial"/>
      <w:b/>
      <w:sz w:val="22"/>
      <w:lang w:val="ru-RU" w:eastAsia="ar-SA" w:bidi="ar-SA"/>
    </w:rPr>
  </w:style>
  <w:style w:type="character" w:customStyle="1" w:styleId="1b">
    <w:name w:val="Стиль1 Знак"/>
    <w:uiPriority w:val="99"/>
    <w:rsid w:val="00AD7710"/>
    <w:rPr>
      <w:rFonts w:ascii="Arial" w:hAnsi="Arial"/>
      <w:b/>
      <w:sz w:val="22"/>
      <w:lang w:val="ru-RU" w:eastAsia="ar-SA" w:bidi="ar-SA"/>
    </w:rPr>
  </w:style>
  <w:style w:type="character" w:customStyle="1" w:styleId="afa">
    <w:name w:val="Пояснительная записка(ТЕКСТ) Знак Знак"/>
    <w:uiPriority w:val="99"/>
    <w:rsid w:val="00AD7710"/>
    <w:rPr>
      <w:sz w:val="28"/>
      <w:lang w:val="ru-RU" w:eastAsia="ar-SA" w:bidi="ar-SA"/>
    </w:rPr>
  </w:style>
  <w:style w:type="character" w:customStyle="1" w:styleId="61">
    <w:name w:val="Знак Знак6"/>
    <w:uiPriority w:val="99"/>
    <w:rsid w:val="00AD7710"/>
    <w:rPr>
      <w:sz w:val="22"/>
      <w:lang w:val="ru-RU" w:eastAsia="ar-SA" w:bidi="ar-SA"/>
    </w:rPr>
  </w:style>
  <w:style w:type="character" w:customStyle="1" w:styleId="1c">
    <w:name w:val="Знак примечания1"/>
    <w:uiPriority w:val="99"/>
    <w:rsid w:val="00AD7710"/>
    <w:rPr>
      <w:sz w:val="16"/>
    </w:rPr>
  </w:style>
  <w:style w:type="character" w:customStyle="1" w:styleId="42">
    <w:name w:val="Пункт_4 Знак"/>
    <w:uiPriority w:val="99"/>
    <w:rsid w:val="00AD7710"/>
    <w:rPr>
      <w:sz w:val="28"/>
    </w:rPr>
  </w:style>
  <w:style w:type="character" w:customStyle="1" w:styleId="81">
    <w:name w:val="Знак Знак8"/>
    <w:uiPriority w:val="99"/>
    <w:rsid w:val="00AD7710"/>
    <w:rPr>
      <w:rFonts w:ascii="Tahoma" w:hAnsi="Tahoma"/>
      <w:sz w:val="16"/>
    </w:rPr>
  </w:style>
  <w:style w:type="character" w:customStyle="1" w:styleId="webofficeattributevalue1">
    <w:name w:val="webofficeattributevalue1"/>
    <w:uiPriority w:val="99"/>
    <w:rsid w:val="00AD7710"/>
    <w:rPr>
      <w:rFonts w:ascii="Arial (WT)" w:hAnsi="Arial (WT)"/>
      <w:color w:val="000000"/>
      <w:sz w:val="18"/>
      <w:u w:val="none"/>
    </w:rPr>
  </w:style>
  <w:style w:type="character" w:customStyle="1" w:styleId="43">
    <w:name w:val="Знак Знак4"/>
    <w:uiPriority w:val="99"/>
    <w:rsid w:val="00AD7710"/>
    <w:rPr>
      <w:rFonts w:ascii="Courier New" w:hAnsi="Courier New"/>
    </w:rPr>
  </w:style>
  <w:style w:type="character" w:customStyle="1" w:styleId="afb">
    <w:name w:val="Символ нумерации"/>
    <w:uiPriority w:val="99"/>
    <w:rsid w:val="00AD7710"/>
  </w:style>
  <w:style w:type="character" w:customStyle="1" w:styleId="afc">
    <w:name w:val="Маркеры списка"/>
    <w:uiPriority w:val="99"/>
    <w:rsid w:val="00AD7710"/>
    <w:rPr>
      <w:rFonts w:ascii="OpenSymbol" w:hAnsi="OpenSymbol"/>
    </w:rPr>
  </w:style>
  <w:style w:type="character" w:customStyle="1" w:styleId="WW8Num75z3">
    <w:name w:val="WW8Num75z3"/>
    <w:uiPriority w:val="99"/>
    <w:rsid w:val="00AD7710"/>
  </w:style>
  <w:style w:type="character" w:customStyle="1" w:styleId="WW8Num54z0">
    <w:name w:val="WW8Num54z0"/>
    <w:uiPriority w:val="99"/>
    <w:rsid w:val="00AD7710"/>
  </w:style>
  <w:style w:type="character" w:customStyle="1" w:styleId="WW8Num59z0">
    <w:name w:val="WW8Num59z0"/>
    <w:uiPriority w:val="99"/>
    <w:rsid w:val="00AD7710"/>
  </w:style>
  <w:style w:type="paragraph" w:customStyle="1" w:styleId="afd">
    <w:name w:val="Заголовок"/>
    <w:basedOn w:val="a3"/>
    <w:next w:val="afe"/>
    <w:uiPriority w:val="99"/>
    <w:rsid w:val="00AD7710"/>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
    <w:basedOn w:val="a3"/>
    <w:link w:val="1d"/>
    <w:uiPriority w:val="99"/>
    <w:rsid w:val="00AD7710"/>
    <w:pPr>
      <w:tabs>
        <w:tab w:val="right" w:pos="9360"/>
      </w:tabs>
      <w:spacing w:line="240" w:lineRule="auto"/>
      <w:ind w:firstLine="0"/>
      <w:jc w:val="left"/>
    </w:pPr>
    <w:rPr>
      <w:bCs w:val="0"/>
      <w:sz w:val="28"/>
      <w:szCs w:val="28"/>
    </w:rPr>
  </w:style>
  <w:style w:type="character" w:customStyle="1" w:styleId="1d">
    <w:name w:val="Основной текст Знак1"/>
    <w:aliases w:val="Основной текст таблиц Знак1,в таблице Знак1,таблицы Знак1,в таблицах Знак1,Письмо в Интернет Знак"/>
    <w:basedOn w:val="a4"/>
    <w:link w:val="afe"/>
    <w:uiPriority w:val="99"/>
    <w:locked/>
    <w:rsid w:val="00AD7710"/>
    <w:rPr>
      <w:rFonts w:cs="Times New Roman"/>
      <w:b/>
      <w:sz w:val="24"/>
      <w:lang w:val="ru-RU" w:eastAsia="ru-RU"/>
    </w:rPr>
  </w:style>
  <w:style w:type="paragraph" w:styleId="aff">
    <w:name w:val="List"/>
    <w:basedOn w:val="afe"/>
    <w:uiPriority w:val="99"/>
    <w:rsid w:val="00AD7710"/>
    <w:rPr>
      <w:rFonts w:ascii="Arial" w:hAnsi="Arial" w:cs="Mangal"/>
    </w:rPr>
  </w:style>
  <w:style w:type="paragraph" w:customStyle="1" w:styleId="27">
    <w:name w:val="Название2"/>
    <w:basedOn w:val="a3"/>
    <w:uiPriority w:val="99"/>
    <w:rsid w:val="00AD7710"/>
    <w:pPr>
      <w:suppressLineNumbers/>
      <w:spacing w:before="120" w:after="120"/>
    </w:pPr>
    <w:rPr>
      <w:rFonts w:ascii="Arial" w:hAnsi="Arial" w:cs="Mangal"/>
      <w:i/>
      <w:iCs/>
      <w:sz w:val="20"/>
      <w:szCs w:val="24"/>
    </w:rPr>
  </w:style>
  <w:style w:type="paragraph" w:customStyle="1" w:styleId="28">
    <w:name w:val="Указатель2"/>
    <w:basedOn w:val="a3"/>
    <w:uiPriority w:val="99"/>
    <w:rsid w:val="00AD7710"/>
    <w:pPr>
      <w:suppressLineNumbers/>
    </w:pPr>
    <w:rPr>
      <w:rFonts w:ascii="Arial" w:hAnsi="Arial" w:cs="Mangal"/>
    </w:rPr>
  </w:style>
  <w:style w:type="paragraph" w:customStyle="1" w:styleId="1e">
    <w:name w:val="Название1"/>
    <w:basedOn w:val="a3"/>
    <w:uiPriority w:val="99"/>
    <w:rsid w:val="00AD7710"/>
    <w:pPr>
      <w:suppressLineNumbers/>
      <w:spacing w:before="120" w:after="120"/>
    </w:pPr>
    <w:rPr>
      <w:rFonts w:ascii="Arial" w:hAnsi="Arial" w:cs="Mangal"/>
      <w:i/>
      <w:iCs/>
      <w:sz w:val="20"/>
      <w:szCs w:val="24"/>
    </w:rPr>
  </w:style>
  <w:style w:type="paragraph" w:customStyle="1" w:styleId="1f">
    <w:name w:val="Указатель1"/>
    <w:basedOn w:val="a3"/>
    <w:uiPriority w:val="99"/>
    <w:rsid w:val="00AD7710"/>
    <w:pPr>
      <w:suppressLineNumbers/>
    </w:pPr>
    <w:rPr>
      <w:rFonts w:ascii="Arial" w:hAnsi="Arial" w:cs="Mangal"/>
    </w:rPr>
  </w:style>
  <w:style w:type="paragraph" w:customStyle="1" w:styleId="aff0">
    <w:name w:val="Таблица шапка"/>
    <w:basedOn w:val="a3"/>
    <w:uiPriority w:val="99"/>
    <w:rsid w:val="00AD7710"/>
    <w:pPr>
      <w:keepNext/>
      <w:spacing w:before="40" w:after="40" w:line="240" w:lineRule="auto"/>
      <w:ind w:left="57" w:right="57" w:firstLine="0"/>
      <w:jc w:val="left"/>
    </w:pPr>
  </w:style>
  <w:style w:type="paragraph" w:customStyle="1" w:styleId="aff1">
    <w:name w:val="Таблица текст"/>
    <w:basedOn w:val="a3"/>
    <w:uiPriority w:val="99"/>
    <w:rsid w:val="00AD7710"/>
    <w:pPr>
      <w:spacing w:before="40" w:after="40" w:line="240" w:lineRule="auto"/>
      <w:ind w:left="57" w:right="57" w:firstLine="0"/>
      <w:jc w:val="left"/>
    </w:pPr>
    <w:rPr>
      <w:sz w:val="24"/>
    </w:rPr>
  </w:style>
  <w:style w:type="paragraph" w:customStyle="1" w:styleId="1f0">
    <w:name w:val="Знак Знак Знак1"/>
    <w:basedOn w:val="a3"/>
    <w:uiPriority w:val="99"/>
    <w:rsid w:val="00AD7710"/>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3"/>
    <w:link w:val="1f1"/>
    <w:uiPriority w:val="99"/>
    <w:rsid w:val="00AD7710"/>
    <w:pPr>
      <w:tabs>
        <w:tab w:val="center" w:pos="4253"/>
        <w:tab w:val="right" w:pos="9356"/>
      </w:tabs>
      <w:spacing w:line="240" w:lineRule="auto"/>
      <w:ind w:firstLine="0"/>
    </w:pPr>
    <w:rPr>
      <w:sz w:val="20"/>
    </w:rPr>
  </w:style>
  <w:style w:type="character" w:customStyle="1" w:styleId="1f1">
    <w:name w:val="Нижний колонтитул Знак1"/>
    <w:basedOn w:val="a4"/>
    <w:link w:val="aff2"/>
    <w:uiPriority w:val="99"/>
    <w:locked/>
    <w:rsid w:val="00AD7710"/>
    <w:rPr>
      <w:rFonts w:cs="Times New Roman"/>
      <w:sz w:val="22"/>
      <w:lang w:eastAsia="ar-SA" w:bidi="ar-SA"/>
    </w:rPr>
  </w:style>
  <w:style w:type="paragraph" w:styleId="aff3">
    <w:name w:val="Balloon Text"/>
    <w:basedOn w:val="a3"/>
    <w:link w:val="1f2"/>
    <w:uiPriority w:val="99"/>
    <w:rsid w:val="00AD7710"/>
    <w:rPr>
      <w:rFonts w:ascii="Tahoma" w:hAnsi="Tahoma" w:cs="Tahoma"/>
      <w:sz w:val="16"/>
      <w:szCs w:val="16"/>
    </w:rPr>
  </w:style>
  <w:style w:type="character" w:customStyle="1" w:styleId="1f2">
    <w:name w:val="Текст выноски Знак1"/>
    <w:basedOn w:val="a4"/>
    <w:link w:val="aff3"/>
    <w:uiPriority w:val="99"/>
    <w:semiHidden/>
    <w:locked/>
    <w:rsid w:val="00E74D65"/>
    <w:rPr>
      <w:rFonts w:cs="Times New Roman"/>
      <w:bCs/>
      <w:sz w:val="2"/>
      <w:lang w:eastAsia="ar-SA" w:bidi="ar-SA"/>
    </w:rPr>
  </w:style>
  <w:style w:type="paragraph" w:styleId="aff4">
    <w:name w:val="header"/>
    <w:basedOn w:val="a3"/>
    <w:link w:val="1f3"/>
    <w:uiPriority w:val="99"/>
    <w:rsid w:val="00AD7710"/>
    <w:pPr>
      <w:pBdr>
        <w:bottom w:val="single" w:sz="4" w:space="1" w:color="000000"/>
      </w:pBdr>
      <w:tabs>
        <w:tab w:val="center" w:pos="4153"/>
        <w:tab w:val="right" w:pos="8306"/>
      </w:tabs>
      <w:spacing w:line="240" w:lineRule="auto"/>
      <w:ind w:firstLine="0"/>
      <w:jc w:val="center"/>
    </w:pPr>
    <w:rPr>
      <w:i/>
      <w:sz w:val="20"/>
    </w:rPr>
  </w:style>
  <w:style w:type="character" w:customStyle="1" w:styleId="1f3">
    <w:name w:val="Верхний колонтитул Знак1"/>
    <w:basedOn w:val="a4"/>
    <w:link w:val="aff4"/>
    <w:uiPriority w:val="99"/>
    <w:locked/>
    <w:rsid w:val="00AD7710"/>
    <w:rPr>
      <w:rFonts w:cs="Times New Roman"/>
      <w:i/>
      <w:sz w:val="22"/>
      <w:lang w:val="ru-RU" w:eastAsia="ar-SA" w:bidi="ar-SA"/>
    </w:rPr>
  </w:style>
  <w:style w:type="paragraph" w:customStyle="1" w:styleId="1f4">
    <w:name w:val="Схема документа1"/>
    <w:basedOn w:val="a3"/>
    <w:uiPriority w:val="99"/>
    <w:rsid w:val="00AD7710"/>
    <w:pPr>
      <w:shd w:val="clear" w:color="auto" w:fill="000080"/>
    </w:pPr>
    <w:rPr>
      <w:rFonts w:ascii="Tahoma" w:hAnsi="Tahoma"/>
      <w:sz w:val="20"/>
    </w:rPr>
  </w:style>
  <w:style w:type="paragraph" w:customStyle="1" w:styleId="1f5">
    <w:name w:val="Обычный1"/>
    <w:uiPriority w:val="99"/>
    <w:rsid w:val="00AD7710"/>
    <w:pPr>
      <w:widowControl w:val="0"/>
      <w:suppressAutoHyphens/>
      <w:ind w:firstLine="400"/>
      <w:jc w:val="both"/>
    </w:pPr>
    <w:rPr>
      <w:sz w:val="24"/>
      <w:szCs w:val="20"/>
      <w:lang w:eastAsia="ar-SA"/>
    </w:rPr>
  </w:style>
  <w:style w:type="paragraph" w:customStyle="1" w:styleId="xl48">
    <w:name w:val="xl48"/>
    <w:basedOn w:val="a3"/>
    <w:rsid w:val="00AD7710"/>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3"/>
    <w:uiPriority w:val="99"/>
    <w:rsid w:val="00AD7710"/>
    <w:pPr>
      <w:spacing w:after="120"/>
    </w:pPr>
    <w:rPr>
      <w:sz w:val="16"/>
      <w:szCs w:val="16"/>
    </w:rPr>
  </w:style>
  <w:style w:type="paragraph" w:customStyle="1" w:styleId="a0">
    <w:name w:val="Пункт"/>
    <w:basedOn w:val="a3"/>
    <w:link w:val="1f6"/>
    <w:rsid w:val="00AD7710"/>
    <w:pPr>
      <w:numPr>
        <w:numId w:val="23"/>
      </w:numPr>
      <w:tabs>
        <w:tab w:val="left" w:pos="1134"/>
      </w:tabs>
    </w:pPr>
    <w:rPr>
      <w:sz w:val="20"/>
      <w:szCs w:val="20"/>
    </w:rPr>
  </w:style>
  <w:style w:type="paragraph" w:customStyle="1" w:styleId="aff5">
    <w:name w:val="Подпункт"/>
    <w:basedOn w:val="a0"/>
    <w:link w:val="1f7"/>
    <w:uiPriority w:val="99"/>
    <w:rsid w:val="00AD7710"/>
    <w:rPr>
      <w:bCs w:val="0"/>
    </w:rPr>
  </w:style>
  <w:style w:type="paragraph" w:customStyle="1" w:styleId="a">
    <w:name w:val="Подподпункт"/>
    <w:basedOn w:val="aff5"/>
    <w:uiPriority w:val="99"/>
    <w:rsid w:val="00AD7710"/>
    <w:pPr>
      <w:numPr>
        <w:numId w:val="22"/>
      </w:numPr>
      <w:tabs>
        <w:tab w:val="num" w:pos="600"/>
        <w:tab w:val="left" w:pos="1134"/>
      </w:tabs>
      <w:ind w:left="600" w:hanging="600"/>
    </w:pPr>
  </w:style>
  <w:style w:type="paragraph" w:customStyle="1" w:styleId="1f8">
    <w:name w:val="Нумерованный список1"/>
    <w:basedOn w:val="a3"/>
    <w:uiPriority w:val="99"/>
    <w:rsid w:val="00AD7710"/>
    <w:pPr>
      <w:tabs>
        <w:tab w:val="left" w:pos="1134"/>
      </w:tabs>
      <w:autoSpaceDE w:val="0"/>
      <w:spacing w:before="60"/>
    </w:pPr>
    <w:rPr>
      <w:szCs w:val="24"/>
    </w:rPr>
  </w:style>
  <w:style w:type="paragraph" w:customStyle="1" w:styleId="1f9">
    <w:name w:val="Знак Знак Знак1 Знак Знак Знак Знак Знак Знак Знак"/>
    <w:basedOn w:val="a3"/>
    <w:uiPriority w:val="99"/>
    <w:rsid w:val="00AD7710"/>
    <w:pPr>
      <w:spacing w:after="160" w:line="240" w:lineRule="exact"/>
      <w:ind w:firstLine="0"/>
      <w:jc w:val="left"/>
    </w:pPr>
    <w:rPr>
      <w:rFonts w:ascii="Verdana" w:hAnsi="Verdana" w:cs="Verdana"/>
      <w:bCs w:val="0"/>
      <w:sz w:val="20"/>
      <w:szCs w:val="20"/>
      <w:lang w:val="en-US"/>
    </w:rPr>
  </w:style>
  <w:style w:type="paragraph" w:styleId="34">
    <w:name w:val="toc 3"/>
    <w:basedOn w:val="a3"/>
    <w:next w:val="a3"/>
    <w:uiPriority w:val="99"/>
    <w:rsid w:val="00AD7710"/>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3"/>
    <w:uiPriority w:val="99"/>
    <w:rsid w:val="00AD7710"/>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7710"/>
    <w:pPr>
      <w:widowControl w:val="0"/>
      <w:spacing w:before="0" w:after="0" w:line="240" w:lineRule="auto"/>
      <w:ind w:firstLine="0"/>
      <w:textAlignment w:val="baseline"/>
    </w:pPr>
  </w:style>
  <w:style w:type="paragraph" w:customStyle="1" w:styleId="211">
    <w:name w:val="Основной текст с отступом 21"/>
    <w:basedOn w:val="a3"/>
    <w:uiPriority w:val="99"/>
    <w:rsid w:val="00AD7710"/>
    <w:pPr>
      <w:overflowPunct w:val="0"/>
      <w:autoSpaceDE w:val="0"/>
      <w:spacing w:line="240" w:lineRule="auto"/>
      <w:ind w:left="2977" w:hanging="2257"/>
      <w:jc w:val="left"/>
      <w:textAlignment w:val="baseline"/>
    </w:pPr>
    <w:rPr>
      <w:rFonts w:ascii="Arial" w:hAnsi="Arial"/>
      <w:bCs w:val="0"/>
      <w:szCs w:val="20"/>
    </w:rPr>
  </w:style>
  <w:style w:type="paragraph" w:customStyle="1" w:styleId="29">
    <w:name w:val="Пункт2"/>
    <w:basedOn w:val="a0"/>
    <w:link w:val="2a"/>
    <w:uiPriority w:val="99"/>
    <w:rsid w:val="00AD7710"/>
    <w:pPr>
      <w:keepNext/>
      <w:numPr>
        <w:numId w:val="0"/>
      </w:numPr>
      <w:tabs>
        <w:tab w:val="num" w:pos="4536"/>
      </w:tabs>
      <w:spacing w:before="240" w:after="120" w:line="240" w:lineRule="auto"/>
      <w:ind w:left="1134" w:firstLine="567"/>
      <w:jc w:val="left"/>
    </w:pPr>
    <w:rPr>
      <w:b/>
      <w:bCs w:val="0"/>
    </w:rPr>
  </w:style>
  <w:style w:type="paragraph" w:styleId="52">
    <w:name w:val="toc 5"/>
    <w:basedOn w:val="a3"/>
    <w:next w:val="a3"/>
    <w:uiPriority w:val="99"/>
    <w:rsid w:val="00AD7710"/>
    <w:pPr>
      <w:ind w:left="1120"/>
      <w:jc w:val="left"/>
    </w:pPr>
    <w:rPr>
      <w:sz w:val="18"/>
      <w:szCs w:val="18"/>
    </w:rPr>
  </w:style>
  <w:style w:type="paragraph" w:customStyle="1" w:styleId="Times120">
    <w:name w:val="Times 12"/>
    <w:basedOn w:val="a3"/>
    <w:uiPriority w:val="99"/>
    <w:rsid w:val="00AD7710"/>
    <w:pPr>
      <w:overflowPunct w:val="0"/>
      <w:autoSpaceDE w:val="0"/>
      <w:spacing w:line="240" w:lineRule="auto"/>
    </w:pPr>
    <w:rPr>
      <w:sz w:val="24"/>
    </w:rPr>
  </w:style>
  <w:style w:type="paragraph" w:customStyle="1" w:styleId="2110">
    <w:name w:val="Основной текст с отступом 211"/>
    <w:basedOn w:val="a3"/>
    <w:uiPriority w:val="99"/>
    <w:rsid w:val="00AD7710"/>
    <w:pPr>
      <w:shd w:val="clear" w:color="auto" w:fill="FFFFFF"/>
      <w:spacing w:line="240" w:lineRule="auto"/>
    </w:pPr>
    <w:rPr>
      <w:sz w:val="24"/>
    </w:rPr>
  </w:style>
  <w:style w:type="paragraph" w:customStyle="1" w:styleId="aff8">
    <w:name w:val="Пункт б/н"/>
    <w:basedOn w:val="a3"/>
    <w:uiPriority w:val="99"/>
    <w:rsid w:val="00AD7710"/>
    <w:pPr>
      <w:tabs>
        <w:tab w:val="left" w:pos="1134"/>
      </w:tabs>
    </w:pPr>
  </w:style>
  <w:style w:type="paragraph" w:customStyle="1" w:styleId="110">
    <w:name w:val="заголовок 11"/>
    <w:basedOn w:val="a3"/>
    <w:next w:val="a3"/>
    <w:uiPriority w:val="99"/>
    <w:rsid w:val="00AD7710"/>
    <w:pPr>
      <w:keepNext/>
      <w:autoSpaceDE w:val="0"/>
      <w:spacing w:line="240" w:lineRule="auto"/>
      <w:ind w:firstLine="0"/>
      <w:jc w:val="center"/>
    </w:pPr>
    <w:rPr>
      <w:bCs w:val="0"/>
      <w:sz w:val="20"/>
      <w:szCs w:val="24"/>
    </w:rPr>
  </w:style>
  <w:style w:type="paragraph" w:customStyle="1" w:styleId="Default">
    <w:name w:val="Default"/>
    <w:uiPriority w:val="99"/>
    <w:rsid w:val="00AD7710"/>
    <w:pPr>
      <w:suppressAutoHyphens/>
      <w:autoSpaceDE w:val="0"/>
    </w:pPr>
    <w:rPr>
      <w:rFonts w:ascii="Arial" w:hAnsi="Arial" w:cs="Arial"/>
      <w:color w:val="000000"/>
      <w:sz w:val="24"/>
      <w:szCs w:val="24"/>
      <w:lang w:eastAsia="ar-SA"/>
    </w:rPr>
  </w:style>
  <w:style w:type="paragraph" w:customStyle="1" w:styleId="Body0">
    <w:name w:val="Body"/>
    <w:basedOn w:val="a3"/>
    <w:uiPriority w:val="99"/>
    <w:rsid w:val="00AD7710"/>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3"/>
    <w:uiPriority w:val="99"/>
    <w:rsid w:val="00AD7710"/>
    <w:pPr>
      <w:overflowPunct w:val="0"/>
      <w:autoSpaceDE w:val="0"/>
      <w:ind w:firstLine="0"/>
      <w:jc w:val="left"/>
      <w:textAlignment w:val="baseline"/>
    </w:pPr>
    <w:rPr>
      <w:rFonts w:ascii="Arial" w:hAnsi="Arial"/>
    </w:rPr>
  </w:style>
  <w:style w:type="paragraph" w:customStyle="1" w:styleId="111">
    <w:name w:val="Обычный11"/>
    <w:uiPriority w:val="99"/>
    <w:rsid w:val="00AD7710"/>
    <w:pPr>
      <w:widowControl w:val="0"/>
      <w:suppressAutoHyphens/>
      <w:autoSpaceDE w:val="0"/>
      <w:spacing w:before="120" w:after="120"/>
      <w:ind w:firstLine="567"/>
      <w:jc w:val="both"/>
    </w:pPr>
    <w:rPr>
      <w:sz w:val="20"/>
      <w:szCs w:val="24"/>
      <w:lang w:eastAsia="ar-SA"/>
    </w:rPr>
  </w:style>
  <w:style w:type="paragraph" w:styleId="aff9">
    <w:name w:val="Body Text Indent"/>
    <w:basedOn w:val="a3"/>
    <w:link w:val="1fa"/>
    <w:uiPriority w:val="99"/>
    <w:rsid w:val="00AD7710"/>
    <w:pPr>
      <w:autoSpaceDE w:val="0"/>
      <w:ind w:firstLine="485"/>
    </w:pPr>
    <w:rPr>
      <w:i/>
      <w:color w:val="000000"/>
      <w:szCs w:val="28"/>
    </w:rPr>
  </w:style>
  <w:style w:type="character" w:customStyle="1" w:styleId="1fa">
    <w:name w:val="Основной текст с отступом Знак1"/>
    <w:basedOn w:val="a4"/>
    <w:link w:val="aff9"/>
    <w:uiPriority w:val="99"/>
    <w:locked/>
    <w:rsid w:val="00AD7710"/>
    <w:rPr>
      <w:rFonts w:cs="Times New Roman"/>
      <w:i/>
      <w:color w:val="000000"/>
      <w:sz w:val="28"/>
      <w:lang w:val="ru-RU" w:eastAsia="ar-SA" w:bidi="ar-SA"/>
    </w:rPr>
  </w:style>
  <w:style w:type="paragraph" w:customStyle="1" w:styleId="BodyText22">
    <w:name w:val="Body Text 22"/>
    <w:basedOn w:val="a3"/>
    <w:uiPriority w:val="99"/>
    <w:rsid w:val="00AD7710"/>
    <w:pPr>
      <w:spacing w:line="240" w:lineRule="auto"/>
      <w:ind w:firstLine="0"/>
    </w:pPr>
    <w:rPr>
      <w:bCs w:val="0"/>
      <w:sz w:val="24"/>
      <w:szCs w:val="20"/>
    </w:rPr>
  </w:style>
  <w:style w:type="paragraph" w:styleId="1fb">
    <w:name w:val="toc 1"/>
    <w:basedOn w:val="a3"/>
    <w:next w:val="a3"/>
    <w:uiPriority w:val="99"/>
    <w:rsid w:val="00AD7710"/>
    <w:pPr>
      <w:tabs>
        <w:tab w:val="left" w:pos="1100"/>
        <w:tab w:val="right" w:leader="dot" w:pos="9498"/>
      </w:tabs>
      <w:spacing w:line="240" w:lineRule="auto"/>
      <w:ind w:left="1100" w:right="1134" w:hanging="560"/>
      <w:jc w:val="left"/>
    </w:pPr>
    <w:rPr>
      <w:b/>
      <w:bCs w:val="0"/>
      <w:caps/>
      <w:szCs w:val="28"/>
    </w:rPr>
  </w:style>
  <w:style w:type="paragraph" w:styleId="2b">
    <w:name w:val="toc 2"/>
    <w:basedOn w:val="a3"/>
    <w:next w:val="a3"/>
    <w:uiPriority w:val="99"/>
    <w:rsid w:val="00AD7710"/>
    <w:pPr>
      <w:tabs>
        <w:tab w:val="left" w:pos="1701"/>
        <w:tab w:val="right" w:leader="dot" w:pos="9498"/>
      </w:tabs>
      <w:spacing w:line="240" w:lineRule="auto"/>
      <w:ind w:left="1134" w:right="177" w:firstLine="0"/>
      <w:jc w:val="left"/>
    </w:pPr>
    <w:rPr>
      <w:b/>
      <w:sz w:val="24"/>
      <w:szCs w:val="24"/>
    </w:rPr>
  </w:style>
  <w:style w:type="paragraph" w:customStyle="1" w:styleId="1fc">
    <w:name w:val="Цитата1"/>
    <w:basedOn w:val="a3"/>
    <w:uiPriority w:val="99"/>
    <w:rsid w:val="00AD7710"/>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3"/>
    <w:uiPriority w:val="99"/>
    <w:rsid w:val="00AD7710"/>
    <w:pPr>
      <w:overflowPunct w:val="0"/>
      <w:autoSpaceDE w:val="0"/>
      <w:spacing w:line="240" w:lineRule="auto"/>
      <w:ind w:firstLine="459"/>
      <w:textAlignment w:val="baseline"/>
    </w:pPr>
    <w:rPr>
      <w:rFonts w:ascii="Arial" w:hAnsi="Arial"/>
      <w:color w:val="000000"/>
      <w:sz w:val="24"/>
    </w:rPr>
  </w:style>
  <w:style w:type="paragraph" w:customStyle="1" w:styleId="1fd">
    <w:name w:val="Название объекта1"/>
    <w:basedOn w:val="a3"/>
    <w:next w:val="a3"/>
    <w:uiPriority w:val="99"/>
    <w:rsid w:val="00AD7710"/>
    <w:pPr>
      <w:pageBreakBefore/>
      <w:spacing w:before="120" w:after="120" w:line="240" w:lineRule="auto"/>
      <w:ind w:firstLine="0"/>
    </w:pPr>
    <w:rPr>
      <w:bCs w:val="0"/>
      <w:i/>
      <w:sz w:val="24"/>
    </w:rPr>
  </w:style>
  <w:style w:type="paragraph" w:customStyle="1" w:styleId="2111">
    <w:name w:val="Основной текст 211"/>
    <w:basedOn w:val="a3"/>
    <w:uiPriority w:val="99"/>
    <w:rsid w:val="00AD7710"/>
    <w:pPr>
      <w:shd w:val="clear" w:color="auto" w:fill="FFFFFF"/>
      <w:overflowPunct w:val="0"/>
      <w:autoSpaceDE w:val="0"/>
      <w:spacing w:line="240" w:lineRule="auto"/>
      <w:ind w:firstLine="0"/>
      <w:jc w:val="left"/>
      <w:textAlignment w:val="baseline"/>
    </w:pPr>
  </w:style>
  <w:style w:type="paragraph" w:customStyle="1" w:styleId="Aieoiaio">
    <w:name w:val="Aieoiaio"/>
    <w:basedOn w:val="a3"/>
    <w:uiPriority w:val="99"/>
    <w:rsid w:val="00AD7710"/>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3"/>
    <w:uiPriority w:val="99"/>
    <w:rsid w:val="00AD7710"/>
    <w:pPr>
      <w:overflowPunct w:val="0"/>
      <w:autoSpaceDE w:val="0"/>
      <w:spacing w:line="240" w:lineRule="auto"/>
      <w:ind w:firstLine="708"/>
      <w:textAlignment w:val="baseline"/>
    </w:pPr>
    <w:rPr>
      <w:rFonts w:ascii="Arial" w:hAnsi="Arial" w:cs="Arial"/>
      <w:sz w:val="24"/>
      <w:szCs w:val="24"/>
    </w:rPr>
  </w:style>
  <w:style w:type="paragraph" w:styleId="affa">
    <w:name w:val="Title"/>
    <w:basedOn w:val="a3"/>
    <w:next w:val="affb"/>
    <w:link w:val="affc"/>
    <w:uiPriority w:val="99"/>
    <w:qFormat/>
    <w:rsid w:val="00AD7710"/>
    <w:pPr>
      <w:overflowPunct w:val="0"/>
      <w:autoSpaceDE w:val="0"/>
      <w:spacing w:line="240" w:lineRule="auto"/>
      <w:ind w:firstLine="0"/>
      <w:jc w:val="center"/>
      <w:textAlignment w:val="baseline"/>
    </w:pPr>
    <w:rPr>
      <w:rFonts w:ascii="Arial" w:hAnsi="Arial"/>
      <w:b/>
      <w:sz w:val="24"/>
    </w:rPr>
  </w:style>
  <w:style w:type="character" w:customStyle="1" w:styleId="affc">
    <w:name w:val="Название Знак"/>
    <w:basedOn w:val="a4"/>
    <w:link w:val="affa"/>
    <w:uiPriority w:val="99"/>
    <w:locked/>
    <w:rsid w:val="00AD7710"/>
    <w:rPr>
      <w:rFonts w:ascii="Arial" w:hAnsi="Arial" w:cs="Times New Roman"/>
      <w:b/>
      <w:sz w:val="22"/>
      <w:lang w:val="ru-RU" w:eastAsia="ar-SA" w:bidi="ar-SA"/>
    </w:rPr>
  </w:style>
  <w:style w:type="paragraph" w:styleId="affb">
    <w:name w:val="Subtitle"/>
    <w:basedOn w:val="a3"/>
    <w:next w:val="afe"/>
    <w:link w:val="affd"/>
    <w:uiPriority w:val="99"/>
    <w:qFormat/>
    <w:rsid w:val="00AD7710"/>
    <w:pPr>
      <w:spacing w:line="240" w:lineRule="auto"/>
      <w:ind w:firstLine="0"/>
      <w:jc w:val="center"/>
    </w:pPr>
    <w:rPr>
      <w:b/>
      <w:bCs w:val="0"/>
      <w:sz w:val="24"/>
      <w:szCs w:val="20"/>
    </w:rPr>
  </w:style>
  <w:style w:type="character" w:customStyle="1" w:styleId="affd">
    <w:name w:val="Подзаголовок Знак"/>
    <w:basedOn w:val="a4"/>
    <w:link w:val="affb"/>
    <w:uiPriority w:val="99"/>
    <w:locked/>
    <w:rsid w:val="00E74D65"/>
    <w:rPr>
      <w:rFonts w:ascii="Cambria" w:hAnsi="Cambria" w:cs="Times New Roman"/>
      <w:bCs/>
      <w:sz w:val="24"/>
      <w:szCs w:val="24"/>
      <w:lang w:eastAsia="ar-SA" w:bidi="ar-SA"/>
    </w:rPr>
  </w:style>
  <w:style w:type="paragraph" w:customStyle="1" w:styleId="affe">
    <w:name w:val="АриалНум"/>
    <w:basedOn w:val="a3"/>
    <w:uiPriority w:val="99"/>
    <w:rsid w:val="00AD7710"/>
    <w:pPr>
      <w:tabs>
        <w:tab w:val="left" w:pos="720"/>
      </w:tabs>
      <w:spacing w:line="240" w:lineRule="auto"/>
    </w:pPr>
    <w:rPr>
      <w:rFonts w:ascii="Arial" w:hAnsi="Arial" w:cs="Arial"/>
      <w:bCs w:val="0"/>
      <w:sz w:val="24"/>
      <w:szCs w:val="24"/>
    </w:rPr>
  </w:style>
  <w:style w:type="paragraph" w:customStyle="1" w:styleId="afff">
    <w:name w:val="АриалСписок"/>
    <w:basedOn w:val="a3"/>
    <w:uiPriority w:val="99"/>
    <w:rsid w:val="00AD7710"/>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3"/>
    <w:uiPriority w:val="99"/>
    <w:rsid w:val="00AD7710"/>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7710"/>
    <w:pPr>
      <w:widowControl w:val="0"/>
      <w:suppressAutoHyphens/>
      <w:spacing w:before="160" w:line="300" w:lineRule="auto"/>
      <w:jc w:val="center"/>
    </w:pPr>
    <w:rPr>
      <w:rFonts w:ascii="Arial" w:hAnsi="Arial"/>
      <w:sz w:val="16"/>
      <w:szCs w:val="20"/>
      <w:lang w:eastAsia="ar-SA"/>
    </w:rPr>
  </w:style>
  <w:style w:type="paragraph" w:styleId="afff0">
    <w:name w:val="footnote text"/>
    <w:basedOn w:val="a3"/>
    <w:link w:val="1fe"/>
    <w:uiPriority w:val="99"/>
    <w:rsid w:val="00AD7710"/>
    <w:pPr>
      <w:spacing w:line="240" w:lineRule="auto"/>
    </w:pPr>
    <w:rPr>
      <w:sz w:val="20"/>
    </w:rPr>
  </w:style>
  <w:style w:type="character" w:customStyle="1" w:styleId="1fe">
    <w:name w:val="Текст сноски Знак1"/>
    <w:basedOn w:val="a4"/>
    <w:link w:val="afff0"/>
    <w:uiPriority w:val="99"/>
    <w:semiHidden/>
    <w:locked/>
    <w:rsid w:val="00E74D65"/>
    <w:rPr>
      <w:rFonts w:cs="Times New Roman"/>
      <w:bCs/>
      <w:sz w:val="20"/>
      <w:szCs w:val="20"/>
      <w:lang w:eastAsia="ar-SA" w:bidi="ar-SA"/>
    </w:rPr>
  </w:style>
  <w:style w:type="paragraph" w:customStyle="1" w:styleId="1ff">
    <w:name w:val="Приветствие1"/>
    <w:basedOn w:val="a3"/>
    <w:next w:val="a3"/>
    <w:uiPriority w:val="99"/>
    <w:rsid w:val="00AD7710"/>
    <w:pPr>
      <w:spacing w:line="240" w:lineRule="auto"/>
      <w:ind w:firstLine="0"/>
      <w:jc w:val="left"/>
    </w:pPr>
    <w:rPr>
      <w:bCs w:val="0"/>
      <w:sz w:val="24"/>
      <w:szCs w:val="24"/>
    </w:rPr>
  </w:style>
  <w:style w:type="paragraph" w:customStyle="1" w:styleId="afff1">
    <w:name w:val="Знак"/>
    <w:basedOn w:val="a3"/>
    <w:uiPriority w:val="99"/>
    <w:rsid w:val="00AD7710"/>
    <w:pPr>
      <w:spacing w:after="160" w:line="240" w:lineRule="exact"/>
      <w:ind w:firstLine="0"/>
      <w:jc w:val="left"/>
    </w:pPr>
    <w:rPr>
      <w:rFonts w:ascii="Verdana" w:hAnsi="Verdana" w:cs="Verdana"/>
      <w:bCs w:val="0"/>
      <w:sz w:val="20"/>
      <w:szCs w:val="20"/>
      <w:lang w:val="en-US"/>
    </w:rPr>
  </w:style>
  <w:style w:type="paragraph" w:customStyle="1" w:styleId="1ff0">
    <w:name w:val="Маркированный список1"/>
    <w:basedOn w:val="a3"/>
    <w:uiPriority w:val="99"/>
    <w:rsid w:val="00AD7710"/>
    <w:pPr>
      <w:tabs>
        <w:tab w:val="num" w:pos="360"/>
      </w:tabs>
      <w:ind w:left="360" w:hanging="360"/>
    </w:pPr>
    <w:rPr>
      <w:bCs w:val="0"/>
    </w:rPr>
  </w:style>
  <w:style w:type="paragraph" w:styleId="92">
    <w:name w:val="toc 9"/>
    <w:basedOn w:val="a3"/>
    <w:next w:val="a3"/>
    <w:uiPriority w:val="99"/>
    <w:rsid w:val="00AD7710"/>
    <w:pPr>
      <w:ind w:left="2240"/>
      <w:jc w:val="left"/>
    </w:pPr>
    <w:rPr>
      <w:sz w:val="18"/>
      <w:szCs w:val="18"/>
    </w:rPr>
  </w:style>
  <w:style w:type="paragraph" w:customStyle="1" w:styleId="Normal1">
    <w:name w:val="Normal1"/>
    <w:uiPriority w:val="99"/>
    <w:rsid w:val="00AD7710"/>
    <w:pPr>
      <w:widowControl w:val="0"/>
      <w:suppressAutoHyphens/>
      <w:overflowPunct w:val="0"/>
      <w:autoSpaceDE w:val="0"/>
      <w:textAlignment w:val="baseline"/>
    </w:pPr>
    <w:rPr>
      <w:sz w:val="24"/>
      <w:szCs w:val="20"/>
      <w:lang w:eastAsia="ar-SA"/>
    </w:rPr>
  </w:style>
  <w:style w:type="paragraph" w:customStyle="1" w:styleId="DefaultParagraphFontParaCharChar">
    <w:name w:val="Default Paragraph Font Para Char Char Знак Знак Знак Знак"/>
    <w:basedOn w:val="a3"/>
    <w:uiPriority w:val="99"/>
    <w:rsid w:val="00AD7710"/>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3"/>
    <w:uiPriority w:val="99"/>
    <w:rsid w:val="00AD7710"/>
    <w:pPr>
      <w:spacing w:after="160" w:line="240" w:lineRule="exact"/>
      <w:ind w:firstLine="0"/>
      <w:jc w:val="left"/>
    </w:pPr>
    <w:rPr>
      <w:rFonts w:ascii="Verdana" w:hAnsi="Verdana" w:cs="Verdana"/>
      <w:bCs w:val="0"/>
      <w:sz w:val="20"/>
      <w:szCs w:val="20"/>
      <w:lang w:val="en-US"/>
    </w:rPr>
  </w:style>
  <w:style w:type="paragraph" w:styleId="HTML">
    <w:name w:val="HTML Preformatted"/>
    <w:basedOn w:val="a3"/>
    <w:link w:val="HTML0"/>
    <w:uiPriority w:val="99"/>
    <w:rsid w:val="00AD7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4"/>
    <w:link w:val="HTML"/>
    <w:uiPriority w:val="99"/>
    <w:semiHidden/>
    <w:locked/>
    <w:rsid w:val="00E74D65"/>
    <w:rPr>
      <w:rFonts w:ascii="Courier New" w:hAnsi="Courier New" w:cs="Courier New"/>
      <w:bCs/>
      <w:sz w:val="20"/>
      <w:szCs w:val="20"/>
      <w:lang w:eastAsia="ar-SA" w:bidi="ar-SA"/>
    </w:rPr>
  </w:style>
  <w:style w:type="paragraph" w:customStyle="1" w:styleId="1ff1">
    <w:name w:val="Текст1"/>
    <w:basedOn w:val="a3"/>
    <w:uiPriority w:val="99"/>
    <w:rsid w:val="00AD7710"/>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3"/>
    <w:uiPriority w:val="99"/>
    <w:rsid w:val="00AD7710"/>
    <w:pPr>
      <w:spacing w:after="160" w:line="240" w:lineRule="exact"/>
    </w:pPr>
    <w:rPr>
      <w:rFonts w:ascii="Verdana" w:hAnsi="Verdana" w:cs="Verdana"/>
      <w:lang w:val="en-US"/>
    </w:rPr>
  </w:style>
  <w:style w:type="paragraph" w:customStyle="1" w:styleId="BodyText31">
    <w:name w:val="Body Text 31"/>
    <w:basedOn w:val="a3"/>
    <w:uiPriority w:val="99"/>
    <w:rsid w:val="00AD7710"/>
    <w:pPr>
      <w:widowControl w:val="0"/>
      <w:overflowPunct w:val="0"/>
      <w:autoSpaceDE w:val="0"/>
      <w:ind w:firstLine="0"/>
      <w:jc w:val="left"/>
      <w:textAlignment w:val="baseline"/>
    </w:pPr>
    <w:rPr>
      <w:rFonts w:ascii="Arial" w:hAnsi="Arial"/>
    </w:rPr>
  </w:style>
  <w:style w:type="paragraph" w:customStyle="1" w:styleId="afff3">
    <w:name w:val="маркированный"/>
    <w:basedOn w:val="a3"/>
    <w:uiPriority w:val="99"/>
    <w:rsid w:val="00AD7710"/>
    <w:pPr>
      <w:tabs>
        <w:tab w:val="left" w:pos="1701"/>
      </w:tabs>
      <w:ind w:left="1701" w:hanging="567"/>
    </w:pPr>
    <w:rPr>
      <w:bCs w:val="0"/>
    </w:rPr>
  </w:style>
  <w:style w:type="paragraph" w:customStyle="1" w:styleId="afff4">
    <w:name w:val="Ариал Таблица"/>
    <w:basedOn w:val="aff6"/>
    <w:uiPriority w:val="99"/>
    <w:rsid w:val="00AD7710"/>
    <w:pPr>
      <w:widowControl w:val="0"/>
      <w:spacing w:before="0" w:after="0" w:line="240" w:lineRule="auto"/>
      <w:ind w:firstLine="0"/>
      <w:textAlignment w:val="baseline"/>
    </w:pPr>
    <w:rPr>
      <w:szCs w:val="20"/>
    </w:rPr>
  </w:style>
  <w:style w:type="paragraph" w:customStyle="1" w:styleId="afff5">
    <w:name w:val="Текст таблицы"/>
    <w:basedOn w:val="a3"/>
    <w:uiPriority w:val="99"/>
    <w:rsid w:val="00AD7710"/>
    <w:pPr>
      <w:spacing w:before="40" w:after="40" w:line="240" w:lineRule="auto"/>
      <w:ind w:left="57" w:right="57" w:firstLine="0"/>
      <w:jc w:val="left"/>
    </w:pPr>
    <w:rPr>
      <w:sz w:val="24"/>
      <w:szCs w:val="24"/>
    </w:rPr>
  </w:style>
  <w:style w:type="paragraph" w:styleId="44">
    <w:name w:val="toc 4"/>
    <w:basedOn w:val="a3"/>
    <w:next w:val="a3"/>
    <w:uiPriority w:val="99"/>
    <w:rsid w:val="00AD7710"/>
    <w:pPr>
      <w:tabs>
        <w:tab w:val="left" w:pos="2268"/>
        <w:tab w:val="right" w:leader="dot" w:pos="10195"/>
      </w:tabs>
      <w:spacing w:after="60" w:line="240" w:lineRule="auto"/>
      <w:ind w:left="2268" w:right="1134" w:hanging="567"/>
      <w:jc w:val="left"/>
    </w:pPr>
    <w:rPr>
      <w:sz w:val="24"/>
      <w:szCs w:val="24"/>
    </w:rPr>
  </w:style>
  <w:style w:type="paragraph" w:styleId="62">
    <w:name w:val="toc 6"/>
    <w:basedOn w:val="a3"/>
    <w:next w:val="a3"/>
    <w:uiPriority w:val="99"/>
    <w:rsid w:val="00AD7710"/>
    <w:pPr>
      <w:ind w:left="1400"/>
      <w:jc w:val="left"/>
    </w:pPr>
    <w:rPr>
      <w:sz w:val="18"/>
      <w:szCs w:val="18"/>
    </w:rPr>
  </w:style>
  <w:style w:type="paragraph" w:styleId="72">
    <w:name w:val="toc 7"/>
    <w:basedOn w:val="a3"/>
    <w:next w:val="a3"/>
    <w:uiPriority w:val="99"/>
    <w:rsid w:val="00AD7710"/>
    <w:pPr>
      <w:ind w:left="1680"/>
      <w:jc w:val="left"/>
    </w:pPr>
    <w:rPr>
      <w:sz w:val="18"/>
      <w:szCs w:val="18"/>
    </w:rPr>
  </w:style>
  <w:style w:type="paragraph" w:styleId="82">
    <w:name w:val="toc 8"/>
    <w:basedOn w:val="a3"/>
    <w:next w:val="a3"/>
    <w:uiPriority w:val="99"/>
    <w:rsid w:val="00AD7710"/>
    <w:pPr>
      <w:ind w:left="1960"/>
      <w:jc w:val="left"/>
    </w:pPr>
    <w:rPr>
      <w:sz w:val="18"/>
      <w:szCs w:val="18"/>
    </w:rPr>
  </w:style>
  <w:style w:type="paragraph" w:customStyle="1" w:styleId="afff6">
    <w:name w:val="Структура"/>
    <w:basedOn w:val="a3"/>
    <w:uiPriority w:val="99"/>
    <w:rsid w:val="00AD7710"/>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3"/>
    <w:uiPriority w:val="99"/>
    <w:rsid w:val="00AD7710"/>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uiPriority w:val="99"/>
    <w:rsid w:val="00AD7710"/>
    <w:rPr>
      <w:bCs/>
    </w:rPr>
  </w:style>
  <w:style w:type="paragraph" w:customStyle="1" w:styleId="1ff2">
    <w:name w:val="Текст примечания1"/>
    <w:basedOn w:val="a3"/>
    <w:uiPriority w:val="99"/>
    <w:rsid w:val="00AD7710"/>
    <w:rPr>
      <w:sz w:val="20"/>
    </w:rPr>
  </w:style>
  <w:style w:type="paragraph" w:styleId="afff9">
    <w:name w:val="annotation text"/>
    <w:basedOn w:val="a3"/>
    <w:link w:val="afffa"/>
    <w:uiPriority w:val="99"/>
    <w:semiHidden/>
    <w:rsid w:val="00AD7710"/>
    <w:rPr>
      <w:sz w:val="20"/>
      <w:szCs w:val="20"/>
    </w:rPr>
  </w:style>
  <w:style w:type="character" w:customStyle="1" w:styleId="afffa">
    <w:name w:val="Текст примечания Знак"/>
    <w:basedOn w:val="a4"/>
    <w:link w:val="afff9"/>
    <w:uiPriority w:val="99"/>
    <w:locked/>
    <w:rsid w:val="00AD7710"/>
    <w:rPr>
      <w:rFonts w:cs="Times New Roman"/>
      <w:lang w:val="ru-RU" w:eastAsia="ar-SA" w:bidi="ar-SA"/>
    </w:rPr>
  </w:style>
  <w:style w:type="paragraph" w:styleId="afffb">
    <w:name w:val="annotation subject"/>
    <w:basedOn w:val="1ff2"/>
    <w:next w:val="1ff2"/>
    <w:link w:val="afffc"/>
    <w:uiPriority w:val="99"/>
    <w:rsid w:val="00AD7710"/>
    <w:rPr>
      <w:b/>
      <w:bCs w:val="0"/>
    </w:rPr>
  </w:style>
  <w:style w:type="character" w:customStyle="1" w:styleId="afffc">
    <w:name w:val="Тема примечания Знак"/>
    <w:basedOn w:val="afffa"/>
    <w:link w:val="afffb"/>
    <w:uiPriority w:val="99"/>
    <w:semiHidden/>
    <w:locked/>
    <w:rsid w:val="00E74D65"/>
    <w:rPr>
      <w:rFonts w:cs="Times New Roman"/>
      <w:b/>
      <w:bCs/>
      <w:sz w:val="20"/>
      <w:szCs w:val="20"/>
      <w:lang w:val="ru-RU" w:eastAsia="ar-SA" w:bidi="ar-SA"/>
    </w:rPr>
  </w:style>
  <w:style w:type="paragraph" w:customStyle="1" w:styleId="afffd">
    <w:name w:val="Подподподподпункт"/>
    <w:basedOn w:val="a3"/>
    <w:uiPriority w:val="99"/>
    <w:rsid w:val="00AD7710"/>
    <w:pPr>
      <w:tabs>
        <w:tab w:val="left" w:pos="2835"/>
      </w:tabs>
      <w:ind w:left="2835" w:hanging="567"/>
    </w:pPr>
    <w:rPr>
      <w:bCs w:val="0"/>
    </w:rPr>
  </w:style>
  <w:style w:type="paragraph" w:customStyle="1" w:styleId="afffe">
    <w:name w:val="Подподподпункт"/>
    <w:basedOn w:val="a3"/>
    <w:uiPriority w:val="99"/>
    <w:rsid w:val="00AD7710"/>
    <w:pPr>
      <w:tabs>
        <w:tab w:val="left" w:pos="2268"/>
      </w:tabs>
      <w:ind w:left="2268" w:hanging="567"/>
    </w:pPr>
    <w:rPr>
      <w:bCs w:val="0"/>
    </w:rPr>
  </w:style>
  <w:style w:type="paragraph" w:customStyle="1" w:styleId="-2">
    <w:name w:val="Пункт-2"/>
    <w:basedOn w:val="a0"/>
    <w:uiPriority w:val="99"/>
    <w:rsid w:val="00AD7710"/>
    <w:pPr>
      <w:keepNext/>
      <w:numPr>
        <w:numId w:val="0"/>
      </w:numPr>
      <w:tabs>
        <w:tab w:val="left" w:pos="360"/>
      </w:tabs>
      <w:ind w:left="360" w:hanging="360"/>
    </w:pPr>
    <w:rPr>
      <w:b/>
      <w:bCs w:val="0"/>
    </w:rPr>
  </w:style>
  <w:style w:type="paragraph" w:customStyle="1" w:styleId="ConsNormal">
    <w:name w:val="ConsNormal"/>
    <w:uiPriority w:val="99"/>
    <w:rsid w:val="00AD7710"/>
    <w:pPr>
      <w:widowControl w:val="0"/>
      <w:suppressAutoHyphens/>
      <w:ind w:firstLine="720"/>
    </w:pPr>
    <w:rPr>
      <w:rFonts w:ascii="Arial" w:hAnsi="Arial"/>
      <w:sz w:val="20"/>
      <w:szCs w:val="20"/>
      <w:lang w:eastAsia="ar-SA"/>
    </w:rPr>
  </w:style>
  <w:style w:type="paragraph" w:customStyle="1" w:styleId="213">
    <w:name w:val="Маркированный список 21"/>
    <w:basedOn w:val="a3"/>
    <w:uiPriority w:val="99"/>
    <w:rsid w:val="00AD7710"/>
    <w:pPr>
      <w:tabs>
        <w:tab w:val="left" w:pos="0"/>
        <w:tab w:val="left" w:pos="624"/>
      </w:tabs>
      <w:spacing w:line="240" w:lineRule="auto"/>
      <w:ind w:firstLine="360"/>
    </w:pPr>
    <w:rPr>
      <w:sz w:val="24"/>
      <w:szCs w:val="24"/>
    </w:rPr>
  </w:style>
  <w:style w:type="paragraph" w:customStyle="1" w:styleId="221">
    <w:name w:val="Заголовок 2.Б2"/>
    <w:basedOn w:val="a3"/>
    <w:next w:val="a3"/>
    <w:uiPriority w:val="99"/>
    <w:rsid w:val="00AD7710"/>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3"/>
    <w:uiPriority w:val="99"/>
    <w:rsid w:val="00AD7710"/>
    <w:pPr>
      <w:spacing w:before="80" w:line="240" w:lineRule="auto"/>
      <w:ind w:left="113" w:firstLine="0"/>
      <w:jc w:val="left"/>
    </w:pPr>
    <w:rPr>
      <w:bCs w:val="0"/>
      <w:sz w:val="28"/>
      <w:szCs w:val="20"/>
    </w:rPr>
  </w:style>
  <w:style w:type="paragraph" w:customStyle="1" w:styleId="BodyText25">
    <w:name w:val="Body Text 25"/>
    <w:basedOn w:val="a3"/>
    <w:uiPriority w:val="99"/>
    <w:rsid w:val="00AD7710"/>
    <w:pPr>
      <w:spacing w:line="240" w:lineRule="auto"/>
      <w:ind w:firstLine="0"/>
      <w:jc w:val="left"/>
    </w:pPr>
    <w:rPr>
      <w:bCs w:val="0"/>
      <w:sz w:val="24"/>
      <w:szCs w:val="20"/>
    </w:rPr>
  </w:style>
  <w:style w:type="paragraph" w:customStyle="1" w:styleId="BodyText213">
    <w:name w:val="Body Text 213"/>
    <w:basedOn w:val="a3"/>
    <w:uiPriority w:val="99"/>
    <w:rsid w:val="00AD7710"/>
    <w:pPr>
      <w:spacing w:line="240" w:lineRule="auto"/>
      <w:ind w:firstLine="0"/>
    </w:pPr>
    <w:rPr>
      <w:bCs w:val="0"/>
      <w:sz w:val="24"/>
      <w:szCs w:val="20"/>
    </w:rPr>
  </w:style>
  <w:style w:type="paragraph" w:customStyle="1" w:styleId="BodyText28">
    <w:name w:val="Body Text 28"/>
    <w:basedOn w:val="a3"/>
    <w:uiPriority w:val="99"/>
    <w:rsid w:val="00AD7710"/>
    <w:pPr>
      <w:spacing w:line="240" w:lineRule="auto"/>
      <w:ind w:firstLine="0"/>
      <w:jc w:val="left"/>
    </w:pPr>
    <w:rPr>
      <w:bCs w:val="0"/>
      <w:sz w:val="24"/>
      <w:szCs w:val="20"/>
    </w:rPr>
  </w:style>
  <w:style w:type="paragraph" w:customStyle="1" w:styleId="caaieiaie51">
    <w:name w:val="caaieiaie 51"/>
    <w:basedOn w:val="a3"/>
    <w:next w:val="a3"/>
    <w:uiPriority w:val="99"/>
    <w:rsid w:val="00AD7710"/>
    <w:pPr>
      <w:keepNext/>
      <w:spacing w:line="240" w:lineRule="auto"/>
      <w:ind w:firstLine="0"/>
      <w:jc w:val="center"/>
    </w:pPr>
    <w:rPr>
      <w:b/>
      <w:bCs w:val="0"/>
      <w:sz w:val="28"/>
      <w:szCs w:val="20"/>
    </w:rPr>
  </w:style>
  <w:style w:type="paragraph" w:customStyle="1" w:styleId="214">
    <w:name w:val="Нумерованный список 21"/>
    <w:basedOn w:val="1f8"/>
    <w:uiPriority w:val="99"/>
    <w:rsid w:val="00AD7710"/>
    <w:pPr>
      <w:widowControl w:val="0"/>
      <w:tabs>
        <w:tab w:val="left" w:pos="1080"/>
        <w:tab w:val="left" w:pos="1620"/>
        <w:tab w:val="left" w:pos="1800"/>
        <w:tab w:val="left" w:pos="2214"/>
      </w:tabs>
      <w:spacing w:before="120" w:line="240" w:lineRule="auto"/>
      <w:ind w:firstLine="720"/>
    </w:pPr>
    <w:rPr>
      <w:sz w:val="20"/>
    </w:rPr>
  </w:style>
  <w:style w:type="paragraph" w:customStyle="1" w:styleId="affff">
    <w:name w:val="текст сноски"/>
    <w:basedOn w:val="a3"/>
    <w:uiPriority w:val="99"/>
    <w:rsid w:val="00AD7710"/>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3"/>
    <w:uiPriority w:val="99"/>
    <w:rsid w:val="00AD7710"/>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7710"/>
    <w:pPr>
      <w:suppressAutoHyphens/>
      <w:spacing w:before="60"/>
      <w:ind w:left="567" w:hanging="567"/>
      <w:jc w:val="both"/>
    </w:pPr>
    <w:rPr>
      <w:rFonts w:ascii="Courier" w:hAnsi="Courier"/>
      <w:sz w:val="24"/>
      <w:szCs w:val="20"/>
      <w:lang w:val="en-US" w:eastAsia="ar-SA"/>
    </w:rPr>
  </w:style>
  <w:style w:type="paragraph" w:customStyle="1" w:styleId="xl25">
    <w:name w:val="xl25"/>
    <w:basedOn w:val="a3"/>
    <w:uiPriority w:val="99"/>
    <w:rsid w:val="00AD7710"/>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3"/>
    <w:uiPriority w:val="99"/>
    <w:rsid w:val="00AD7710"/>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3"/>
    <w:uiPriority w:val="99"/>
    <w:rsid w:val="00AD7710"/>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5"/>
    <w:uiPriority w:val="99"/>
    <w:rsid w:val="00AD7710"/>
    <w:pPr>
      <w:widowControl/>
      <w:spacing w:line="216" w:lineRule="auto"/>
      <w:ind w:firstLine="426"/>
    </w:pPr>
    <w:rPr>
      <w:sz w:val="20"/>
    </w:rPr>
  </w:style>
  <w:style w:type="paragraph" w:customStyle="1" w:styleId="2c">
    <w:name w:val="Текст2"/>
    <w:basedOn w:val="a3"/>
    <w:uiPriority w:val="99"/>
    <w:rsid w:val="00AD7710"/>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3"/>
    <w:uiPriority w:val="99"/>
    <w:rsid w:val="00AD7710"/>
    <w:pPr>
      <w:spacing w:before="100" w:after="100" w:line="240" w:lineRule="auto"/>
      <w:ind w:firstLine="0"/>
    </w:pPr>
    <w:rPr>
      <w:bCs w:val="0"/>
      <w:sz w:val="24"/>
      <w:szCs w:val="24"/>
    </w:rPr>
  </w:style>
  <w:style w:type="paragraph" w:customStyle="1" w:styleId="xl35">
    <w:name w:val="xl35"/>
    <w:basedOn w:val="a3"/>
    <w:uiPriority w:val="99"/>
    <w:rsid w:val="00AD7710"/>
    <w:pPr>
      <w:pBdr>
        <w:left w:val="single" w:sz="8" w:space="0" w:color="000000"/>
      </w:pBdr>
      <w:spacing w:before="100" w:after="100" w:line="240" w:lineRule="auto"/>
      <w:ind w:firstLine="0"/>
      <w:jc w:val="left"/>
    </w:pPr>
    <w:rPr>
      <w:bCs w:val="0"/>
      <w:sz w:val="24"/>
      <w:szCs w:val="24"/>
    </w:rPr>
  </w:style>
  <w:style w:type="paragraph" w:customStyle="1" w:styleId="xl41">
    <w:name w:val="xl41"/>
    <w:basedOn w:val="a3"/>
    <w:uiPriority w:val="99"/>
    <w:rsid w:val="00AD7710"/>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3"/>
    <w:uiPriority w:val="99"/>
    <w:rsid w:val="00AD7710"/>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0">
    <w:name w:val="a"/>
    <w:basedOn w:val="a3"/>
    <w:uiPriority w:val="99"/>
    <w:rsid w:val="00AD7710"/>
    <w:pPr>
      <w:spacing w:before="120" w:after="120"/>
      <w:ind w:firstLine="851"/>
    </w:pPr>
    <w:rPr>
      <w:rFonts w:ascii="Arial" w:eastAsia="Arial Unicode MS" w:hAnsi="Arial" w:cs="Arial"/>
      <w:bCs w:val="0"/>
      <w:sz w:val="24"/>
      <w:szCs w:val="24"/>
    </w:rPr>
  </w:style>
  <w:style w:type="paragraph" w:customStyle="1" w:styleId="1ff3">
    <w:name w:val="Знак1"/>
    <w:basedOn w:val="a3"/>
    <w:uiPriority w:val="99"/>
    <w:rsid w:val="00AD7710"/>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3"/>
    <w:uiPriority w:val="99"/>
    <w:rsid w:val="00AD7710"/>
    <w:pPr>
      <w:ind w:firstLine="0"/>
    </w:pPr>
    <w:rPr>
      <w:bCs w:val="0"/>
      <w:sz w:val="24"/>
      <w:szCs w:val="28"/>
    </w:rPr>
  </w:style>
  <w:style w:type="paragraph" w:customStyle="1" w:styleId="-6">
    <w:name w:val="пункт-6"/>
    <w:basedOn w:val="a3"/>
    <w:uiPriority w:val="99"/>
    <w:rsid w:val="00AD7710"/>
    <w:pPr>
      <w:tabs>
        <w:tab w:val="left" w:pos="1985"/>
      </w:tabs>
      <w:ind w:left="1985" w:hanging="567"/>
    </w:pPr>
    <w:rPr>
      <w:sz w:val="24"/>
      <w:szCs w:val="28"/>
    </w:rPr>
  </w:style>
  <w:style w:type="paragraph" w:customStyle="1" w:styleId="p4">
    <w:name w:val="p4"/>
    <w:basedOn w:val="a3"/>
    <w:uiPriority w:val="99"/>
    <w:rsid w:val="00AD7710"/>
    <w:pPr>
      <w:widowControl w:val="0"/>
      <w:tabs>
        <w:tab w:val="left" w:pos="2386"/>
        <w:tab w:val="left" w:pos="2613"/>
      </w:tabs>
      <w:spacing w:line="277" w:lineRule="atLeast"/>
      <w:ind w:left="1173" w:hanging="2612"/>
    </w:pPr>
    <w:rPr>
      <w:bCs w:val="0"/>
      <w:sz w:val="24"/>
      <w:szCs w:val="20"/>
    </w:rPr>
  </w:style>
  <w:style w:type="paragraph" w:customStyle="1" w:styleId="affff1">
    <w:name w:val="Заголовок формы"/>
    <w:basedOn w:val="a3"/>
    <w:uiPriority w:val="99"/>
    <w:rsid w:val="00AD7710"/>
    <w:pPr>
      <w:keepNext/>
      <w:spacing w:before="360" w:after="240" w:line="240" w:lineRule="auto"/>
      <w:ind w:firstLine="0"/>
      <w:jc w:val="center"/>
    </w:pPr>
    <w:rPr>
      <w:b/>
      <w:bCs w:val="0"/>
      <w:caps/>
      <w:sz w:val="24"/>
      <w:szCs w:val="28"/>
    </w:rPr>
  </w:style>
  <w:style w:type="paragraph" w:styleId="1ff4">
    <w:name w:val="index 1"/>
    <w:basedOn w:val="a3"/>
    <w:next w:val="a3"/>
    <w:uiPriority w:val="99"/>
    <w:rsid w:val="00AD7710"/>
    <w:pPr>
      <w:spacing w:line="240" w:lineRule="auto"/>
      <w:ind w:left="240" w:hanging="240"/>
      <w:jc w:val="left"/>
    </w:pPr>
    <w:rPr>
      <w:bCs w:val="0"/>
      <w:sz w:val="24"/>
      <w:szCs w:val="24"/>
      <w:lang w:val="en-US"/>
    </w:rPr>
  </w:style>
  <w:style w:type="paragraph" w:customStyle="1" w:styleId="-">
    <w:name w:val="Контракт-раздел"/>
    <w:basedOn w:val="a3"/>
    <w:uiPriority w:val="99"/>
    <w:rsid w:val="00AD7710"/>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3"/>
    <w:uiPriority w:val="99"/>
    <w:rsid w:val="00AD7710"/>
    <w:pPr>
      <w:tabs>
        <w:tab w:val="left" w:pos="851"/>
        <w:tab w:val="left" w:pos="1134"/>
      </w:tabs>
      <w:ind w:left="851" w:hanging="851"/>
    </w:pPr>
    <w:rPr>
      <w:sz w:val="24"/>
      <w:szCs w:val="28"/>
    </w:rPr>
  </w:style>
  <w:style w:type="paragraph" w:customStyle="1" w:styleId="-1">
    <w:name w:val="Контракт-подпункт"/>
    <w:basedOn w:val="a3"/>
    <w:uiPriority w:val="99"/>
    <w:rsid w:val="00AD7710"/>
    <w:pPr>
      <w:tabs>
        <w:tab w:val="left" w:pos="851"/>
        <w:tab w:val="left" w:pos="1134"/>
      </w:tabs>
      <w:ind w:left="851" w:hanging="851"/>
    </w:pPr>
    <w:rPr>
      <w:sz w:val="24"/>
      <w:szCs w:val="28"/>
    </w:rPr>
  </w:style>
  <w:style w:type="paragraph" w:styleId="affff2">
    <w:name w:val="Normal (Web)"/>
    <w:basedOn w:val="a3"/>
    <w:uiPriority w:val="99"/>
    <w:rsid w:val="00AD7710"/>
    <w:pPr>
      <w:spacing w:line="240" w:lineRule="auto"/>
    </w:pPr>
    <w:rPr>
      <w:bCs w:val="0"/>
      <w:sz w:val="24"/>
      <w:szCs w:val="24"/>
    </w:rPr>
  </w:style>
  <w:style w:type="paragraph" w:customStyle="1" w:styleId="-4">
    <w:name w:val="пункт-4"/>
    <w:basedOn w:val="a3"/>
    <w:uiPriority w:val="99"/>
    <w:rsid w:val="00AD7710"/>
    <w:pPr>
      <w:ind w:firstLine="0"/>
    </w:pPr>
    <w:rPr>
      <w:bCs w:val="0"/>
      <w:sz w:val="24"/>
      <w:szCs w:val="28"/>
    </w:rPr>
  </w:style>
  <w:style w:type="paragraph" w:customStyle="1" w:styleId="-5">
    <w:name w:val="пункт-5"/>
    <w:basedOn w:val="a3"/>
    <w:uiPriority w:val="99"/>
    <w:rsid w:val="00AD7710"/>
    <w:pPr>
      <w:tabs>
        <w:tab w:val="left" w:pos="1418"/>
      </w:tabs>
      <w:ind w:left="1418" w:hanging="1418"/>
    </w:pPr>
    <w:rPr>
      <w:sz w:val="24"/>
      <w:szCs w:val="28"/>
    </w:rPr>
  </w:style>
  <w:style w:type="paragraph" w:customStyle="1" w:styleId="-30">
    <w:name w:val="подзаголовок-3"/>
    <w:basedOn w:val="-3"/>
    <w:uiPriority w:val="99"/>
    <w:rsid w:val="00AD7710"/>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7710"/>
    <w:pPr>
      <w:keepNext/>
      <w:spacing w:before="240" w:after="120"/>
    </w:pPr>
    <w:rPr>
      <w:b/>
    </w:rPr>
  </w:style>
  <w:style w:type="paragraph" w:styleId="HTML1">
    <w:name w:val="HTML Address"/>
    <w:basedOn w:val="a3"/>
    <w:link w:val="HTML2"/>
    <w:uiPriority w:val="99"/>
    <w:rsid w:val="00AD7710"/>
    <w:pPr>
      <w:spacing w:line="240" w:lineRule="auto"/>
      <w:ind w:firstLine="0"/>
      <w:jc w:val="left"/>
    </w:pPr>
    <w:rPr>
      <w:bCs w:val="0"/>
      <w:i/>
      <w:iCs/>
      <w:sz w:val="24"/>
      <w:szCs w:val="24"/>
    </w:rPr>
  </w:style>
  <w:style w:type="character" w:customStyle="1" w:styleId="HTML2">
    <w:name w:val="Адрес HTML Знак"/>
    <w:basedOn w:val="a4"/>
    <w:link w:val="HTML1"/>
    <w:uiPriority w:val="99"/>
    <w:semiHidden/>
    <w:locked/>
    <w:rsid w:val="00E74D65"/>
    <w:rPr>
      <w:rFonts w:cs="Times New Roman"/>
      <w:bCs/>
      <w:i/>
      <w:iCs/>
      <w:lang w:eastAsia="ar-SA" w:bidi="ar-SA"/>
    </w:rPr>
  </w:style>
  <w:style w:type="paragraph" w:customStyle="1" w:styleId="-40">
    <w:name w:val="подзаголовок-4"/>
    <w:basedOn w:val="-4"/>
    <w:uiPriority w:val="99"/>
    <w:rsid w:val="00AD7710"/>
    <w:pPr>
      <w:keepNext/>
      <w:spacing w:before="240" w:after="120" w:line="240" w:lineRule="auto"/>
    </w:pPr>
    <w:rPr>
      <w:b/>
      <w:kern w:val="1"/>
    </w:rPr>
  </w:style>
  <w:style w:type="paragraph" w:customStyle="1" w:styleId="-70">
    <w:name w:val="пункт-7"/>
    <w:basedOn w:val="a3"/>
    <w:uiPriority w:val="99"/>
    <w:rsid w:val="00AD7710"/>
    <w:pPr>
      <w:tabs>
        <w:tab w:val="left" w:pos="2552"/>
      </w:tabs>
      <w:ind w:left="2552" w:hanging="567"/>
    </w:pPr>
    <w:rPr>
      <w:sz w:val="24"/>
      <w:szCs w:val="28"/>
    </w:rPr>
  </w:style>
  <w:style w:type="paragraph" w:customStyle="1" w:styleId="215">
    <w:name w:val="Список 21"/>
    <w:basedOn w:val="a3"/>
    <w:uiPriority w:val="99"/>
    <w:rsid w:val="00AD7710"/>
    <w:pPr>
      <w:ind w:left="566" w:hanging="283"/>
    </w:pPr>
    <w:rPr>
      <w:sz w:val="24"/>
      <w:szCs w:val="28"/>
    </w:rPr>
  </w:style>
  <w:style w:type="paragraph" w:customStyle="1" w:styleId="-8">
    <w:name w:val="Контракт-подподпункт"/>
    <w:basedOn w:val="a3"/>
    <w:uiPriority w:val="99"/>
    <w:rsid w:val="00AD7710"/>
    <w:pPr>
      <w:tabs>
        <w:tab w:val="left" w:pos="1418"/>
      </w:tabs>
      <w:ind w:left="1418" w:hanging="567"/>
    </w:pPr>
    <w:rPr>
      <w:sz w:val="24"/>
      <w:szCs w:val="28"/>
    </w:rPr>
  </w:style>
  <w:style w:type="paragraph" w:customStyle="1" w:styleId="affff3">
    <w:name w:val="Знак Знак Знак Знак Знак Знак"/>
    <w:basedOn w:val="a3"/>
    <w:next w:val="1"/>
    <w:uiPriority w:val="99"/>
    <w:rsid w:val="00AD7710"/>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uiPriority w:val="99"/>
    <w:rsid w:val="00AD7710"/>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4">
    <w:name w:val="Марк список"/>
    <w:basedOn w:val="a3"/>
    <w:uiPriority w:val="99"/>
    <w:rsid w:val="00AD7710"/>
    <w:pPr>
      <w:tabs>
        <w:tab w:val="left" w:pos="360"/>
      </w:tabs>
      <w:spacing w:after="140" w:line="240" w:lineRule="auto"/>
      <w:ind w:left="360" w:hanging="360"/>
    </w:pPr>
    <w:rPr>
      <w:bCs w:val="0"/>
      <w:szCs w:val="20"/>
    </w:rPr>
  </w:style>
  <w:style w:type="paragraph" w:customStyle="1" w:styleId="2d">
    <w:name w:val="Стиль2"/>
    <w:basedOn w:val="a3"/>
    <w:uiPriority w:val="99"/>
    <w:rsid w:val="00AD7710"/>
    <w:pPr>
      <w:tabs>
        <w:tab w:val="left" w:pos="1080"/>
      </w:tabs>
      <w:spacing w:line="240" w:lineRule="auto"/>
      <w:ind w:left="1080" w:hanging="360"/>
      <w:jc w:val="left"/>
    </w:pPr>
    <w:rPr>
      <w:bCs w:val="0"/>
      <w:sz w:val="28"/>
      <w:szCs w:val="24"/>
    </w:rPr>
  </w:style>
  <w:style w:type="paragraph" w:customStyle="1" w:styleId="35">
    <w:name w:val="заголовок 3"/>
    <w:basedOn w:val="a3"/>
    <w:next w:val="a3"/>
    <w:uiPriority w:val="99"/>
    <w:rsid w:val="00AD7710"/>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5">
    <w:name w:val="текст примечания"/>
    <w:basedOn w:val="a3"/>
    <w:uiPriority w:val="99"/>
    <w:rsid w:val="00AD7710"/>
    <w:pPr>
      <w:widowControl w:val="0"/>
      <w:overflowPunct w:val="0"/>
      <w:autoSpaceDE w:val="0"/>
      <w:spacing w:line="240" w:lineRule="auto"/>
      <w:ind w:firstLine="284"/>
      <w:textAlignment w:val="baseline"/>
    </w:pPr>
    <w:rPr>
      <w:bCs w:val="0"/>
      <w:sz w:val="20"/>
      <w:szCs w:val="20"/>
    </w:rPr>
  </w:style>
  <w:style w:type="paragraph" w:customStyle="1" w:styleId="1ff5">
    <w:name w:val="Стиль1"/>
    <w:basedOn w:val="a3"/>
    <w:uiPriority w:val="99"/>
    <w:rsid w:val="00AD7710"/>
    <w:pPr>
      <w:spacing w:before="120" w:line="240" w:lineRule="auto"/>
      <w:ind w:firstLine="0"/>
    </w:pPr>
    <w:rPr>
      <w:bCs w:val="0"/>
      <w:sz w:val="24"/>
      <w:szCs w:val="24"/>
    </w:rPr>
  </w:style>
  <w:style w:type="paragraph" w:customStyle="1" w:styleId="affff6">
    <w:name w:val="Подподпункт Знак"/>
    <w:basedOn w:val="a3"/>
    <w:uiPriority w:val="99"/>
    <w:rsid w:val="00AD7710"/>
    <w:pPr>
      <w:tabs>
        <w:tab w:val="left" w:pos="1134"/>
        <w:tab w:val="left" w:pos="3119"/>
      </w:tabs>
      <w:ind w:left="360" w:hanging="567"/>
    </w:pPr>
    <w:rPr>
      <w:sz w:val="28"/>
      <w:szCs w:val="28"/>
    </w:rPr>
  </w:style>
  <w:style w:type="paragraph" w:customStyle="1" w:styleId="affff7">
    <w:name w:val="Маркирование"/>
    <w:basedOn w:val="1ff0"/>
    <w:uiPriority w:val="99"/>
    <w:rsid w:val="00AD7710"/>
    <w:pPr>
      <w:tabs>
        <w:tab w:val="clear" w:pos="360"/>
        <w:tab w:val="left" w:pos="660"/>
      </w:tabs>
      <w:ind w:left="660" w:hanging="660"/>
    </w:pPr>
    <w:rPr>
      <w:bCs/>
      <w:sz w:val="24"/>
      <w:szCs w:val="24"/>
    </w:rPr>
  </w:style>
  <w:style w:type="paragraph" w:customStyle="1" w:styleId="affff8">
    <w:name w:val="Стиль начало"/>
    <w:basedOn w:val="a3"/>
    <w:uiPriority w:val="99"/>
    <w:rsid w:val="00AD7710"/>
    <w:pPr>
      <w:spacing w:line="264" w:lineRule="auto"/>
      <w:ind w:firstLine="0"/>
      <w:jc w:val="left"/>
    </w:pPr>
    <w:rPr>
      <w:bCs w:val="0"/>
      <w:sz w:val="28"/>
      <w:szCs w:val="20"/>
    </w:rPr>
  </w:style>
  <w:style w:type="paragraph" w:customStyle="1" w:styleId="affff9">
    <w:name w:val="Ñòèëü íà÷àëî"/>
    <w:basedOn w:val="a3"/>
    <w:uiPriority w:val="99"/>
    <w:rsid w:val="00AD7710"/>
    <w:pPr>
      <w:spacing w:line="264" w:lineRule="auto"/>
      <w:ind w:firstLine="0"/>
      <w:jc w:val="left"/>
    </w:pPr>
    <w:rPr>
      <w:bCs w:val="0"/>
      <w:sz w:val="28"/>
      <w:szCs w:val="20"/>
    </w:rPr>
  </w:style>
  <w:style w:type="paragraph" w:customStyle="1" w:styleId="affffa">
    <w:name w:val="Стиль"/>
    <w:uiPriority w:val="99"/>
    <w:rsid w:val="00AD7710"/>
    <w:pPr>
      <w:widowControl w:val="0"/>
      <w:suppressAutoHyphens/>
      <w:autoSpaceDE w:val="0"/>
    </w:pPr>
    <w:rPr>
      <w:sz w:val="24"/>
      <w:szCs w:val="24"/>
      <w:lang w:eastAsia="ar-SA"/>
    </w:rPr>
  </w:style>
  <w:style w:type="paragraph" w:customStyle="1" w:styleId="affffb">
    <w:name w:val="Дашков"/>
    <w:basedOn w:val="a3"/>
    <w:uiPriority w:val="99"/>
    <w:rsid w:val="00AD7710"/>
    <w:pPr>
      <w:keepNext/>
      <w:keepLines/>
      <w:tabs>
        <w:tab w:val="left" w:pos="-720"/>
      </w:tabs>
      <w:spacing w:line="240" w:lineRule="auto"/>
      <w:ind w:firstLine="720"/>
    </w:pPr>
    <w:rPr>
      <w:bCs w:val="0"/>
      <w:sz w:val="24"/>
      <w:szCs w:val="20"/>
      <w:lang w:val="en-US"/>
    </w:rPr>
  </w:style>
  <w:style w:type="paragraph" w:customStyle="1" w:styleId="affffc">
    <w:name w:val="Абзац нумеров"/>
    <w:basedOn w:val="a3"/>
    <w:uiPriority w:val="99"/>
    <w:rsid w:val="00AD7710"/>
    <w:pPr>
      <w:tabs>
        <w:tab w:val="left" w:pos="576"/>
      </w:tabs>
      <w:spacing w:after="120" w:line="288" w:lineRule="auto"/>
      <w:ind w:left="576" w:hanging="576"/>
    </w:pPr>
    <w:rPr>
      <w:sz w:val="28"/>
      <w:szCs w:val="28"/>
    </w:rPr>
  </w:style>
  <w:style w:type="paragraph" w:customStyle="1" w:styleId="Iniiaiieoaeno">
    <w:name w:val="!Iniiaiie oaeno"/>
    <w:basedOn w:val="a3"/>
    <w:uiPriority w:val="99"/>
    <w:rsid w:val="00AD7710"/>
    <w:pPr>
      <w:spacing w:line="240" w:lineRule="auto"/>
      <w:ind w:firstLine="709"/>
    </w:pPr>
    <w:rPr>
      <w:bCs w:val="0"/>
      <w:sz w:val="24"/>
      <w:szCs w:val="20"/>
    </w:rPr>
  </w:style>
  <w:style w:type="paragraph" w:customStyle="1" w:styleId="affffd">
    <w:name w:val="буквы"/>
    <w:basedOn w:val="a3"/>
    <w:uiPriority w:val="99"/>
    <w:rsid w:val="00AD7710"/>
    <w:pPr>
      <w:tabs>
        <w:tab w:val="num" w:pos="1080"/>
      </w:tabs>
      <w:ind w:left="1080" w:hanging="360"/>
    </w:pPr>
    <w:rPr>
      <w:sz w:val="28"/>
    </w:rPr>
  </w:style>
  <w:style w:type="paragraph" w:customStyle="1" w:styleId="affffe">
    <w:name w:val="Стадия_кр"/>
    <w:basedOn w:val="a3"/>
    <w:next w:val="a3"/>
    <w:uiPriority w:val="99"/>
    <w:rsid w:val="00AD7710"/>
    <w:pPr>
      <w:spacing w:line="240" w:lineRule="auto"/>
      <w:ind w:firstLine="0"/>
      <w:jc w:val="center"/>
    </w:pPr>
    <w:rPr>
      <w:bCs w:val="0"/>
      <w:sz w:val="24"/>
      <w:szCs w:val="20"/>
    </w:rPr>
  </w:style>
  <w:style w:type="paragraph" w:customStyle="1" w:styleId="afffff">
    <w:name w:val="перечень"/>
    <w:basedOn w:val="a3"/>
    <w:uiPriority w:val="99"/>
    <w:rsid w:val="00AD7710"/>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3"/>
    <w:uiPriority w:val="99"/>
    <w:rsid w:val="00AD7710"/>
    <w:pPr>
      <w:spacing w:line="240" w:lineRule="auto"/>
      <w:ind w:firstLine="539"/>
    </w:pPr>
    <w:rPr>
      <w:rFonts w:ascii="Arial" w:hAnsi="Arial" w:cs="Arial"/>
      <w:b/>
      <w:i/>
      <w:iCs/>
      <w:color w:val="000000"/>
      <w:szCs w:val="24"/>
    </w:rPr>
  </w:style>
  <w:style w:type="paragraph" w:customStyle="1" w:styleId="caaieiaie4">
    <w:name w:val="caaieiaie 4"/>
    <w:basedOn w:val="a3"/>
    <w:next w:val="a3"/>
    <w:uiPriority w:val="99"/>
    <w:rsid w:val="00AD7710"/>
    <w:pPr>
      <w:keepNext/>
      <w:spacing w:line="240" w:lineRule="auto"/>
      <w:ind w:firstLine="0"/>
      <w:jc w:val="center"/>
    </w:pPr>
    <w:rPr>
      <w:b/>
      <w:sz w:val="24"/>
      <w:szCs w:val="24"/>
    </w:rPr>
  </w:style>
  <w:style w:type="paragraph" w:customStyle="1" w:styleId="216">
    <w:name w:val="заголовок 21"/>
    <w:basedOn w:val="a3"/>
    <w:next w:val="a3"/>
    <w:uiPriority w:val="99"/>
    <w:rsid w:val="00AD7710"/>
    <w:pPr>
      <w:keepNext/>
      <w:widowControl w:val="0"/>
      <w:spacing w:line="240" w:lineRule="auto"/>
      <w:ind w:firstLine="709"/>
    </w:pPr>
    <w:rPr>
      <w:bCs w:val="0"/>
      <w:sz w:val="24"/>
      <w:szCs w:val="24"/>
    </w:rPr>
  </w:style>
  <w:style w:type="paragraph" w:customStyle="1" w:styleId="Textkorper">
    <w:name w:val="Textkorper"/>
    <w:basedOn w:val="a3"/>
    <w:uiPriority w:val="99"/>
    <w:rsid w:val="00AD7710"/>
    <w:pPr>
      <w:spacing w:line="240" w:lineRule="auto"/>
      <w:ind w:firstLine="0"/>
      <w:jc w:val="left"/>
    </w:pPr>
    <w:rPr>
      <w:rFonts w:ascii="Arial" w:hAnsi="Arial"/>
      <w:bCs w:val="0"/>
      <w:szCs w:val="20"/>
    </w:rPr>
  </w:style>
  <w:style w:type="paragraph" w:customStyle="1" w:styleId="BodyText27">
    <w:name w:val="Body Text 27"/>
    <w:basedOn w:val="a3"/>
    <w:uiPriority w:val="99"/>
    <w:rsid w:val="00AD7710"/>
    <w:pPr>
      <w:overflowPunct w:val="0"/>
      <w:autoSpaceDE w:val="0"/>
      <w:spacing w:line="240" w:lineRule="auto"/>
      <w:ind w:firstLine="0"/>
      <w:textAlignment w:val="baseline"/>
    </w:pPr>
    <w:rPr>
      <w:bCs w:val="0"/>
      <w:sz w:val="24"/>
      <w:szCs w:val="20"/>
    </w:rPr>
  </w:style>
  <w:style w:type="paragraph" w:customStyle="1" w:styleId="BodyText222">
    <w:name w:val="Body Text 222"/>
    <w:basedOn w:val="a3"/>
    <w:uiPriority w:val="99"/>
    <w:rsid w:val="00AD7710"/>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3"/>
    <w:uiPriority w:val="99"/>
    <w:rsid w:val="00AD7710"/>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3"/>
    <w:uiPriority w:val="99"/>
    <w:rsid w:val="00AD7710"/>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3"/>
    <w:next w:val="a3"/>
    <w:uiPriority w:val="99"/>
    <w:rsid w:val="00AD7710"/>
    <w:pPr>
      <w:keepNext/>
      <w:widowControl w:val="0"/>
      <w:overflowPunct w:val="0"/>
      <w:autoSpaceDE w:val="0"/>
      <w:spacing w:line="240" w:lineRule="auto"/>
      <w:ind w:firstLine="709"/>
      <w:textAlignment w:val="baseline"/>
    </w:pPr>
    <w:rPr>
      <w:bCs w:val="0"/>
      <w:sz w:val="24"/>
      <w:szCs w:val="20"/>
    </w:rPr>
  </w:style>
  <w:style w:type="paragraph" w:customStyle="1" w:styleId="afffff0">
    <w:name w:val="Переменные"/>
    <w:basedOn w:val="afe"/>
    <w:uiPriority w:val="99"/>
    <w:rsid w:val="00AD7710"/>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1">
    <w:name w:val="Формула"/>
    <w:basedOn w:val="afe"/>
    <w:uiPriority w:val="99"/>
    <w:rsid w:val="00AD7710"/>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2">
    <w:name w:val="Чертежный"/>
    <w:uiPriority w:val="99"/>
    <w:rsid w:val="00AD7710"/>
    <w:pPr>
      <w:suppressAutoHyphens/>
      <w:jc w:val="both"/>
    </w:pPr>
    <w:rPr>
      <w:rFonts w:ascii="ISOCPEUR" w:hAnsi="ISOCPEUR"/>
      <w:i/>
      <w:sz w:val="28"/>
      <w:szCs w:val="20"/>
      <w:lang w:val="uk-UA" w:eastAsia="ar-SA"/>
    </w:rPr>
  </w:style>
  <w:style w:type="paragraph" w:customStyle="1" w:styleId="afffff3">
    <w:name w:val="Листинг программы"/>
    <w:uiPriority w:val="99"/>
    <w:rsid w:val="00AD7710"/>
    <w:pPr>
      <w:suppressAutoHyphens/>
    </w:pPr>
    <w:rPr>
      <w:sz w:val="20"/>
      <w:szCs w:val="20"/>
      <w:lang w:eastAsia="ar-SA"/>
    </w:rPr>
  </w:style>
  <w:style w:type="paragraph" w:customStyle="1" w:styleId="36">
    <w:name w:val="Стиль3"/>
    <w:basedOn w:val="a3"/>
    <w:uiPriority w:val="99"/>
    <w:rsid w:val="00AD7710"/>
    <w:pPr>
      <w:keepLines/>
    </w:pPr>
    <w:rPr>
      <w:rFonts w:ascii="Arial" w:hAnsi="Arial" w:cs="Arial"/>
      <w:bCs w:val="0"/>
    </w:rPr>
  </w:style>
  <w:style w:type="paragraph" w:customStyle="1" w:styleId="afffff4">
    <w:name w:val="Раздел"/>
    <w:basedOn w:val="a3"/>
    <w:next w:val="a0"/>
    <w:uiPriority w:val="99"/>
    <w:rsid w:val="00AD7710"/>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3"/>
    <w:uiPriority w:val="99"/>
    <w:rsid w:val="00AD7710"/>
    <w:pPr>
      <w:spacing w:line="240" w:lineRule="auto"/>
      <w:ind w:left="57" w:right="113" w:firstLine="0"/>
    </w:pPr>
    <w:rPr>
      <w:rFonts w:ascii="Arial" w:hAnsi="Arial"/>
      <w:bCs w:val="0"/>
      <w:color w:val="000000"/>
      <w:szCs w:val="28"/>
    </w:rPr>
  </w:style>
  <w:style w:type="paragraph" w:customStyle="1" w:styleId="TR1">
    <w:name w:val="TR1"/>
    <w:basedOn w:val="a3"/>
    <w:uiPriority w:val="99"/>
    <w:rsid w:val="00AD7710"/>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3"/>
    <w:uiPriority w:val="99"/>
    <w:rsid w:val="00AD7710"/>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3"/>
    <w:uiPriority w:val="99"/>
    <w:rsid w:val="00AD7710"/>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7710"/>
    <w:pPr>
      <w:suppressAutoHyphens/>
      <w:autoSpaceDE w:val="0"/>
      <w:ind w:right="19772"/>
    </w:pPr>
    <w:rPr>
      <w:rFonts w:ascii="Arial" w:hAnsi="Arial" w:cs="Arial"/>
      <w:b/>
      <w:bCs/>
      <w:sz w:val="16"/>
      <w:szCs w:val="16"/>
      <w:lang w:eastAsia="ar-SA"/>
    </w:rPr>
  </w:style>
  <w:style w:type="paragraph" w:customStyle="1" w:styleId="1ff6">
    <w:name w:val="заголовок 1"/>
    <w:basedOn w:val="a3"/>
    <w:next w:val="a3"/>
    <w:uiPriority w:val="99"/>
    <w:rsid w:val="00AD7710"/>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3"/>
    <w:uiPriority w:val="99"/>
    <w:rsid w:val="00AD7710"/>
    <w:pPr>
      <w:keepNext/>
      <w:widowControl w:val="0"/>
      <w:ind w:left="1134" w:right="1134" w:firstLine="0"/>
    </w:pPr>
    <w:rPr>
      <w:bCs w:val="0"/>
      <w:sz w:val="36"/>
      <w:szCs w:val="20"/>
    </w:rPr>
  </w:style>
  <w:style w:type="paragraph" w:customStyle="1" w:styleId="2e">
    <w:name w:val="заголовок 2"/>
    <w:basedOn w:val="a3"/>
    <w:next w:val="a3"/>
    <w:uiPriority w:val="99"/>
    <w:rsid w:val="00AD7710"/>
    <w:pPr>
      <w:keepNext/>
      <w:widowControl w:val="0"/>
      <w:spacing w:before="240" w:after="60"/>
      <w:ind w:firstLine="0"/>
      <w:jc w:val="left"/>
    </w:pPr>
    <w:rPr>
      <w:b/>
      <w:bCs w:val="0"/>
      <w:sz w:val="28"/>
      <w:szCs w:val="20"/>
    </w:rPr>
  </w:style>
  <w:style w:type="paragraph" w:customStyle="1" w:styleId="45">
    <w:name w:val="заголовок 4"/>
    <w:basedOn w:val="a3"/>
    <w:next w:val="a3"/>
    <w:uiPriority w:val="99"/>
    <w:rsid w:val="00AD7710"/>
    <w:pPr>
      <w:keepNext/>
      <w:widowControl w:val="0"/>
      <w:spacing w:before="240" w:after="60"/>
      <w:ind w:firstLine="0"/>
      <w:jc w:val="left"/>
    </w:pPr>
    <w:rPr>
      <w:rFonts w:ascii="Arial" w:hAnsi="Arial"/>
      <w:b/>
      <w:bCs w:val="0"/>
      <w:sz w:val="28"/>
      <w:szCs w:val="20"/>
    </w:rPr>
  </w:style>
  <w:style w:type="paragraph" w:customStyle="1" w:styleId="53">
    <w:name w:val="заголовок 5"/>
    <w:basedOn w:val="a3"/>
    <w:next w:val="a3"/>
    <w:uiPriority w:val="99"/>
    <w:rsid w:val="00AD7710"/>
    <w:pPr>
      <w:widowControl w:val="0"/>
      <w:spacing w:before="240" w:after="60"/>
      <w:ind w:firstLine="0"/>
      <w:jc w:val="left"/>
    </w:pPr>
    <w:rPr>
      <w:rFonts w:ascii="Arial" w:hAnsi="Arial"/>
      <w:bCs w:val="0"/>
      <w:szCs w:val="20"/>
    </w:rPr>
  </w:style>
  <w:style w:type="paragraph" w:customStyle="1" w:styleId="font5">
    <w:name w:val="font5"/>
    <w:basedOn w:val="a3"/>
    <w:uiPriority w:val="99"/>
    <w:rsid w:val="00AD7710"/>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3"/>
    <w:uiPriority w:val="99"/>
    <w:rsid w:val="00AD7710"/>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3"/>
    <w:uiPriority w:val="99"/>
    <w:rsid w:val="00AD7710"/>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3"/>
    <w:uiPriority w:val="99"/>
    <w:rsid w:val="00AD7710"/>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3"/>
    <w:uiPriority w:val="99"/>
    <w:rsid w:val="00AD7710"/>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3"/>
    <w:uiPriority w:val="99"/>
    <w:rsid w:val="00AD7710"/>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3"/>
    <w:uiPriority w:val="99"/>
    <w:rsid w:val="00AD7710"/>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3"/>
    <w:uiPriority w:val="99"/>
    <w:rsid w:val="00AD7710"/>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3"/>
    <w:uiPriority w:val="99"/>
    <w:rsid w:val="00AD7710"/>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3"/>
    <w:uiPriority w:val="99"/>
    <w:rsid w:val="00AD7710"/>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3"/>
    <w:uiPriority w:val="99"/>
    <w:rsid w:val="00AD7710"/>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3"/>
    <w:uiPriority w:val="99"/>
    <w:rsid w:val="00AD7710"/>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3"/>
    <w:uiPriority w:val="99"/>
    <w:rsid w:val="00AD7710"/>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3"/>
    <w:uiPriority w:val="99"/>
    <w:rsid w:val="00AD7710"/>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3"/>
    <w:uiPriority w:val="99"/>
    <w:rsid w:val="00AD7710"/>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3"/>
    <w:uiPriority w:val="99"/>
    <w:rsid w:val="00AD7710"/>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3"/>
    <w:uiPriority w:val="99"/>
    <w:rsid w:val="00AD7710"/>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3"/>
    <w:uiPriority w:val="99"/>
    <w:rsid w:val="00AD7710"/>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3"/>
    <w:uiPriority w:val="99"/>
    <w:rsid w:val="00AD7710"/>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3"/>
    <w:uiPriority w:val="99"/>
    <w:rsid w:val="00AD7710"/>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3"/>
    <w:uiPriority w:val="99"/>
    <w:rsid w:val="00AD7710"/>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3"/>
    <w:uiPriority w:val="99"/>
    <w:rsid w:val="00AD7710"/>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3"/>
    <w:uiPriority w:val="99"/>
    <w:rsid w:val="00AD7710"/>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3"/>
    <w:uiPriority w:val="99"/>
    <w:rsid w:val="00AD7710"/>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3"/>
    <w:uiPriority w:val="99"/>
    <w:rsid w:val="00AD7710"/>
    <w:pPr>
      <w:spacing w:before="100" w:after="100"/>
      <w:ind w:firstLine="0"/>
      <w:jc w:val="left"/>
    </w:pPr>
    <w:rPr>
      <w:rFonts w:ascii="Arial" w:eastAsia="Arial Unicode MS" w:hAnsi="Arial" w:cs="Arial Unicode MS"/>
      <w:bCs w:val="0"/>
      <w:sz w:val="20"/>
      <w:szCs w:val="20"/>
    </w:rPr>
  </w:style>
  <w:style w:type="paragraph" w:customStyle="1" w:styleId="xl46">
    <w:name w:val="xl46"/>
    <w:basedOn w:val="a3"/>
    <w:uiPriority w:val="99"/>
    <w:rsid w:val="00AD7710"/>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3"/>
    <w:uiPriority w:val="99"/>
    <w:rsid w:val="00AD7710"/>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3"/>
    <w:uiPriority w:val="99"/>
    <w:rsid w:val="00AD7710"/>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3"/>
    <w:uiPriority w:val="99"/>
    <w:rsid w:val="00AD7710"/>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3"/>
    <w:uiPriority w:val="99"/>
    <w:rsid w:val="00AD7710"/>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3"/>
    <w:uiPriority w:val="99"/>
    <w:rsid w:val="00AD7710"/>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3"/>
    <w:uiPriority w:val="99"/>
    <w:rsid w:val="00AD7710"/>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3"/>
    <w:uiPriority w:val="99"/>
    <w:rsid w:val="00AD7710"/>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3"/>
    <w:uiPriority w:val="99"/>
    <w:rsid w:val="00AD7710"/>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3"/>
    <w:uiPriority w:val="99"/>
    <w:rsid w:val="00AD7710"/>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3"/>
    <w:uiPriority w:val="99"/>
    <w:rsid w:val="00AD7710"/>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3"/>
    <w:uiPriority w:val="99"/>
    <w:rsid w:val="00AD7710"/>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3"/>
    <w:uiPriority w:val="99"/>
    <w:rsid w:val="00AD7710"/>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3"/>
    <w:uiPriority w:val="99"/>
    <w:rsid w:val="00AD7710"/>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3"/>
    <w:uiPriority w:val="99"/>
    <w:rsid w:val="00AD7710"/>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3"/>
    <w:uiPriority w:val="99"/>
    <w:rsid w:val="00AD7710"/>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3"/>
    <w:uiPriority w:val="99"/>
    <w:rsid w:val="00AD7710"/>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3"/>
    <w:uiPriority w:val="99"/>
    <w:rsid w:val="00AD7710"/>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3"/>
    <w:uiPriority w:val="99"/>
    <w:rsid w:val="00AD7710"/>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3"/>
    <w:uiPriority w:val="99"/>
    <w:rsid w:val="00AD7710"/>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3"/>
    <w:uiPriority w:val="99"/>
    <w:rsid w:val="00AD7710"/>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3"/>
    <w:uiPriority w:val="99"/>
    <w:rsid w:val="00AD7710"/>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3"/>
    <w:uiPriority w:val="99"/>
    <w:rsid w:val="00AD7710"/>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3"/>
    <w:uiPriority w:val="99"/>
    <w:rsid w:val="00AD7710"/>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3"/>
    <w:uiPriority w:val="99"/>
    <w:rsid w:val="00AD7710"/>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3"/>
    <w:uiPriority w:val="99"/>
    <w:rsid w:val="00AD7710"/>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3"/>
    <w:uiPriority w:val="99"/>
    <w:rsid w:val="00AD7710"/>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3"/>
    <w:uiPriority w:val="99"/>
    <w:rsid w:val="00AD7710"/>
    <w:pPr>
      <w:tabs>
        <w:tab w:val="left" w:pos="360"/>
      </w:tabs>
      <w:overflowPunct w:val="0"/>
      <w:autoSpaceDE w:val="0"/>
      <w:spacing w:after="140"/>
      <w:ind w:left="360" w:hanging="360"/>
    </w:pPr>
    <w:rPr>
      <w:bCs w:val="0"/>
      <w:szCs w:val="20"/>
    </w:rPr>
  </w:style>
  <w:style w:type="paragraph" w:customStyle="1" w:styleId="Sp10">
    <w:name w:val="Sp1"/>
    <w:basedOn w:val="a3"/>
    <w:uiPriority w:val="99"/>
    <w:rsid w:val="00AD7710"/>
    <w:pPr>
      <w:tabs>
        <w:tab w:val="left" w:pos="0"/>
      </w:tabs>
      <w:ind w:firstLine="709"/>
    </w:pPr>
    <w:rPr>
      <w:b/>
      <w:bCs w:val="0"/>
      <w:kern w:val="1"/>
      <w:sz w:val="28"/>
      <w:szCs w:val="24"/>
    </w:rPr>
  </w:style>
  <w:style w:type="paragraph" w:customStyle="1" w:styleId="Sp2">
    <w:name w:val="Sp2"/>
    <w:basedOn w:val="Sp10"/>
    <w:uiPriority w:val="99"/>
    <w:rsid w:val="00AD7710"/>
    <w:pPr>
      <w:tabs>
        <w:tab w:val="clear" w:pos="0"/>
        <w:tab w:val="left" w:pos="1790"/>
      </w:tabs>
      <w:ind w:left="1790" w:hanging="360"/>
    </w:pPr>
    <w:rPr>
      <w:b w:val="0"/>
      <w:bCs/>
    </w:rPr>
  </w:style>
  <w:style w:type="paragraph" w:customStyle="1" w:styleId="Sp30">
    <w:name w:val="Sp3"/>
    <w:basedOn w:val="Sp10"/>
    <w:uiPriority w:val="99"/>
    <w:rsid w:val="00AD7710"/>
    <w:pPr>
      <w:tabs>
        <w:tab w:val="clear" w:pos="0"/>
        <w:tab w:val="left" w:pos="2007"/>
      </w:tabs>
      <w:ind w:hanging="360"/>
    </w:pPr>
    <w:rPr>
      <w:b w:val="0"/>
    </w:rPr>
  </w:style>
  <w:style w:type="paragraph" w:customStyle="1" w:styleId="afffff5">
    <w:name w:val="Дефис"/>
    <w:basedOn w:val="a3"/>
    <w:uiPriority w:val="99"/>
    <w:rsid w:val="00AD7710"/>
    <w:pPr>
      <w:tabs>
        <w:tab w:val="num" w:pos="0"/>
        <w:tab w:val="left" w:pos="360"/>
      </w:tabs>
    </w:pPr>
    <w:rPr>
      <w:kern w:val="1"/>
      <w:sz w:val="28"/>
      <w:szCs w:val="24"/>
    </w:rPr>
  </w:style>
  <w:style w:type="paragraph" w:customStyle="1" w:styleId="afffff6">
    <w:name w:val="Справка"/>
    <w:basedOn w:val="a3"/>
    <w:next w:val="a3"/>
    <w:uiPriority w:val="99"/>
    <w:rsid w:val="00AD7710"/>
    <w:pPr>
      <w:spacing w:before="2400" w:after="240"/>
      <w:ind w:firstLine="0"/>
      <w:jc w:val="center"/>
    </w:pPr>
    <w:rPr>
      <w:b/>
      <w:bCs w:val="0"/>
      <w:sz w:val="28"/>
      <w:szCs w:val="20"/>
    </w:rPr>
  </w:style>
  <w:style w:type="paragraph" w:customStyle="1" w:styleId="afffff7">
    <w:name w:val="ТекстОбычный"/>
    <w:uiPriority w:val="99"/>
    <w:rsid w:val="00AD7710"/>
    <w:pPr>
      <w:suppressAutoHyphens/>
      <w:spacing w:line="360" w:lineRule="auto"/>
      <w:ind w:firstLine="851"/>
      <w:jc w:val="both"/>
    </w:pPr>
    <w:rPr>
      <w:sz w:val="24"/>
      <w:szCs w:val="20"/>
      <w:lang w:eastAsia="ar-SA"/>
    </w:rPr>
  </w:style>
  <w:style w:type="paragraph" w:customStyle="1" w:styleId="11pt">
    <w:name w:val="Обычный + 11 pt"/>
    <w:basedOn w:val="a3"/>
    <w:uiPriority w:val="99"/>
    <w:rsid w:val="00AD7710"/>
    <w:pPr>
      <w:ind w:firstLine="0"/>
      <w:jc w:val="center"/>
    </w:pPr>
    <w:rPr>
      <w:bCs w:val="0"/>
      <w:szCs w:val="24"/>
    </w:rPr>
  </w:style>
  <w:style w:type="paragraph" w:customStyle="1" w:styleId="afffff8">
    <w:name w:val="ФИО"/>
    <w:basedOn w:val="a3"/>
    <w:next w:val="a3"/>
    <w:uiPriority w:val="99"/>
    <w:rsid w:val="00AD7710"/>
    <w:pPr>
      <w:spacing w:before="480"/>
      <w:ind w:firstLine="0"/>
      <w:jc w:val="left"/>
    </w:pPr>
    <w:rPr>
      <w:b/>
      <w:bCs w:val="0"/>
      <w:sz w:val="28"/>
      <w:szCs w:val="20"/>
    </w:rPr>
  </w:style>
  <w:style w:type="paragraph" w:customStyle="1" w:styleId="Iniiaiieoaeno21">
    <w:name w:val="Iniiaiie oaeno 21"/>
    <w:basedOn w:val="a3"/>
    <w:uiPriority w:val="99"/>
    <w:rsid w:val="00AD7710"/>
    <w:pPr>
      <w:widowControl w:val="0"/>
      <w:overflowPunct w:val="0"/>
      <w:autoSpaceDE w:val="0"/>
      <w:ind w:firstLine="720"/>
    </w:pPr>
    <w:rPr>
      <w:bCs w:val="0"/>
      <w:sz w:val="28"/>
      <w:szCs w:val="20"/>
    </w:rPr>
  </w:style>
  <w:style w:type="paragraph" w:customStyle="1" w:styleId="BodyTextIndent21">
    <w:name w:val="Body Text Indent 21"/>
    <w:basedOn w:val="a3"/>
    <w:uiPriority w:val="99"/>
    <w:rsid w:val="00AD7710"/>
    <w:pPr>
      <w:overflowPunct w:val="0"/>
      <w:autoSpaceDE w:val="0"/>
      <w:ind w:firstLine="720"/>
    </w:pPr>
    <w:rPr>
      <w:bCs w:val="0"/>
      <w:i/>
      <w:sz w:val="28"/>
      <w:szCs w:val="20"/>
    </w:rPr>
  </w:style>
  <w:style w:type="paragraph" w:customStyle="1" w:styleId="OaenoIauiue">
    <w:name w:val="OaenoIau?iue"/>
    <w:uiPriority w:val="99"/>
    <w:rsid w:val="00AD7710"/>
    <w:pPr>
      <w:suppressAutoHyphens/>
      <w:overflowPunct w:val="0"/>
      <w:autoSpaceDE w:val="0"/>
      <w:spacing w:line="360" w:lineRule="auto"/>
      <w:ind w:firstLine="851"/>
      <w:jc w:val="both"/>
    </w:pPr>
    <w:rPr>
      <w:sz w:val="24"/>
      <w:szCs w:val="20"/>
      <w:lang w:eastAsia="ar-SA"/>
    </w:rPr>
  </w:style>
  <w:style w:type="paragraph" w:customStyle="1" w:styleId="2f">
    <w:name w:val="Цитата2"/>
    <w:basedOn w:val="a3"/>
    <w:uiPriority w:val="99"/>
    <w:rsid w:val="00AD7710"/>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3"/>
    <w:next w:val="a3"/>
    <w:uiPriority w:val="99"/>
    <w:rsid w:val="00AD7710"/>
    <w:pPr>
      <w:keepNext/>
      <w:widowControl w:val="0"/>
      <w:overflowPunct w:val="0"/>
      <w:autoSpaceDE w:val="0"/>
      <w:ind w:firstLine="709"/>
    </w:pPr>
    <w:rPr>
      <w:bCs w:val="0"/>
      <w:sz w:val="28"/>
      <w:szCs w:val="20"/>
    </w:rPr>
  </w:style>
  <w:style w:type="paragraph" w:customStyle="1" w:styleId="Iniiaiieoaeno0">
    <w:name w:val="Iniiaiie oaeno"/>
    <w:basedOn w:val="a3"/>
    <w:uiPriority w:val="99"/>
    <w:rsid w:val="00AD7710"/>
    <w:pPr>
      <w:widowControl w:val="0"/>
      <w:overflowPunct w:val="0"/>
      <w:autoSpaceDE w:val="0"/>
      <w:ind w:firstLine="0"/>
    </w:pPr>
    <w:rPr>
      <w:bCs w:val="0"/>
      <w:sz w:val="28"/>
      <w:szCs w:val="20"/>
    </w:rPr>
  </w:style>
  <w:style w:type="paragraph" w:customStyle="1" w:styleId="afffff9">
    <w:name w:val="Таблица"/>
    <w:basedOn w:val="a3"/>
    <w:uiPriority w:val="99"/>
    <w:rsid w:val="00AD7710"/>
    <w:pPr>
      <w:spacing w:before="60" w:after="60"/>
      <w:ind w:firstLine="0"/>
      <w:jc w:val="center"/>
    </w:pPr>
    <w:rPr>
      <w:bCs w:val="0"/>
      <w:sz w:val="28"/>
      <w:szCs w:val="24"/>
    </w:rPr>
  </w:style>
  <w:style w:type="paragraph" w:customStyle="1" w:styleId="afffffa">
    <w:name w:val="список_з"/>
    <w:basedOn w:val="a3"/>
    <w:uiPriority w:val="99"/>
    <w:rsid w:val="00AD7710"/>
    <w:pPr>
      <w:tabs>
        <w:tab w:val="left" w:pos="388"/>
        <w:tab w:val="left" w:pos="720"/>
      </w:tabs>
      <w:ind w:left="392" w:hanging="364"/>
      <w:jc w:val="left"/>
    </w:pPr>
    <w:rPr>
      <w:bCs w:val="0"/>
      <w:sz w:val="28"/>
      <w:szCs w:val="20"/>
    </w:rPr>
  </w:style>
  <w:style w:type="paragraph" w:customStyle="1" w:styleId="caaieiaie31">
    <w:name w:val="caaieiaie 31"/>
    <w:basedOn w:val="a3"/>
    <w:next w:val="a3"/>
    <w:uiPriority w:val="99"/>
    <w:rsid w:val="00AD7710"/>
    <w:pPr>
      <w:keepNext/>
      <w:spacing w:before="240" w:after="60"/>
      <w:ind w:firstLine="720"/>
    </w:pPr>
    <w:rPr>
      <w:b/>
      <w:bCs w:val="0"/>
      <w:sz w:val="28"/>
      <w:szCs w:val="24"/>
      <w:lang w:val="en-US"/>
    </w:rPr>
  </w:style>
  <w:style w:type="paragraph" w:customStyle="1" w:styleId="caaieiaie41">
    <w:name w:val="caaieiaie 41"/>
    <w:basedOn w:val="a3"/>
    <w:next w:val="a3"/>
    <w:uiPriority w:val="99"/>
    <w:rsid w:val="00AD7710"/>
    <w:pPr>
      <w:keepNext/>
      <w:tabs>
        <w:tab w:val="left" w:pos="720"/>
      </w:tabs>
      <w:ind w:firstLine="0"/>
      <w:jc w:val="center"/>
    </w:pPr>
    <w:rPr>
      <w:b/>
      <w:sz w:val="28"/>
      <w:szCs w:val="24"/>
    </w:rPr>
  </w:style>
  <w:style w:type="paragraph" w:customStyle="1" w:styleId="caaieiaie5">
    <w:name w:val="caaieiaie 5"/>
    <w:basedOn w:val="a3"/>
    <w:next w:val="a3"/>
    <w:uiPriority w:val="99"/>
    <w:rsid w:val="00AD7710"/>
    <w:pPr>
      <w:keepNext/>
      <w:tabs>
        <w:tab w:val="num" w:pos="417"/>
      </w:tabs>
      <w:ind w:firstLine="0"/>
      <w:jc w:val="center"/>
    </w:pPr>
    <w:rPr>
      <w:b/>
      <w:bCs w:val="0"/>
      <w:lang w:val="en-US"/>
    </w:rPr>
  </w:style>
  <w:style w:type="paragraph" w:customStyle="1" w:styleId="BodyText21">
    <w:name w:val="Body Text 21"/>
    <w:basedOn w:val="a3"/>
    <w:uiPriority w:val="99"/>
    <w:rsid w:val="00AD7710"/>
    <w:pPr>
      <w:widowControl w:val="0"/>
      <w:ind w:firstLine="0"/>
      <w:jc w:val="left"/>
    </w:pPr>
    <w:rPr>
      <w:bCs w:val="0"/>
      <w:sz w:val="28"/>
      <w:szCs w:val="24"/>
    </w:rPr>
  </w:style>
  <w:style w:type="paragraph" w:customStyle="1" w:styleId="Iniiaiieoaeno2">
    <w:name w:val="Iniiaiie oaeno 2"/>
    <w:basedOn w:val="a3"/>
    <w:uiPriority w:val="99"/>
    <w:rsid w:val="00AD7710"/>
    <w:pPr>
      <w:widowControl w:val="0"/>
      <w:ind w:firstLine="720"/>
    </w:pPr>
    <w:rPr>
      <w:bCs w:val="0"/>
      <w:sz w:val="28"/>
      <w:szCs w:val="24"/>
    </w:rPr>
  </w:style>
  <w:style w:type="paragraph" w:customStyle="1" w:styleId="Iniiaiieoaeno1">
    <w:name w:val="Iniiaiie oaeno1"/>
    <w:basedOn w:val="a3"/>
    <w:uiPriority w:val="99"/>
    <w:rsid w:val="00AD7710"/>
    <w:pPr>
      <w:widowControl w:val="0"/>
      <w:ind w:firstLine="0"/>
    </w:pPr>
    <w:rPr>
      <w:bCs w:val="0"/>
      <w:sz w:val="28"/>
      <w:szCs w:val="24"/>
    </w:rPr>
  </w:style>
  <w:style w:type="paragraph" w:customStyle="1" w:styleId="BodyText23">
    <w:name w:val="Body Text 23"/>
    <w:basedOn w:val="a3"/>
    <w:uiPriority w:val="99"/>
    <w:rsid w:val="00AD7710"/>
    <w:pPr>
      <w:ind w:firstLine="709"/>
      <w:jc w:val="left"/>
    </w:pPr>
    <w:rPr>
      <w:bCs w:val="0"/>
      <w:sz w:val="28"/>
      <w:szCs w:val="24"/>
    </w:rPr>
  </w:style>
  <w:style w:type="paragraph" w:customStyle="1" w:styleId="caaieiaie3">
    <w:name w:val="caaieiaie 3"/>
    <w:basedOn w:val="a3"/>
    <w:next w:val="a3"/>
    <w:uiPriority w:val="99"/>
    <w:rsid w:val="00AD7710"/>
    <w:pPr>
      <w:keepNext/>
      <w:spacing w:before="240" w:after="60"/>
      <w:ind w:firstLine="720"/>
    </w:pPr>
    <w:rPr>
      <w:b/>
      <w:bCs w:val="0"/>
      <w:sz w:val="28"/>
      <w:szCs w:val="24"/>
      <w:lang w:val="en-US"/>
    </w:rPr>
  </w:style>
  <w:style w:type="paragraph" w:customStyle="1" w:styleId="afffffb">
    <w:name w:val="Îñíîâíîé òåêñò"/>
    <w:basedOn w:val="a3"/>
    <w:uiPriority w:val="99"/>
    <w:rsid w:val="00AD7710"/>
    <w:pPr>
      <w:widowControl w:val="0"/>
      <w:overflowPunct w:val="0"/>
      <w:autoSpaceDE w:val="0"/>
      <w:ind w:firstLine="0"/>
    </w:pPr>
    <w:rPr>
      <w:bCs w:val="0"/>
      <w:sz w:val="28"/>
      <w:szCs w:val="24"/>
    </w:rPr>
  </w:style>
  <w:style w:type="paragraph" w:customStyle="1" w:styleId="afffffc">
    <w:name w:val="Перечисление"/>
    <w:basedOn w:val="a3"/>
    <w:uiPriority w:val="99"/>
    <w:rsid w:val="00AD7710"/>
    <w:pPr>
      <w:widowControl w:val="0"/>
      <w:tabs>
        <w:tab w:val="left" w:pos="814"/>
      </w:tabs>
      <w:ind w:firstLine="454"/>
    </w:pPr>
    <w:rPr>
      <w:bCs w:val="0"/>
      <w:color w:val="000000"/>
      <w:sz w:val="28"/>
      <w:szCs w:val="24"/>
    </w:rPr>
  </w:style>
  <w:style w:type="paragraph" w:customStyle="1" w:styleId="afffffd">
    <w:name w:val="абзац"/>
    <w:basedOn w:val="Body0"/>
    <w:uiPriority w:val="99"/>
    <w:rsid w:val="00AD7710"/>
    <w:pPr>
      <w:overflowPunct/>
      <w:autoSpaceDE/>
      <w:spacing w:before="120"/>
      <w:textAlignment w:val="auto"/>
    </w:pPr>
    <w:rPr>
      <w:bCs w:val="0"/>
      <w:sz w:val="28"/>
      <w:szCs w:val="24"/>
    </w:rPr>
  </w:style>
  <w:style w:type="paragraph" w:customStyle="1" w:styleId="1ff7">
    <w:name w:val="?????1"/>
    <w:basedOn w:val="a3"/>
    <w:uiPriority w:val="99"/>
    <w:rsid w:val="00AD7710"/>
    <w:pPr>
      <w:overflowPunct w:val="0"/>
      <w:autoSpaceDE w:val="0"/>
      <w:ind w:firstLine="0"/>
      <w:jc w:val="left"/>
    </w:pPr>
    <w:rPr>
      <w:bCs w:val="0"/>
      <w:sz w:val="28"/>
      <w:szCs w:val="20"/>
    </w:rPr>
  </w:style>
  <w:style w:type="paragraph" w:customStyle="1" w:styleId="Iauiue">
    <w:name w:val="Iau?iue"/>
    <w:uiPriority w:val="99"/>
    <w:rsid w:val="00AD7710"/>
    <w:pPr>
      <w:suppressAutoHyphens/>
    </w:pPr>
    <w:rPr>
      <w:sz w:val="20"/>
      <w:szCs w:val="20"/>
      <w:lang w:val="en-US" w:eastAsia="ar-SA"/>
    </w:rPr>
  </w:style>
  <w:style w:type="paragraph" w:customStyle="1" w:styleId="1ff8">
    <w:name w:val="Основной текст1"/>
    <w:basedOn w:val="a3"/>
    <w:link w:val="afffffe"/>
    <w:uiPriority w:val="99"/>
    <w:rsid w:val="00AD7710"/>
    <w:pPr>
      <w:ind w:right="2323" w:firstLine="0"/>
    </w:pPr>
    <w:rPr>
      <w:bCs w:val="0"/>
      <w:sz w:val="28"/>
      <w:szCs w:val="20"/>
    </w:rPr>
  </w:style>
  <w:style w:type="paragraph" w:customStyle="1" w:styleId="1ff9">
    <w:name w:val="Подзаголовок1"/>
    <w:basedOn w:val="a3"/>
    <w:uiPriority w:val="99"/>
    <w:rsid w:val="00AD7710"/>
    <w:pPr>
      <w:ind w:firstLine="0"/>
      <w:jc w:val="center"/>
    </w:pPr>
    <w:rPr>
      <w:bCs w:val="0"/>
      <w:sz w:val="28"/>
      <w:szCs w:val="20"/>
    </w:rPr>
  </w:style>
  <w:style w:type="paragraph" w:customStyle="1" w:styleId="aacao">
    <w:name w:val="aacao"/>
    <w:basedOn w:val="Body0"/>
    <w:uiPriority w:val="99"/>
    <w:rsid w:val="00AD7710"/>
    <w:pPr>
      <w:spacing w:before="120"/>
      <w:textAlignment w:val="auto"/>
    </w:pPr>
    <w:rPr>
      <w:bCs w:val="0"/>
      <w:sz w:val="28"/>
      <w:szCs w:val="20"/>
    </w:rPr>
  </w:style>
  <w:style w:type="paragraph" w:customStyle="1" w:styleId="BodyText38">
    <w:name w:val="Body Text 38"/>
    <w:basedOn w:val="a3"/>
    <w:uiPriority w:val="99"/>
    <w:rsid w:val="00AD7710"/>
    <w:pPr>
      <w:overflowPunct w:val="0"/>
      <w:autoSpaceDE w:val="0"/>
      <w:ind w:firstLine="0"/>
    </w:pPr>
    <w:rPr>
      <w:bCs w:val="0"/>
      <w:sz w:val="28"/>
      <w:szCs w:val="20"/>
    </w:rPr>
  </w:style>
  <w:style w:type="paragraph" w:customStyle="1" w:styleId="BodyText220">
    <w:name w:val="Body Text 220"/>
    <w:basedOn w:val="a3"/>
    <w:uiPriority w:val="99"/>
    <w:rsid w:val="00AD7710"/>
    <w:pPr>
      <w:overflowPunct w:val="0"/>
      <w:autoSpaceDE w:val="0"/>
      <w:spacing w:line="288" w:lineRule="auto"/>
      <w:ind w:firstLine="539"/>
    </w:pPr>
    <w:rPr>
      <w:rFonts w:ascii="Arial" w:hAnsi="Arial"/>
      <w:bCs w:val="0"/>
      <w:szCs w:val="20"/>
    </w:rPr>
  </w:style>
  <w:style w:type="paragraph" w:customStyle="1" w:styleId="BodyText219">
    <w:name w:val="Body Text 219"/>
    <w:basedOn w:val="a3"/>
    <w:uiPriority w:val="99"/>
    <w:rsid w:val="00AD7710"/>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3"/>
    <w:uiPriority w:val="99"/>
    <w:rsid w:val="00AD7710"/>
    <w:pPr>
      <w:overflowPunct w:val="0"/>
      <w:autoSpaceDE w:val="0"/>
      <w:spacing w:after="120"/>
      <w:ind w:left="113" w:firstLine="0"/>
    </w:pPr>
    <w:rPr>
      <w:bCs w:val="0"/>
      <w:sz w:val="28"/>
      <w:szCs w:val="20"/>
    </w:rPr>
  </w:style>
  <w:style w:type="paragraph" w:customStyle="1" w:styleId="BodyText217">
    <w:name w:val="Body Text 217"/>
    <w:basedOn w:val="a3"/>
    <w:uiPriority w:val="99"/>
    <w:rsid w:val="00AD7710"/>
    <w:pPr>
      <w:overflowPunct w:val="0"/>
      <w:autoSpaceDE w:val="0"/>
      <w:ind w:firstLine="0"/>
    </w:pPr>
    <w:rPr>
      <w:bCs w:val="0"/>
      <w:sz w:val="28"/>
      <w:szCs w:val="20"/>
    </w:rPr>
  </w:style>
  <w:style w:type="paragraph" w:customStyle="1" w:styleId="BodyText216">
    <w:name w:val="Body Text 216"/>
    <w:basedOn w:val="a3"/>
    <w:uiPriority w:val="99"/>
    <w:rsid w:val="00AD7710"/>
    <w:pPr>
      <w:overflowPunct w:val="0"/>
      <w:autoSpaceDE w:val="0"/>
      <w:spacing w:after="120"/>
      <w:ind w:left="113" w:firstLine="0"/>
    </w:pPr>
    <w:rPr>
      <w:bCs w:val="0"/>
      <w:sz w:val="28"/>
      <w:szCs w:val="20"/>
    </w:rPr>
  </w:style>
  <w:style w:type="paragraph" w:customStyle="1" w:styleId="BodyText215">
    <w:name w:val="Body Text 215"/>
    <w:basedOn w:val="a3"/>
    <w:uiPriority w:val="99"/>
    <w:rsid w:val="00AD7710"/>
    <w:pPr>
      <w:overflowPunct w:val="0"/>
      <w:autoSpaceDE w:val="0"/>
      <w:spacing w:after="120"/>
      <w:ind w:left="283" w:firstLine="0"/>
      <w:jc w:val="left"/>
    </w:pPr>
    <w:rPr>
      <w:bCs w:val="0"/>
      <w:sz w:val="28"/>
      <w:szCs w:val="20"/>
    </w:rPr>
  </w:style>
  <w:style w:type="paragraph" w:customStyle="1" w:styleId="1ffa">
    <w:name w:val="Текст выноски1"/>
    <w:basedOn w:val="a3"/>
    <w:uiPriority w:val="99"/>
    <w:rsid w:val="00AD7710"/>
    <w:pPr>
      <w:overflowPunct w:val="0"/>
      <w:autoSpaceDE w:val="0"/>
      <w:ind w:firstLine="0"/>
      <w:jc w:val="left"/>
    </w:pPr>
    <w:rPr>
      <w:rFonts w:ascii="Tahoma" w:hAnsi="Tahoma"/>
      <w:bCs w:val="0"/>
      <w:sz w:val="16"/>
      <w:szCs w:val="20"/>
    </w:rPr>
  </w:style>
  <w:style w:type="paragraph" w:customStyle="1" w:styleId="BodyTextIndent210">
    <w:name w:val="Body Text Indent 210"/>
    <w:basedOn w:val="a3"/>
    <w:uiPriority w:val="99"/>
    <w:rsid w:val="00AD7710"/>
    <w:pPr>
      <w:overflowPunct w:val="0"/>
      <w:autoSpaceDE w:val="0"/>
      <w:spacing w:after="120" w:line="480" w:lineRule="auto"/>
      <w:ind w:left="283" w:firstLine="0"/>
      <w:jc w:val="left"/>
    </w:pPr>
    <w:rPr>
      <w:bCs w:val="0"/>
      <w:sz w:val="28"/>
      <w:szCs w:val="20"/>
    </w:rPr>
  </w:style>
  <w:style w:type="paragraph" w:customStyle="1" w:styleId="BodyText214">
    <w:name w:val="Body Text 214"/>
    <w:basedOn w:val="a3"/>
    <w:uiPriority w:val="99"/>
    <w:rsid w:val="00AD7710"/>
    <w:pPr>
      <w:overflowPunct w:val="0"/>
      <w:autoSpaceDE w:val="0"/>
      <w:spacing w:after="120" w:line="480" w:lineRule="auto"/>
      <w:ind w:firstLine="0"/>
      <w:jc w:val="left"/>
    </w:pPr>
    <w:rPr>
      <w:bCs w:val="0"/>
      <w:sz w:val="28"/>
      <w:szCs w:val="20"/>
    </w:rPr>
  </w:style>
  <w:style w:type="paragraph" w:customStyle="1" w:styleId="BodyText37">
    <w:name w:val="Body Text 37"/>
    <w:basedOn w:val="a3"/>
    <w:uiPriority w:val="99"/>
    <w:rsid w:val="00AD7710"/>
    <w:pPr>
      <w:overflowPunct w:val="0"/>
      <w:autoSpaceDE w:val="0"/>
      <w:spacing w:after="120"/>
      <w:ind w:firstLine="0"/>
      <w:jc w:val="left"/>
    </w:pPr>
    <w:rPr>
      <w:bCs w:val="0"/>
      <w:sz w:val="16"/>
      <w:szCs w:val="20"/>
    </w:rPr>
  </w:style>
  <w:style w:type="paragraph" w:customStyle="1" w:styleId="BodyText212">
    <w:name w:val="Body Text 212"/>
    <w:basedOn w:val="a3"/>
    <w:uiPriority w:val="99"/>
    <w:rsid w:val="00AD7710"/>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3"/>
    <w:uiPriority w:val="99"/>
    <w:rsid w:val="00AD7710"/>
    <w:pPr>
      <w:overflowPunct w:val="0"/>
      <w:autoSpaceDE w:val="0"/>
      <w:spacing w:after="120" w:line="480" w:lineRule="auto"/>
      <w:ind w:left="283" w:firstLine="0"/>
      <w:jc w:val="left"/>
    </w:pPr>
    <w:rPr>
      <w:bCs w:val="0"/>
      <w:sz w:val="28"/>
      <w:szCs w:val="20"/>
    </w:rPr>
  </w:style>
  <w:style w:type="paragraph" w:customStyle="1" w:styleId="BodyText36">
    <w:name w:val="Body Text 36"/>
    <w:basedOn w:val="a3"/>
    <w:uiPriority w:val="99"/>
    <w:rsid w:val="00AD7710"/>
    <w:pPr>
      <w:overflowPunct w:val="0"/>
      <w:autoSpaceDE w:val="0"/>
      <w:ind w:firstLine="0"/>
      <w:jc w:val="left"/>
    </w:pPr>
    <w:rPr>
      <w:rFonts w:ascii="Arial" w:hAnsi="Arial"/>
      <w:bCs w:val="0"/>
      <w:szCs w:val="20"/>
    </w:rPr>
  </w:style>
  <w:style w:type="paragraph" w:customStyle="1" w:styleId="BodyTextIndent37">
    <w:name w:val="Body Text Indent 37"/>
    <w:basedOn w:val="a3"/>
    <w:uiPriority w:val="99"/>
    <w:rsid w:val="00AD7710"/>
    <w:pPr>
      <w:keepLines/>
      <w:overflowPunct w:val="0"/>
      <w:autoSpaceDE w:val="0"/>
      <w:spacing w:after="120"/>
      <w:ind w:left="284" w:firstLine="0"/>
    </w:pPr>
    <w:rPr>
      <w:bCs w:val="0"/>
      <w:sz w:val="28"/>
      <w:szCs w:val="20"/>
    </w:rPr>
  </w:style>
  <w:style w:type="paragraph" w:customStyle="1" w:styleId="Noeeu1">
    <w:name w:val="Noeeu1"/>
    <w:basedOn w:val="2"/>
    <w:uiPriority w:val="99"/>
    <w:rsid w:val="00AD7710"/>
    <w:pPr>
      <w:numPr>
        <w:ilvl w:val="0"/>
        <w:numId w:val="0"/>
      </w:numPr>
      <w:suppressAutoHyphens w:val="0"/>
      <w:overflowPunct w:val="0"/>
      <w:autoSpaceDE w:val="0"/>
      <w:spacing w:before="240" w:after="60"/>
    </w:pPr>
    <w:rPr>
      <w:bCs w:val="0"/>
      <w:szCs w:val="20"/>
    </w:rPr>
  </w:style>
  <w:style w:type="paragraph" w:customStyle="1" w:styleId="Noeeu2">
    <w:name w:val="Noeeu2"/>
    <w:basedOn w:val="a3"/>
    <w:uiPriority w:val="99"/>
    <w:rsid w:val="00AD7710"/>
    <w:pPr>
      <w:tabs>
        <w:tab w:val="left" w:pos="1069"/>
      </w:tabs>
      <w:overflowPunct w:val="0"/>
      <w:autoSpaceDE w:val="0"/>
      <w:ind w:left="1069" w:hanging="360"/>
      <w:jc w:val="left"/>
    </w:pPr>
    <w:rPr>
      <w:bCs w:val="0"/>
      <w:sz w:val="28"/>
      <w:szCs w:val="20"/>
    </w:rPr>
  </w:style>
  <w:style w:type="paragraph" w:customStyle="1" w:styleId="Iaenienie3">
    <w:name w:val="Ia?e nienie3"/>
    <w:basedOn w:val="a3"/>
    <w:uiPriority w:val="99"/>
    <w:rsid w:val="00AD7710"/>
    <w:pPr>
      <w:tabs>
        <w:tab w:val="left" w:pos="360"/>
      </w:tabs>
      <w:overflowPunct w:val="0"/>
      <w:autoSpaceDE w:val="0"/>
      <w:spacing w:after="140"/>
      <w:ind w:left="360" w:hanging="360"/>
    </w:pPr>
    <w:rPr>
      <w:bCs w:val="0"/>
      <w:szCs w:val="20"/>
    </w:rPr>
  </w:style>
  <w:style w:type="paragraph" w:customStyle="1" w:styleId="BalloonText2">
    <w:name w:val="Balloon Text2"/>
    <w:basedOn w:val="a3"/>
    <w:uiPriority w:val="99"/>
    <w:rsid w:val="00AD7710"/>
    <w:pPr>
      <w:overflowPunct w:val="0"/>
      <w:autoSpaceDE w:val="0"/>
      <w:ind w:firstLine="0"/>
      <w:jc w:val="left"/>
    </w:pPr>
    <w:rPr>
      <w:rFonts w:ascii="Tahoma" w:hAnsi="Tahoma"/>
      <w:bCs w:val="0"/>
      <w:sz w:val="16"/>
      <w:szCs w:val="20"/>
    </w:rPr>
  </w:style>
  <w:style w:type="paragraph" w:customStyle="1" w:styleId="BodyText211">
    <w:name w:val="Body Text 211"/>
    <w:basedOn w:val="a3"/>
    <w:uiPriority w:val="99"/>
    <w:rsid w:val="00AD7710"/>
    <w:pPr>
      <w:overflowPunct w:val="0"/>
      <w:autoSpaceDE w:val="0"/>
      <w:spacing w:after="120"/>
      <w:ind w:left="283" w:firstLine="0"/>
      <w:jc w:val="left"/>
    </w:pPr>
    <w:rPr>
      <w:bCs w:val="0"/>
      <w:sz w:val="28"/>
      <w:szCs w:val="20"/>
    </w:rPr>
  </w:style>
  <w:style w:type="paragraph" w:customStyle="1" w:styleId="BodyTextIndent28">
    <w:name w:val="Body Text Indent 28"/>
    <w:basedOn w:val="a3"/>
    <w:uiPriority w:val="99"/>
    <w:rsid w:val="00AD7710"/>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3"/>
    <w:uiPriority w:val="99"/>
    <w:rsid w:val="00AD7710"/>
    <w:pPr>
      <w:overflowPunct w:val="0"/>
      <w:autoSpaceDE w:val="0"/>
      <w:spacing w:after="120"/>
      <w:ind w:left="283" w:firstLine="0"/>
      <w:jc w:val="left"/>
    </w:pPr>
    <w:rPr>
      <w:bCs w:val="0"/>
      <w:sz w:val="16"/>
      <w:szCs w:val="20"/>
    </w:rPr>
  </w:style>
  <w:style w:type="paragraph" w:customStyle="1" w:styleId="BlockText4">
    <w:name w:val="Block Text4"/>
    <w:basedOn w:val="a3"/>
    <w:uiPriority w:val="99"/>
    <w:rsid w:val="00AD7710"/>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3"/>
    <w:uiPriority w:val="99"/>
    <w:rsid w:val="00AD7710"/>
    <w:pPr>
      <w:tabs>
        <w:tab w:val="left" w:pos="644"/>
      </w:tabs>
      <w:overflowPunct w:val="0"/>
      <w:autoSpaceDE w:val="0"/>
      <w:ind w:left="644" w:hanging="360"/>
      <w:jc w:val="left"/>
    </w:pPr>
    <w:rPr>
      <w:bCs w:val="0"/>
      <w:sz w:val="28"/>
      <w:szCs w:val="20"/>
    </w:rPr>
  </w:style>
  <w:style w:type="paragraph" w:customStyle="1" w:styleId="BodyText210">
    <w:name w:val="Body Text 210"/>
    <w:basedOn w:val="a3"/>
    <w:uiPriority w:val="99"/>
    <w:rsid w:val="00AD7710"/>
    <w:pPr>
      <w:overflowPunct w:val="0"/>
      <w:autoSpaceDE w:val="0"/>
      <w:spacing w:after="120"/>
      <w:ind w:left="283" w:firstLine="0"/>
      <w:jc w:val="left"/>
    </w:pPr>
    <w:rPr>
      <w:bCs w:val="0"/>
      <w:sz w:val="28"/>
      <w:szCs w:val="20"/>
    </w:rPr>
  </w:style>
  <w:style w:type="paragraph" w:customStyle="1" w:styleId="BodyTextIndent27">
    <w:name w:val="Body Text Indent 27"/>
    <w:basedOn w:val="a3"/>
    <w:uiPriority w:val="99"/>
    <w:rsid w:val="00AD7710"/>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3"/>
    <w:uiPriority w:val="99"/>
    <w:rsid w:val="00AD7710"/>
    <w:pPr>
      <w:overflowPunct w:val="0"/>
      <w:autoSpaceDE w:val="0"/>
      <w:spacing w:after="120"/>
      <w:ind w:left="283" w:firstLine="0"/>
      <w:jc w:val="left"/>
    </w:pPr>
    <w:rPr>
      <w:bCs w:val="0"/>
      <w:sz w:val="16"/>
      <w:szCs w:val="20"/>
    </w:rPr>
  </w:style>
  <w:style w:type="paragraph" w:customStyle="1" w:styleId="BlockText3">
    <w:name w:val="Block Text3"/>
    <w:basedOn w:val="a3"/>
    <w:uiPriority w:val="99"/>
    <w:rsid w:val="00AD7710"/>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3"/>
    <w:uiPriority w:val="99"/>
    <w:rsid w:val="00AD7710"/>
    <w:pPr>
      <w:overflowPunct w:val="0"/>
      <w:autoSpaceDE w:val="0"/>
      <w:spacing w:after="120"/>
      <w:ind w:left="283" w:firstLine="0"/>
      <w:jc w:val="left"/>
    </w:pPr>
    <w:rPr>
      <w:bCs w:val="0"/>
      <w:sz w:val="28"/>
      <w:szCs w:val="20"/>
    </w:rPr>
  </w:style>
  <w:style w:type="paragraph" w:customStyle="1" w:styleId="BodyTextIndent26">
    <w:name w:val="Body Text Indent 26"/>
    <w:basedOn w:val="a3"/>
    <w:uiPriority w:val="99"/>
    <w:rsid w:val="00AD7710"/>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3"/>
    <w:uiPriority w:val="99"/>
    <w:rsid w:val="00AD7710"/>
    <w:pPr>
      <w:overflowPunct w:val="0"/>
      <w:autoSpaceDE w:val="0"/>
      <w:spacing w:after="120"/>
      <w:ind w:left="283" w:firstLine="0"/>
      <w:jc w:val="left"/>
    </w:pPr>
    <w:rPr>
      <w:bCs w:val="0"/>
      <w:sz w:val="16"/>
      <w:szCs w:val="20"/>
    </w:rPr>
  </w:style>
  <w:style w:type="paragraph" w:customStyle="1" w:styleId="BlockText2">
    <w:name w:val="Block Text2"/>
    <w:basedOn w:val="a3"/>
    <w:uiPriority w:val="99"/>
    <w:rsid w:val="00AD7710"/>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3"/>
    <w:uiPriority w:val="99"/>
    <w:rsid w:val="00AD7710"/>
    <w:pPr>
      <w:overflowPunct w:val="0"/>
      <w:autoSpaceDE w:val="0"/>
      <w:ind w:firstLine="0"/>
      <w:jc w:val="left"/>
    </w:pPr>
    <w:rPr>
      <w:rFonts w:ascii="Tahoma" w:hAnsi="Tahoma"/>
      <w:bCs w:val="0"/>
      <w:sz w:val="16"/>
      <w:szCs w:val="20"/>
    </w:rPr>
  </w:style>
  <w:style w:type="paragraph" w:customStyle="1" w:styleId="BodyText35">
    <w:name w:val="Body Text 35"/>
    <w:basedOn w:val="a3"/>
    <w:uiPriority w:val="99"/>
    <w:rsid w:val="00AD7710"/>
    <w:pPr>
      <w:overflowPunct w:val="0"/>
      <w:autoSpaceDE w:val="0"/>
      <w:ind w:firstLine="0"/>
      <w:jc w:val="center"/>
    </w:pPr>
    <w:rPr>
      <w:rFonts w:ascii="Arial" w:hAnsi="Arial"/>
      <w:b/>
      <w:bCs w:val="0"/>
      <w:sz w:val="48"/>
      <w:szCs w:val="20"/>
    </w:rPr>
  </w:style>
  <w:style w:type="paragraph" w:customStyle="1" w:styleId="BodyTextIndent25">
    <w:name w:val="Body Text Indent 25"/>
    <w:basedOn w:val="a3"/>
    <w:uiPriority w:val="99"/>
    <w:rsid w:val="00AD7710"/>
    <w:pPr>
      <w:overflowPunct w:val="0"/>
      <w:autoSpaceDE w:val="0"/>
      <w:ind w:left="993" w:hanging="284"/>
    </w:pPr>
    <w:rPr>
      <w:rFonts w:ascii="Arial" w:hAnsi="Arial"/>
      <w:bCs w:val="0"/>
      <w:sz w:val="28"/>
      <w:szCs w:val="20"/>
    </w:rPr>
  </w:style>
  <w:style w:type="paragraph" w:customStyle="1" w:styleId="BodyTextIndent33">
    <w:name w:val="Body Text Indent 33"/>
    <w:basedOn w:val="a3"/>
    <w:uiPriority w:val="99"/>
    <w:rsid w:val="00AD7710"/>
    <w:pPr>
      <w:overflowPunct w:val="0"/>
      <w:autoSpaceDE w:val="0"/>
      <w:ind w:left="576" w:firstLine="0"/>
    </w:pPr>
    <w:rPr>
      <w:bCs w:val="0"/>
      <w:sz w:val="28"/>
      <w:szCs w:val="20"/>
    </w:rPr>
  </w:style>
  <w:style w:type="paragraph" w:customStyle="1" w:styleId="2f0">
    <w:name w:val="Схема документа2"/>
    <w:basedOn w:val="a3"/>
    <w:uiPriority w:val="99"/>
    <w:rsid w:val="00AD7710"/>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7710"/>
    <w:pPr>
      <w:spacing w:before="120"/>
      <w:textAlignment w:val="auto"/>
    </w:pPr>
    <w:rPr>
      <w:bCs w:val="0"/>
      <w:sz w:val="28"/>
      <w:szCs w:val="20"/>
    </w:rPr>
  </w:style>
  <w:style w:type="paragraph" w:customStyle="1" w:styleId="Niaaaiea">
    <w:name w:val="Niaa??aiea"/>
    <w:basedOn w:val="aacao2"/>
    <w:uiPriority w:val="99"/>
    <w:rsid w:val="00AD7710"/>
    <w:pPr>
      <w:keepNext/>
      <w:keepLines/>
      <w:pageBreakBefore/>
      <w:spacing w:before="240" w:after="360"/>
      <w:ind w:left="0" w:firstLine="0"/>
      <w:jc w:val="center"/>
    </w:pPr>
    <w:rPr>
      <w:b/>
    </w:rPr>
  </w:style>
  <w:style w:type="paragraph" w:customStyle="1" w:styleId="ooaii">
    <w:name w:val="ooaii_"/>
    <w:basedOn w:val="a3"/>
    <w:uiPriority w:val="99"/>
    <w:rsid w:val="00AD7710"/>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7710"/>
    <w:pPr>
      <w:suppressAutoHyphens/>
      <w:overflowPunct w:val="0"/>
      <w:autoSpaceDE w:val="0"/>
      <w:spacing w:line="360" w:lineRule="auto"/>
      <w:ind w:firstLine="851"/>
      <w:jc w:val="both"/>
    </w:pPr>
    <w:rPr>
      <w:sz w:val="24"/>
      <w:szCs w:val="20"/>
      <w:lang w:eastAsia="ar-SA"/>
    </w:rPr>
  </w:style>
  <w:style w:type="paragraph" w:customStyle="1" w:styleId="Iaenienie2">
    <w:name w:val="Ia?e nienie2"/>
    <w:basedOn w:val="a3"/>
    <w:uiPriority w:val="99"/>
    <w:rsid w:val="00AD7710"/>
    <w:pPr>
      <w:tabs>
        <w:tab w:val="left" w:pos="360"/>
      </w:tabs>
      <w:overflowPunct w:val="0"/>
      <w:autoSpaceDE w:val="0"/>
      <w:spacing w:after="140"/>
      <w:ind w:left="360" w:hanging="360"/>
    </w:pPr>
    <w:rPr>
      <w:bCs w:val="0"/>
      <w:szCs w:val="20"/>
    </w:rPr>
  </w:style>
  <w:style w:type="paragraph" w:customStyle="1" w:styleId="BodyTextIndent24">
    <w:name w:val="Body Text Indent 24"/>
    <w:basedOn w:val="a3"/>
    <w:uiPriority w:val="99"/>
    <w:rsid w:val="00AD7710"/>
    <w:pPr>
      <w:overflowPunct w:val="0"/>
      <w:autoSpaceDE w:val="0"/>
      <w:spacing w:after="120" w:line="480" w:lineRule="auto"/>
      <w:ind w:left="283" w:firstLine="0"/>
      <w:jc w:val="left"/>
    </w:pPr>
    <w:rPr>
      <w:bCs w:val="0"/>
      <w:sz w:val="28"/>
      <w:szCs w:val="20"/>
    </w:rPr>
  </w:style>
  <w:style w:type="paragraph" w:customStyle="1" w:styleId="BodyText26">
    <w:name w:val="Body Text 26"/>
    <w:basedOn w:val="a3"/>
    <w:uiPriority w:val="99"/>
    <w:rsid w:val="00AD7710"/>
    <w:pPr>
      <w:overflowPunct w:val="0"/>
      <w:autoSpaceDE w:val="0"/>
      <w:spacing w:after="120"/>
      <w:ind w:left="283" w:firstLine="0"/>
      <w:jc w:val="left"/>
    </w:pPr>
    <w:rPr>
      <w:bCs w:val="0"/>
      <w:sz w:val="28"/>
      <w:szCs w:val="20"/>
    </w:rPr>
  </w:style>
  <w:style w:type="paragraph" w:customStyle="1" w:styleId="BodyText34">
    <w:name w:val="Body Text 34"/>
    <w:basedOn w:val="a3"/>
    <w:uiPriority w:val="99"/>
    <w:rsid w:val="00AD7710"/>
    <w:pPr>
      <w:overflowPunct w:val="0"/>
      <w:autoSpaceDE w:val="0"/>
      <w:spacing w:after="120"/>
      <w:ind w:firstLine="0"/>
      <w:jc w:val="left"/>
    </w:pPr>
    <w:rPr>
      <w:bCs w:val="0"/>
      <w:sz w:val="16"/>
      <w:szCs w:val="20"/>
    </w:rPr>
  </w:style>
  <w:style w:type="paragraph" w:customStyle="1" w:styleId="Noeeu11">
    <w:name w:val="Noeeu11"/>
    <w:basedOn w:val="2"/>
    <w:uiPriority w:val="99"/>
    <w:rsid w:val="00AD7710"/>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3"/>
    <w:uiPriority w:val="99"/>
    <w:rsid w:val="00AD7710"/>
    <w:pPr>
      <w:keepLines/>
      <w:overflowPunct w:val="0"/>
      <w:autoSpaceDE w:val="0"/>
      <w:spacing w:after="120"/>
      <w:ind w:left="283" w:firstLine="0"/>
    </w:pPr>
    <w:rPr>
      <w:bCs w:val="0"/>
      <w:sz w:val="28"/>
      <w:szCs w:val="20"/>
    </w:rPr>
  </w:style>
  <w:style w:type="paragraph" w:customStyle="1" w:styleId="BodyTextIndent32">
    <w:name w:val="Body Text Indent 32"/>
    <w:basedOn w:val="a3"/>
    <w:uiPriority w:val="99"/>
    <w:rsid w:val="00AD7710"/>
    <w:pPr>
      <w:keepLines/>
      <w:overflowPunct w:val="0"/>
      <w:autoSpaceDE w:val="0"/>
      <w:spacing w:after="120"/>
      <w:ind w:left="284" w:firstLine="0"/>
    </w:pPr>
    <w:rPr>
      <w:bCs w:val="0"/>
      <w:sz w:val="28"/>
      <w:szCs w:val="20"/>
    </w:rPr>
  </w:style>
  <w:style w:type="paragraph" w:customStyle="1" w:styleId="Noeeu21">
    <w:name w:val="Noeeu21"/>
    <w:basedOn w:val="a3"/>
    <w:uiPriority w:val="99"/>
    <w:rsid w:val="00AD7710"/>
    <w:pPr>
      <w:tabs>
        <w:tab w:val="left" w:pos="1069"/>
      </w:tabs>
      <w:overflowPunct w:val="0"/>
      <w:autoSpaceDE w:val="0"/>
      <w:ind w:left="1069" w:hanging="360"/>
      <w:jc w:val="left"/>
    </w:pPr>
    <w:rPr>
      <w:bCs w:val="0"/>
      <w:sz w:val="28"/>
      <w:szCs w:val="20"/>
    </w:rPr>
  </w:style>
  <w:style w:type="paragraph" w:customStyle="1" w:styleId="BlockText1">
    <w:name w:val="Block Text1"/>
    <w:basedOn w:val="a3"/>
    <w:uiPriority w:val="99"/>
    <w:rsid w:val="00AD7710"/>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7710"/>
    <w:pPr>
      <w:spacing w:before="120"/>
      <w:textAlignment w:val="auto"/>
    </w:pPr>
    <w:rPr>
      <w:bCs w:val="0"/>
      <w:sz w:val="28"/>
      <w:szCs w:val="20"/>
    </w:rPr>
  </w:style>
  <w:style w:type="paragraph" w:customStyle="1" w:styleId="caaieiaie11">
    <w:name w:val="caaieiaie 11"/>
    <w:basedOn w:val="a3"/>
    <w:next w:val="a3"/>
    <w:uiPriority w:val="99"/>
    <w:rsid w:val="00AD7710"/>
    <w:pPr>
      <w:keepNext/>
      <w:overflowPunct w:val="0"/>
      <w:autoSpaceDE w:val="0"/>
      <w:ind w:firstLine="0"/>
      <w:jc w:val="center"/>
    </w:pPr>
    <w:rPr>
      <w:bCs w:val="0"/>
      <w:sz w:val="20"/>
      <w:szCs w:val="20"/>
    </w:rPr>
  </w:style>
  <w:style w:type="paragraph" w:customStyle="1" w:styleId="BodyTextIndent22">
    <w:name w:val="Body Text Indent 22"/>
    <w:basedOn w:val="a3"/>
    <w:uiPriority w:val="99"/>
    <w:rsid w:val="00AD7710"/>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3"/>
    <w:uiPriority w:val="99"/>
    <w:rsid w:val="00AD7710"/>
    <w:pPr>
      <w:overflowPunct w:val="0"/>
      <w:autoSpaceDE w:val="0"/>
      <w:ind w:firstLine="708"/>
      <w:jc w:val="left"/>
    </w:pPr>
    <w:rPr>
      <w:rFonts w:ascii="Arial" w:hAnsi="Arial"/>
      <w:bCs w:val="0"/>
      <w:kern w:val="1"/>
      <w:szCs w:val="20"/>
    </w:rPr>
  </w:style>
  <w:style w:type="paragraph" w:customStyle="1" w:styleId="Iaenienie1">
    <w:name w:val="Ia?e nienie1"/>
    <w:basedOn w:val="a3"/>
    <w:uiPriority w:val="99"/>
    <w:rsid w:val="00AD7710"/>
    <w:pPr>
      <w:tabs>
        <w:tab w:val="left" w:pos="360"/>
      </w:tabs>
      <w:overflowPunct w:val="0"/>
      <w:autoSpaceDE w:val="0"/>
      <w:spacing w:after="140"/>
      <w:ind w:left="360" w:hanging="360"/>
    </w:pPr>
    <w:rPr>
      <w:bCs w:val="0"/>
      <w:szCs w:val="20"/>
    </w:rPr>
  </w:style>
  <w:style w:type="paragraph" w:customStyle="1" w:styleId="BodyText33">
    <w:name w:val="Body Text 33"/>
    <w:basedOn w:val="a3"/>
    <w:uiPriority w:val="99"/>
    <w:rsid w:val="00AD7710"/>
    <w:pPr>
      <w:overflowPunct w:val="0"/>
      <w:autoSpaceDE w:val="0"/>
      <w:ind w:firstLine="0"/>
      <w:jc w:val="center"/>
    </w:pPr>
    <w:rPr>
      <w:rFonts w:ascii="Arial" w:hAnsi="Arial"/>
      <w:b/>
      <w:bCs w:val="0"/>
      <w:sz w:val="48"/>
      <w:szCs w:val="20"/>
    </w:rPr>
  </w:style>
  <w:style w:type="paragraph" w:customStyle="1" w:styleId="BodyText32">
    <w:name w:val="Body Text 32"/>
    <w:basedOn w:val="a3"/>
    <w:uiPriority w:val="99"/>
    <w:rsid w:val="00AD7710"/>
    <w:pPr>
      <w:overflowPunct w:val="0"/>
      <w:autoSpaceDE w:val="0"/>
      <w:ind w:firstLine="0"/>
      <w:jc w:val="center"/>
    </w:pPr>
    <w:rPr>
      <w:rFonts w:ascii="Arial" w:hAnsi="Arial"/>
      <w:b/>
      <w:bCs w:val="0"/>
      <w:sz w:val="48"/>
      <w:szCs w:val="20"/>
    </w:rPr>
  </w:style>
  <w:style w:type="paragraph" w:customStyle="1" w:styleId="FR3">
    <w:name w:val="FR3"/>
    <w:uiPriority w:val="99"/>
    <w:rsid w:val="00AD7710"/>
    <w:pPr>
      <w:widowControl w:val="0"/>
      <w:suppressAutoHyphens/>
      <w:spacing w:before="120" w:line="336" w:lineRule="auto"/>
      <w:ind w:left="160" w:right="800"/>
      <w:jc w:val="both"/>
    </w:pPr>
    <w:rPr>
      <w:rFonts w:ascii="Arial" w:hAnsi="Arial"/>
      <w:sz w:val="20"/>
      <w:szCs w:val="20"/>
      <w:lang w:eastAsia="ar-SA"/>
    </w:rPr>
  </w:style>
  <w:style w:type="paragraph" w:customStyle="1" w:styleId="FR2">
    <w:name w:val="FR2"/>
    <w:uiPriority w:val="99"/>
    <w:rsid w:val="00AD7710"/>
    <w:pPr>
      <w:widowControl w:val="0"/>
      <w:suppressAutoHyphens/>
      <w:spacing w:line="300" w:lineRule="auto"/>
      <w:ind w:left="920" w:right="200"/>
    </w:pPr>
    <w:rPr>
      <w:rFonts w:ascii="Arial" w:hAnsi="Arial"/>
      <w:sz w:val="28"/>
      <w:szCs w:val="20"/>
      <w:lang w:eastAsia="ar-SA"/>
    </w:rPr>
  </w:style>
  <w:style w:type="paragraph" w:customStyle="1" w:styleId="Oeooeuiueeeno">
    <w:name w:val="Oeooeuiue eeno"/>
    <w:basedOn w:val="a3"/>
    <w:uiPriority w:val="99"/>
    <w:rsid w:val="00AD7710"/>
    <w:pPr>
      <w:keepLines/>
      <w:overflowPunct w:val="0"/>
      <w:autoSpaceDE w:val="0"/>
      <w:ind w:firstLine="0"/>
      <w:jc w:val="center"/>
      <w:textAlignment w:val="baseline"/>
    </w:pPr>
    <w:rPr>
      <w:b/>
      <w:bCs w:val="0"/>
      <w:sz w:val="28"/>
      <w:szCs w:val="20"/>
    </w:rPr>
  </w:style>
  <w:style w:type="paragraph" w:customStyle="1" w:styleId="Text0">
    <w:name w:val="Text"/>
    <w:basedOn w:val="a3"/>
    <w:uiPriority w:val="99"/>
    <w:rsid w:val="00AD7710"/>
    <w:pPr>
      <w:spacing w:after="120"/>
      <w:ind w:left="1418" w:firstLine="0"/>
    </w:pPr>
    <w:rPr>
      <w:rFonts w:ascii="Arial" w:hAnsi="Arial"/>
      <w:bCs w:val="0"/>
      <w:sz w:val="20"/>
      <w:szCs w:val="24"/>
    </w:rPr>
  </w:style>
  <w:style w:type="paragraph" w:customStyle="1" w:styleId="affffff">
    <w:name w:val="Пояснительная записка(ТЕКСТ) Знак"/>
    <w:basedOn w:val="a3"/>
    <w:uiPriority w:val="99"/>
    <w:rsid w:val="00AD7710"/>
    <w:pPr>
      <w:ind w:left="1026" w:right="285" w:firstLine="0"/>
    </w:pPr>
    <w:rPr>
      <w:bCs w:val="0"/>
      <w:sz w:val="28"/>
      <w:szCs w:val="28"/>
    </w:rPr>
  </w:style>
  <w:style w:type="paragraph" w:customStyle="1" w:styleId="affffff0">
    <w:name w:val="Пояснительная записка(ТЕКСТ)"/>
    <w:basedOn w:val="a3"/>
    <w:uiPriority w:val="99"/>
    <w:rsid w:val="00AD7710"/>
    <w:pPr>
      <w:ind w:left="57" w:right="113" w:firstLine="851"/>
    </w:pPr>
    <w:rPr>
      <w:sz w:val="28"/>
      <w:szCs w:val="28"/>
    </w:rPr>
  </w:style>
  <w:style w:type="paragraph" w:customStyle="1" w:styleId="affffff1">
    <w:name w:val="Стиль по ИЦЭУ"/>
    <w:basedOn w:val="a3"/>
    <w:uiPriority w:val="99"/>
    <w:rsid w:val="00AD7710"/>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2">
    <w:name w:val="Табл_заг"/>
    <w:basedOn w:val="a3"/>
    <w:uiPriority w:val="99"/>
    <w:rsid w:val="00AD7710"/>
    <w:pPr>
      <w:ind w:firstLine="0"/>
      <w:jc w:val="center"/>
    </w:pPr>
    <w:rPr>
      <w:rFonts w:ascii="Pragmatica" w:hAnsi="Pragmatica"/>
      <w:b/>
      <w:bCs w:val="0"/>
      <w:sz w:val="24"/>
      <w:szCs w:val="20"/>
    </w:rPr>
  </w:style>
  <w:style w:type="paragraph" w:customStyle="1" w:styleId="2f1">
    <w:name w:val="Знак2 Знак Знак Знак"/>
    <w:basedOn w:val="a3"/>
    <w:uiPriority w:val="99"/>
    <w:rsid w:val="00AD7710"/>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uiPriority w:val="99"/>
    <w:rsid w:val="00AD7710"/>
    <w:pPr>
      <w:widowControl w:val="0"/>
      <w:suppressAutoHyphens/>
      <w:autoSpaceDE w:val="0"/>
      <w:ind w:firstLine="720"/>
    </w:pPr>
    <w:rPr>
      <w:rFonts w:ascii="Arial" w:hAnsi="Arial" w:cs="Arial"/>
      <w:sz w:val="20"/>
      <w:szCs w:val="20"/>
      <w:lang w:eastAsia="ar-SA"/>
    </w:rPr>
  </w:style>
  <w:style w:type="paragraph" w:customStyle="1" w:styleId="1ffb">
    <w:name w:val="Знак Знак Знак1 Знак Знак Знак"/>
    <w:basedOn w:val="a3"/>
    <w:uiPriority w:val="99"/>
    <w:rsid w:val="00AD7710"/>
    <w:pPr>
      <w:spacing w:after="160" w:line="240" w:lineRule="exact"/>
      <w:ind w:firstLine="0"/>
      <w:jc w:val="left"/>
    </w:pPr>
    <w:rPr>
      <w:rFonts w:ascii="Verdana" w:hAnsi="Verdana" w:cs="Verdana"/>
      <w:bCs w:val="0"/>
      <w:sz w:val="20"/>
      <w:szCs w:val="20"/>
      <w:lang w:val="en-US"/>
    </w:rPr>
  </w:style>
  <w:style w:type="paragraph" w:customStyle="1" w:styleId="46">
    <w:name w:val="Пункт_4"/>
    <w:basedOn w:val="a3"/>
    <w:uiPriority w:val="99"/>
    <w:rsid w:val="00AD7710"/>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3"/>
    <w:uiPriority w:val="99"/>
    <w:rsid w:val="00AD7710"/>
    <w:pPr>
      <w:overflowPunct w:val="0"/>
      <w:autoSpaceDE w:val="0"/>
      <w:spacing w:line="240" w:lineRule="auto"/>
    </w:pPr>
    <w:rPr>
      <w:rFonts w:eastAsia="Gulim"/>
      <w:bCs w:val="0"/>
      <w:sz w:val="24"/>
      <w:szCs w:val="24"/>
    </w:rPr>
  </w:style>
  <w:style w:type="paragraph" w:styleId="affffff3">
    <w:name w:val="List Paragraph"/>
    <w:basedOn w:val="a3"/>
    <w:uiPriority w:val="34"/>
    <w:qFormat/>
    <w:rsid w:val="00AD7710"/>
    <w:pPr>
      <w:ind w:left="708"/>
    </w:pPr>
    <w:rPr>
      <w:bCs w:val="0"/>
    </w:rPr>
  </w:style>
  <w:style w:type="paragraph" w:customStyle="1" w:styleId="affffff4">
    <w:name w:val="Готовый"/>
    <w:basedOn w:val="a3"/>
    <w:uiPriority w:val="99"/>
    <w:rsid w:val="00AD771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1">
    <w:name w:val="Comment Subject1"/>
    <w:basedOn w:val="1ff2"/>
    <w:next w:val="1ff2"/>
    <w:uiPriority w:val="99"/>
    <w:rsid w:val="00AD7710"/>
    <w:pPr>
      <w:spacing w:line="240" w:lineRule="auto"/>
      <w:ind w:firstLine="0"/>
      <w:jc w:val="left"/>
    </w:pPr>
    <w:rPr>
      <w:b/>
      <w:szCs w:val="20"/>
    </w:rPr>
  </w:style>
  <w:style w:type="paragraph" w:customStyle="1" w:styleId="affffff5">
    <w:name w:val="Р"/>
    <w:basedOn w:val="a3"/>
    <w:uiPriority w:val="99"/>
    <w:rsid w:val="00AD7710"/>
    <w:pPr>
      <w:spacing w:line="240" w:lineRule="auto"/>
      <w:ind w:firstLine="0"/>
      <w:jc w:val="left"/>
    </w:pPr>
    <w:rPr>
      <w:rFonts w:ascii="Arial" w:hAnsi="Arial"/>
      <w:b/>
      <w:bCs w:val="0"/>
      <w:sz w:val="24"/>
      <w:szCs w:val="20"/>
    </w:rPr>
  </w:style>
  <w:style w:type="paragraph" w:styleId="affffff6">
    <w:name w:val="Revision"/>
    <w:uiPriority w:val="99"/>
    <w:rsid w:val="00AD7710"/>
    <w:pPr>
      <w:suppressAutoHyphens/>
    </w:pPr>
    <w:rPr>
      <w:bCs/>
      <w:lang w:eastAsia="ar-SA"/>
    </w:rPr>
  </w:style>
  <w:style w:type="paragraph" w:customStyle="1" w:styleId="37">
    <w:name w:val="Пункт_3"/>
    <w:basedOn w:val="a3"/>
    <w:uiPriority w:val="99"/>
    <w:rsid w:val="00AD7710"/>
    <w:pPr>
      <w:spacing w:line="240" w:lineRule="auto"/>
      <w:ind w:firstLine="0"/>
    </w:pPr>
    <w:rPr>
      <w:bCs w:val="0"/>
      <w:sz w:val="28"/>
      <w:szCs w:val="28"/>
    </w:rPr>
  </w:style>
  <w:style w:type="paragraph" w:customStyle="1" w:styleId="54">
    <w:name w:val="Пункт_5"/>
    <w:basedOn w:val="a3"/>
    <w:uiPriority w:val="99"/>
    <w:rsid w:val="00AD7710"/>
    <w:pPr>
      <w:tabs>
        <w:tab w:val="left" w:pos="1701"/>
        <w:tab w:val="num" w:pos="4536"/>
      </w:tabs>
      <w:spacing w:line="240" w:lineRule="auto"/>
      <w:ind w:left="1701" w:hanging="567"/>
    </w:pPr>
    <w:rPr>
      <w:bCs w:val="0"/>
      <w:sz w:val="28"/>
      <w:szCs w:val="24"/>
    </w:rPr>
  </w:style>
  <w:style w:type="paragraph" w:customStyle="1" w:styleId="100">
    <w:name w:val="Оглавление 10"/>
    <w:basedOn w:val="1f"/>
    <w:uiPriority w:val="99"/>
    <w:rsid w:val="00AD7710"/>
    <w:pPr>
      <w:tabs>
        <w:tab w:val="right" w:leader="dot" w:pos="7091"/>
      </w:tabs>
      <w:ind w:left="2547" w:firstLine="0"/>
    </w:pPr>
  </w:style>
  <w:style w:type="paragraph" w:customStyle="1" w:styleId="affffff7">
    <w:name w:val="Содержимое таблицы"/>
    <w:basedOn w:val="a3"/>
    <w:uiPriority w:val="99"/>
    <w:rsid w:val="00AD7710"/>
    <w:pPr>
      <w:suppressLineNumbers/>
    </w:pPr>
  </w:style>
  <w:style w:type="paragraph" w:customStyle="1" w:styleId="affffff8">
    <w:name w:val="Заголовок таблицы"/>
    <w:basedOn w:val="affffff7"/>
    <w:uiPriority w:val="99"/>
    <w:rsid w:val="00AD7710"/>
    <w:pPr>
      <w:jc w:val="center"/>
    </w:pPr>
    <w:rPr>
      <w:b/>
    </w:rPr>
  </w:style>
  <w:style w:type="paragraph" w:styleId="affffff9">
    <w:name w:val="TOC Heading"/>
    <w:basedOn w:val="afd"/>
    <w:uiPriority w:val="99"/>
    <w:qFormat/>
    <w:rsid w:val="00AD7710"/>
    <w:pPr>
      <w:suppressLineNumbers/>
      <w:ind w:firstLine="0"/>
    </w:pPr>
    <w:rPr>
      <w:b/>
      <w:sz w:val="32"/>
      <w:szCs w:val="32"/>
    </w:rPr>
  </w:style>
  <w:style w:type="paragraph" w:styleId="affffffa">
    <w:name w:val="Document Map"/>
    <w:basedOn w:val="a3"/>
    <w:link w:val="1ffc"/>
    <w:uiPriority w:val="99"/>
    <w:semiHidden/>
    <w:rsid w:val="00AD7710"/>
    <w:rPr>
      <w:rFonts w:ascii="Tahoma" w:hAnsi="Tahoma"/>
      <w:sz w:val="16"/>
      <w:szCs w:val="16"/>
    </w:rPr>
  </w:style>
  <w:style w:type="character" w:customStyle="1" w:styleId="1ffc">
    <w:name w:val="Схема документа Знак1"/>
    <w:basedOn w:val="a4"/>
    <w:link w:val="affffffa"/>
    <w:uiPriority w:val="99"/>
    <w:semiHidden/>
    <w:locked/>
    <w:rsid w:val="00AD7710"/>
    <w:rPr>
      <w:rFonts w:ascii="Tahoma" w:hAnsi="Tahoma" w:cs="Times New Roman"/>
      <w:sz w:val="16"/>
      <w:lang w:eastAsia="ar-SA" w:bidi="ar-SA"/>
    </w:rPr>
  </w:style>
  <w:style w:type="character" w:styleId="affffffb">
    <w:name w:val="annotation reference"/>
    <w:basedOn w:val="a4"/>
    <w:uiPriority w:val="99"/>
    <w:rsid w:val="00AD7710"/>
    <w:rPr>
      <w:rFonts w:cs="Times New Roman"/>
      <w:sz w:val="16"/>
    </w:rPr>
  </w:style>
  <w:style w:type="character" w:customStyle="1" w:styleId="adskobk">
    <w:name w:val="ad_skobk"/>
    <w:uiPriority w:val="99"/>
    <w:rsid w:val="00AD7710"/>
    <w:rPr>
      <w:lang w:val="ru-RU"/>
    </w:rPr>
  </w:style>
  <w:style w:type="paragraph" w:styleId="a1">
    <w:name w:val="List Number"/>
    <w:basedOn w:val="a3"/>
    <w:uiPriority w:val="99"/>
    <w:rsid w:val="00AD7710"/>
    <w:pPr>
      <w:numPr>
        <w:numId w:val="20"/>
      </w:numPr>
      <w:tabs>
        <w:tab w:val="clear" w:pos="600"/>
        <w:tab w:val="num" w:pos="360"/>
      </w:tabs>
      <w:ind w:left="360" w:hanging="360"/>
      <w:contextualSpacing/>
    </w:pPr>
  </w:style>
  <w:style w:type="paragraph" w:styleId="2f2">
    <w:name w:val="Body Text 2"/>
    <w:basedOn w:val="a3"/>
    <w:link w:val="217"/>
    <w:uiPriority w:val="99"/>
    <w:rsid w:val="00AD7710"/>
    <w:pPr>
      <w:spacing w:after="120" w:line="480" w:lineRule="auto"/>
    </w:pPr>
  </w:style>
  <w:style w:type="character" w:customStyle="1" w:styleId="217">
    <w:name w:val="Основной текст 2 Знак1"/>
    <w:basedOn w:val="a4"/>
    <w:link w:val="2f2"/>
    <w:uiPriority w:val="99"/>
    <w:semiHidden/>
    <w:locked/>
    <w:rsid w:val="00AD7710"/>
    <w:rPr>
      <w:rFonts w:cs="Times New Roman"/>
      <w:sz w:val="22"/>
      <w:lang w:eastAsia="ar-SA" w:bidi="ar-SA"/>
    </w:rPr>
  </w:style>
  <w:style w:type="paragraph" w:styleId="38">
    <w:name w:val="Body Text Indent 3"/>
    <w:basedOn w:val="a3"/>
    <w:link w:val="39"/>
    <w:uiPriority w:val="99"/>
    <w:rsid w:val="00AD7710"/>
    <w:pPr>
      <w:spacing w:after="120"/>
      <w:ind w:left="283"/>
    </w:pPr>
    <w:rPr>
      <w:sz w:val="16"/>
      <w:szCs w:val="16"/>
    </w:rPr>
  </w:style>
  <w:style w:type="character" w:customStyle="1" w:styleId="39">
    <w:name w:val="Основной текст с отступом 3 Знак"/>
    <w:basedOn w:val="a4"/>
    <w:link w:val="38"/>
    <w:uiPriority w:val="99"/>
    <w:locked/>
    <w:rsid w:val="00AD7710"/>
    <w:rPr>
      <w:rFonts w:cs="Times New Roman"/>
      <w:sz w:val="16"/>
      <w:lang w:eastAsia="ar-SA" w:bidi="ar-SA"/>
    </w:rPr>
  </w:style>
  <w:style w:type="paragraph" w:styleId="affffffc">
    <w:name w:val="Block Text"/>
    <w:basedOn w:val="a3"/>
    <w:uiPriority w:val="99"/>
    <w:rsid w:val="00AD7710"/>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basedOn w:val="a4"/>
    <w:uiPriority w:val="99"/>
    <w:qFormat/>
    <w:rsid w:val="00AD7710"/>
    <w:rPr>
      <w:rFonts w:cs="Times New Roman"/>
      <w:i/>
      <w:color w:val="808080"/>
    </w:rPr>
  </w:style>
  <w:style w:type="character" w:customStyle="1" w:styleId="141">
    <w:name w:val="Знак Знак14"/>
    <w:uiPriority w:val="99"/>
    <w:rsid w:val="00AD7710"/>
    <w:rPr>
      <w:snapToGrid w:val="0"/>
      <w:lang w:val="ru-RU" w:eastAsia="ru-RU"/>
    </w:rPr>
  </w:style>
  <w:style w:type="character" w:customStyle="1" w:styleId="1f6">
    <w:name w:val="Пункт Знак1"/>
    <w:link w:val="a0"/>
    <w:uiPriority w:val="99"/>
    <w:locked/>
    <w:rsid w:val="00AD7710"/>
    <w:rPr>
      <w:bCs/>
      <w:sz w:val="20"/>
      <w:szCs w:val="20"/>
      <w:lang w:eastAsia="ar-SA"/>
    </w:rPr>
  </w:style>
  <w:style w:type="character" w:customStyle="1" w:styleId="2a">
    <w:name w:val="Пункт2 Знак"/>
    <w:link w:val="29"/>
    <w:uiPriority w:val="99"/>
    <w:locked/>
    <w:rsid w:val="00AD7710"/>
    <w:rPr>
      <w:b/>
      <w:sz w:val="22"/>
      <w:lang w:val="ru-RU" w:eastAsia="ar-SA" w:bidi="ar-SA"/>
    </w:rPr>
  </w:style>
  <w:style w:type="paragraph" w:customStyle="1" w:styleId="2f3">
    <w:name w:val="Обычный2"/>
    <w:uiPriority w:val="99"/>
    <w:rsid w:val="00AD7710"/>
    <w:pPr>
      <w:widowControl w:val="0"/>
      <w:tabs>
        <w:tab w:val="num" w:pos="567"/>
        <w:tab w:val="num" w:pos="5787"/>
      </w:tabs>
      <w:adjustRightInd w:val="0"/>
      <w:spacing w:line="360" w:lineRule="atLeast"/>
      <w:ind w:left="5787" w:hanging="567"/>
      <w:jc w:val="both"/>
      <w:textAlignment w:val="baseline"/>
    </w:pPr>
    <w:rPr>
      <w:sz w:val="24"/>
      <w:szCs w:val="20"/>
    </w:rPr>
  </w:style>
  <w:style w:type="paragraph" w:customStyle="1" w:styleId="330">
    <w:name w:val="Основной текст 33"/>
    <w:basedOn w:val="a3"/>
    <w:uiPriority w:val="99"/>
    <w:rsid w:val="00AD7710"/>
    <w:pPr>
      <w:suppressAutoHyphens w:val="0"/>
      <w:overflowPunct w:val="0"/>
      <w:autoSpaceDE w:val="0"/>
      <w:autoSpaceDN w:val="0"/>
      <w:adjustRightInd w:val="0"/>
      <w:ind w:firstLine="0"/>
      <w:jc w:val="left"/>
      <w:textAlignment w:val="baseline"/>
    </w:pPr>
    <w:rPr>
      <w:rFonts w:ascii="Arial" w:hAnsi="Arial"/>
      <w:lang w:eastAsia="ru-RU"/>
    </w:rPr>
  </w:style>
  <w:style w:type="paragraph" w:styleId="2f4">
    <w:name w:val="Body Text Indent 2"/>
    <w:basedOn w:val="a3"/>
    <w:link w:val="218"/>
    <w:uiPriority w:val="99"/>
    <w:rsid w:val="00AD7710"/>
    <w:pPr>
      <w:tabs>
        <w:tab w:val="num" w:pos="5454"/>
      </w:tabs>
      <w:suppressAutoHyphens w:val="0"/>
      <w:spacing w:after="120" w:line="480" w:lineRule="auto"/>
      <w:ind w:left="5454" w:hanging="1134"/>
    </w:pPr>
    <w:rPr>
      <w:bCs w:val="0"/>
      <w:sz w:val="28"/>
      <w:szCs w:val="20"/>
      <w:lang w:eastAsia="ru-RU"/>
    </w:rPr>
  </w:style>
  <w:style w:type="character" w:customStyle="1" w:styleId="218">
    <w:name w:val="Основной текст с отступом 2 Знак1"/>
    <w:basedOn w:val="a4"/>
    <w:link w:val="2f4"/>
    <w:uiPriority w:val="99"/>
    <w:locked/>
    <w:rsid w:val="00AD7710"/>
    <w:rPr>
      <w:rFonts w:cs="Times New Roman"/>
      <w:snapToGrid w:val="0"/>
      <w:sz w:val="28"/>
      <w:lang w:val="ru-RU" w:eastAsia="ru-RU"/>
    </w:rPr>
  </w:style>
  <w:style w:type="paragraph" w:styleId="3a">
    <w:name w:val="List Bullet 3"/>
    <w:basedOn w:val="a3"/>
    <w:uiPriority w:val="99"/>
    <w:rsid w:val="00AD7710"/>
    <w:pPr>
      <w:tabs>
        <w:tab w:val="num" w:pos="926"/>
      </w:tabs>
      <w:suppressAutoHyphens w:val="0"/>
      <w:ind w:left="926" w:hanging="360"/>
    </w:pPr>
    <w:rPr>
      <w:bCs w:val="0"/>
      <w:sz w:val="28"/>
      <w:szCs w:val="20"/>
      <w:lang w:eastAsia="ru-RU"/>
    </w:rPr>
  </w:style>
  <w:style w:type="paragraph" w:customStyle="1" w:styleId="affffffe">
    <w:name w:val="Юристы"/>
    <w:basedOn w:val="38"/>
    <w:uiPriority w:val="99"/>
    <w:rsid w:val="00AD7710"/>
    <w:pPr>
      <w:suppressAutoHyphens w:val="0"/>
      <w:spacing w:before="120" w:after="0" w:line="240" w:lineRule="auto"/>
      <w:ind w:left="0" w:firstLine="0"/>
    </w:pPr>
    <w:rPr>
      <w:bCs w:val="0"/>
      <w:sz w:val="22"/>
      <w:szCs w:val="24"/>
      <w:lang w:eastAsia="ru-RU"/>
    </w:rPr>
  </w:style>
  <w:style w:type="paragraph" w:styleId="2f5">
    <w:name w:val="List 2"/>
    <w:basedOn w:val="a3"/>
    <w:uiPriority w:val="99"/>
    <w:rsid w:val="00AD7710"/>
    <w:pPr>
      <w:suppressAutoHyphens w:val="0"/>
      <w:ind w:left="566" w:hanging="283"/>
    </w:pPr>
    <w:rPr>
      <w:bCs w:val="0"/>
      <w:sz w:val="28"/>
      <w:szCs w:val="20"/>
      <w:lang w:eastAsia="ru-RU"/>
    </w:rPr>
  </w:style>
  <w:style w:type="character" w:customStyle="1" w:styleId="810">
    <w:name w:val="Знак Знак81"/>
    <w:uiPriority w:val="99"/>
    <w:rsid w:val="00AD7710"/>
    <w:rPr>
      <w:snapToGrid w:val="0"/>
      <w:sz w:val="28"/>
      <w:lang w:val="ru-RU" w:eastAsia="ru-RU"/>
    </w:rPr>
  </w:style>
  <w:style w:type="paragraph" w:customStyle="1" w:styleId="tztxtlist">
    <w:name w:val="tz_txt_list"/>
    <w:basedOn w:val="a3"/>
    <w:uiPriority w:val="99"/>
    <w:rsid w:val="00AD7710"/>
    <w:pPr>
      <w:tabs>
        <w:tab w:val="num" w:pos="1985"/>
      </w:tabs>
      <w:suppressAutoHyphens w:val="0"/>
      <w:ind w:left="1985" w:hanging="397"/>
    </w:pPr>
    <w:rPr>
      <w:bCs w:val="0"/>
      <w:sz w:val="28"/>
      <w:szCs w:val="28"/>
      <w:lang w:eastAsia="ru-RU"/>
    </w:rPr>
  </w:style>
  <w:style w:type="paragraph" w:customStyle="1" w:styleId="3b">
    <w:name w:val="Знак3"/>
    <w:basedOn w:val="a3"/>
    <w:uiPriority w:val="99"/>
    <w:rsid w:val="00AD771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
    <w:name w:val="Знак Знак Знак Знак Знак Знак Знак Знак Знак Знак"/>
    <w:basedOn w:val="a3"/>
    <w:uiPriority w:val="99"/>
    <w:rsid w:val="00AD771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0">
    <w:name w:val="Справа"/>
    <w:basedOn w:val="a3"/>
    <w:uiPriority w:val="99"/>
    <w:rsid w:val="00AD7710"/>
    <w:pPr>
      <w:suppressAutoHyphens w:val="0"/>
      <w:spacing w:after="120" w:line="240" w:lineRule="auto"/>
      <w:ind w:firstLine="0"/>
      <w:jc w:val="right"/>
    </w:pPr>
    <w:rPr>
      <w:bCs w:val="0"/>
      <w:sz w:val="28"/>
      <w:szCs w:val="28"/>
      <w:lang w:eastAsia="ru-RU"/>
    </w:rPr>
  </w:style>
  <w:style w:type="paragraph" w:customStyle="1" w:styleId="afffffff1">
    <w:name w:val="Слева (без отступа)"/>
    <w:basedOn w:val="a3"/>
    <w:uiPriority w:val="99"/>
    <w:rsid w:val="00AD7710"/>
    <w:pPr>
      <w:suppressAutoHyphens w:val="0"/>
      <w:spacing w:after="120" w:line="240" w:lineRule="auto"/>
      <w:ind w:firstLine="0"/>
    </w:pPr>
    <w:rPr>
      <w:bCs w:val="0"/>
      <w:sz w:val="28"/>
      <w:szCs w:val="28"/>
      <w:lang w:eastAsia="ru-RU"/>
    </w:rPr>
  </w:style>
  <w:style w:type="character" w:customStyle="1" w:styleId="afffffff2">
    <w:name w:val="Стиль полужирный Красный"/>
    <w:uiPriority w:val="99"/>
    <w:rsid w:val="00AD7710"/>
    <w:rPr>
      <w:rFonts w:ascii="Times New Roman" w:hAnsi="Times New Roman"/>
      <w:color w:val="auto"/>
    </w:rPr>
  </w:style>
  <w:style w:type="paragraph" w:styleId="afffffff3">
    <w:name w:val="List Bullet"/>
    <w:basedOn w:val="a3"/>
    <w:uiPriority w:val="99"/>
    <w:rsid w:val="00AD7710"/>
    <w:pPr>
      <w:tabs>
        <w:tab w:val="left" w:pos="1134"/>
        <w:tab w:val="num" w:pos="1440"/>
      </w:tabs>
      <w:suppressAutoHyphens w:val="0"/>
      <w:spacing w:after="120" w:line="288" w:lineRule="auto"/>
      <w:ind w:left="1440" w:hanging="360"/>
    </w:pPr>
    <w:rPr>
      <w:bCs w:val="0"/>
      <w:sz w:val="28"/>
      <w:szCs w:val="28"/>
      <w:lang w:eastAsia="ru-RU"/>
    </w:rPr>
  </w:style>
  <w:style w:type="paragraph" w:customStyle="1" w:styleId="BodyTextIndent1">
    <w:name w:val="Body Text Indent1"/>
    <w:aliases w:val="текст"/>
    <w:basedOn w:val="a3"/>
    <w:uiPriority w:val="99"/>
    <w:rsid w:val="00AD7710"/>
    <w:pPr>
      <w:suppressAutoHyphens w:val="0"/>
      <w:ind w:left="540" w:firstLine="27"/>
    </w:pPr>
    <w:rPr>
      <w:bCs w:val="0"/>
      <w:sz w:val="28"/>
      <w:szCs w:val="28"/>
      <w:lang w:eastAsia="ru-RU"/>
    </w:rPr>
  </w:style>
  <w:style w:type="paragraph" w:styleId="afffffff4">
    <w:name w:val="caption"/>
    <w:basedOn w:val="a3"/>
    <w:next w:val="a3"/>
    <w:uiPriority w:val="99"/>
    <w:qFormat/>
    <w:rsid w:val="00AD7710"/>
    <w:pPr>
      <w:suppressAutoHyphens w:val="0"/>
      <w:autoSpaceDE w:val="0"/>
      <w:autoSpaceDN w:val="0"/>
      <w:spacing w:before="360" w:line="240" w:lineRule="auto"/>
      <w:ind w:firstLine="0"/>
      <w:jc w:val="left"/>
    </w:pPr>
    <w:rPr>
      <w:bCs w:val="0"/>
      <w:sz w:val="24"/>
      <w:szCs w:val="24"/>
      <w:lang w:eastAsia="ru-RU"/>
    </w:rPr>
  </w:style>
  <w:style w:type="paragraph" w:customStyle="1" w:styleId="lev2">
    <w:name w:val="lev2"/>
    <w:basedOn w:val="afe"/>
    <w:uiPriority w:val="99"/>
    <w:rsid w:val="00AD7710"/>
    <w:pPr>
      <w:tabs>
        <w:tab w:val="clear" w:pos="9360"/>
        <w:tab w:val="num" w:pos="927"/>
      </w:tabs>
      <w:suppressAutoHyphens w:val="0"/>
      <w:ind w:firstLine="567"/>
      <w:jc w:val="both"/>
    </w:pPr>
    <w:rPr>
      <w:color w:val="000000"/>
      <w:sz w:val="24"/>
      <w:szCs w:val="24"/>
      <w:lang w:eastAsia="ru-RU"/>
    </w:rPr>
  </w:style>
  <w:style w:type="table" w:styleId="afffffff5">
    <w:name w:val="Table Grid"/>
    <w:basedOn w:val="a5"/>
    <w:uiPriority w:val="99"/>
    <w:rsid w:val="00AD77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6">
    <w:name w:val="Plain Text"/>
    <w:basedOn w:val="a3"/>
    <w:link w:val="afffffff7"/>
    <w:rsid w:val="00AD7710"/>
    <w:pPr>
      <w:suppressAutoHyphens w:val="0"/>
      <w:spacing w:line="240" w:lineRule="auto"/>
      <w:ind w:firstLine="0"/>
      <w:jc w:val="left"/>
    </w:pPr>
    <w:rPr>
      <w:rFonts w:ascii="Courier New" w:hAnsi="Courier New" w:cs="Courier New"/>
      <w:bCs w:val="0"/>
      <w:sz w:val="20"/>
      <w:szCs w:val="20"/>
      <w:lang w:eastAsia="ru-RU"/>
    </w:rPr>
  </w:style>
  <w:style w:type="character" w:customStyle="1" w:styleId="afffffff7">
    <w:name w:val="Текст Знак"/>
    <w:basedOn w:val="a4"/>
    <w:link w:val="afffffff6"/>
    <w:locked/>
    <w:rsid w:val="00AD7710"/>
    <w:rPr>
      <w:rFonts w:ascii="Courier New" w:hAnsi="Courier New" w:cs="Times New Roman"/>
      <w:lang w:val="ru-RU" w:eastAsia="ru-RU"/>
    </w:rPr>
  </w:style>
  <w:style w:type="paragraph" w:customStyle="1" w:styleId="1ffd">
    <w:name w:val="1_раздел"/>
    <w:basedOn w:val="a3"/>
    <w:uiPriority w:val="99"/>
    <w:rsid w:val="00AD7710"/>
    <w:pPr>
      <w:keepNext/>
      <w:tabs>
        <w:tab w:val="num" w:pos="2268"/>
      </w:tabs>
      <w:spacing w:before="480" w:after="360" w:line="240" w:lineRule="auto"/>
      <w:ind w:left="2268" w:hanging="2268"/>
      <w:jc w:val="left"/>
      <w:outlineLvl w:val="0"/>
    </w:pPr>
    <w:rPr>
      <w:rFonts w:ascii="Verdana" w:hAnsi="Verdana"/>
      <w:b/>
      <w:bCs w:val="0"/>
      <w:sz w:val="36"/>
      <w:szCs w:val="20"/>
      <w:lang w:eastAsia="ru-RU"/>
    </w:rPr>
  </w:style>
  <w:style w:type="paragraph" w:customStyle="1" w:styleId="2f6">
    <w:name w:val="2_Статья"/>
    <w:basedOn w:val="a3"/>
    <w:uiPriority w:val="99"/>
    <w:rsid w:val="00AD771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c">
    <w:name w:val="3_Пункт"/>
    <w:basedOn w:val="a3"/>
    <w:uiPriority w:val="99"/>
    <w:rsid w:val="00AD771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7">
    <w:name w:val="4_Подпункт"/>
    <w:basedOn w:val="a3"/>
    <w:uiPriority w:val="99"/>
    <w:rsid w:val="00AD771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5">
    <w:name w:val="5_часть"/>
    <w:basedOn w:val="a3"/>
    <w:uiPriority w:val="99"/>
    <w:rsid w:val="00AD771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3">
    <w:name w:val="6_часть"/>
    <w:basedOn w:val="a3"/>
    <w:uiPriority w:val="99"/>
    <w:rsid w:val="00AD771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styleId="2f7">
    <w:name w:val="List Number 2"/>
    <w:basedOn w:val="a1"/>
    <w:uiPriority w:val="99"/>
    <w:rsid w:val="00AD7710"/>
    <w:pPr>
      <w:widowControl w:val="0"/>
      <w:numPr>
        <w:numId w:val="0"/>
      </w:numPr>
      <w:tabs>
        <w:tab w:val="num" w:pos="1800"/>
        <w:tab w:val="num" w:pos="3033"/>
      </w:tabs>
      <w:suppressAutoHyphens w:val="0"/>
      <w:spacing w:before="120" w:line="240" w:lineRule="auto"/>
      <w:ind w:left="3033" w:hanging="360"/>
      <w:contextualSpacing w:val="0"/>
      <w:outlineLvl w:val="1"/>
    </w:pPr>
    <w:rPr>
      <w:bCs w:val="0"/>
      <w:sz w:val="24"/>
      <w:szCs w:val="20"/>
      <w:lang w:eastAsia="ru-RU"/>
    </w:rPr>
  </w:style>
  <w:style w:type="paragraph" w:customStyle="1" w:styleId="331">
    <w:name w:val="Основной текст с отступом 33"/>
    <w:basedOn w:val="2f3"/>
    <w:uiPriority w:val="99"/>
    <w:rsid w:val="00AD7710"/>
    <w:pPr>
      <w:widowControl/>
      <w:tabs>
        <w:tab w:val="clear" w:pos="567"/>
      </w:tabs>
      <w:adjustRightInd/>
      <w:spacing w:line="240" w:lineRule="auto"/>
      <w:ind w:left="0" w:firstLine="720"/>
      <w:textAlignment w:val="auto"/>
    </w:pPr>
  </w:style>
  <w:style w:type="paragraph" w:customStyle="1" w:styleId="222">
    <w:name w:val="Основной текст 22"/>
    <w:basedOn w:val="a3"/>
    <w:uiPriority w:val="99"/>
    <w:rsid w:val="00AD7710"/>
    <w:pPr>
      <w:suppressAutoHyphens w:val="0"/>
      <w:spacing w:line="240" w:lineRule="auto"/>
      <w:ind w:firstLine="0"/>
    </w:pPr>
    <w:rPr>
      <w:bCs w:val="0"/>
      <w:sz w:val="28"/>
      <w:szCs w:val="20"/>
      <w:lang w:eastAsia="ru-RU"/>
    </w:rPr>
  </w:style>
  <w:style w:type="paragraph" w:customStyle="1" w:styleId="2f8">
    <w:name w:val="Знак2"/>
    <w:basedOn w:val="a3"/>
    <w:uiPriority w:val="99"/>
    <w:rsid w:val="00AD7710"/>
    <w:pPr>
      <w:suppressAutoHyphens w:val="0"/>
      <w:spacing w:after="160" w:line="240" w:lineRule="exact"/>
      <w:ind w:firstLine="0"/>
      <w:jc w:val="left"/>
    </w:pPr>
    <w:rPr>
      <w:rFonts w:ascii="Verdana" w:hAnsi="Verdana"/>
      <w:bCs w:val="0"/>
      <w:sz w:val="20"/>
      <w:szCs w:val="20"/>
      <w:lang w:val="en-US" w:eastAsia="en-US"/>
    </w:rPr>
  </w:style>
  <w:style w:type="paragraph" w:customStyle="1" w:styleId="Normal">
    <w:name w:val="Normal Знак"/>
    <w:uiPriority w:val="99"/>
    <w:rsid w:val="00AD7710"/>
    <w:pPr>
      <w:ind w:firstLine="720"/>
      <w:jc w:val="both"/>
    </w:pPr>
    <w:rPr>
      <w:sz w:val="28"/>
      <w:szCs w:val="20"/>
    </w:rPr>
  </w:style>
  <w:style w:type="paragraph" w:customStyle="1" w:styleId="xl75">
    <w:name w:val="xl75"/>
    <w:basedOn w:val="a3"/>
    <w:uiPriority w:val="99"/>
    <w:rsid w:val="00AD7710"/>
    <w:pPr>
      <w:pBdr>
        <w:top w:val="single" w:sz="4" w:space="0" w:color="auto"/>
        <w:left w:val="single" w:sz="4" w:space="0" w:color="auto"/>
        <w:bottom w:val="single" w:sz="4" w:space="0" w:color="auto"/>
        <w:right w:val="single" w:sz="4" w:space="0" w:color="auto"/>
      </w:pBdr>
      <w:shd w:val="clear" w:color="auto" w:fill="CCFFCC"/>
      <w:suppressAutoHyphens w:val="0"/>
      <w:spacing w:before="100" w:beforeAutospacing="1" w:after="100" w:afterAutospacing="1" w:line="240" w:lineRule="auto"/>
      <w:ind w:firstLine="0"/>
      <w:jc w:val="center"/>
      <w:textAlignment w:val="center"/>
    </w:pPr>
    <w:rPr>
      <w:bCs w:val="0"/>
      <w:lang w:eastAsia="ru-RU"/>
    </w:rPr>
  </w:style>
  <w:style w:type="paragraph" w:customStyle="1" w:styleId="xl76">
    <w:name w:val="xl76"/>
    <w:basedOn w:val="a3"/>
    <w:uiPriority w:val="99"/>
    <w:rsid w:val="00AD7710"/>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line="240" w:lineRule="auto"/>
      <w:ind w:firstLine="0"/>
      <w:jc w:val="left"/>
    </w:pPr>
    <w:rPr>
      <w:bCs w:val="0"/>
      <w:lang w:eastAsia="ru-RU"/>
    </w:rPr>
  </w:style>
  <w:style w:type="paragraph" w:customStyle="1" w:styleId="xl77">
    <w:name w:val="xl77"/>
    <w:basedOn w:val="a3"/>
    <w:uiPriority w:val="99"/>
    <w:rsid w:val="00AD7710"/>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line="240" w:lineRule="auto"/>
      <w:ind w:firstLine="0"/>
      <w:jc w:val="left"/>
    </w:pPr>
    <w:rPr>
      <w:bCs w:val="0"/>
      <w:lang w:eastAsia="ru-RU"/>
    </w:rPr>
  </w:style>
  <w:style w:type="paragraph" w:customStyle="1" w:styleId="xl78">
    <w:name w:val="xl78"/>
    <w:basedOn w:val="a3"/>
    <w:uiPriority w:val="99"/>
    <w:rsid w:val="00AD7710"/>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line="240" w:lineRule="auto"/>
      <w:ind w:firstLine="0"/>
      <w:jc w:val="center"/>
      <w:textAlignment w:val="center"/>
    </w:pPr>
    <w:rPr>
      <w:bCs w:val="0"/>
      <w:lang w:eastAsia="ru-RU"/>
    </w:rPr>
  </w:style>
  <w:style w:type="paragraph" w:customStyle="1" w:styleId="xl79">
    <w:name w:val="xl79"/>
    <w:basedOn w:val="a3"/>
    <w:uiPriority w:val="99"/>
    <w:rsid w:val="00AD7710"/>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line="240" w:lineRule="auto"/>
      <w:ind w:firstLine="0"/>
      <w:jc w:val="center"/>
      <w:textAlignment w:val="center"/>
    </w:pPr>
    <w:rPr>
      <w:bCs w:val="0"/>
      <w:lang w:eastAsia="ru-RU"/>
    </w:rPr>
  </w:style>
  <w:style w:type="paragraph" w:customStyle="1" w:styleId="xl80">
    <w:name w:val="xl80"/>
    <w:basedOn w:val="a3"/>
    <w:uiPriority w:val="99"/>
    <w:rsid w:val="00AD7710"/>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line="240" w:lineRule="auto"/>
      <w:ind w:firstLine="0"/>
      <w:jc w:val="center"/>
      <w:textAlignment w:val="center"/>
    </w:pPr>
    <w:rPr>
      <w:bCs w:val="0"/>
      <w:lang w:eastAsia="ru-RU"/>
    </w:rPr>
  </w:style>
  <w:style w:type="paragraph" w:customStyle="1" w:styleId="xl81">
    <w:name w:val="xl81"/>
    <w:basedOn w:val="a3"/>
    <w:uiPriority w:val="99"/>
    <w:rsid w:val="00AD7710"/>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line="240" w:lineRule="auto"/>
      <w:ind w:firstLine="0"/>
      <w:jc w:val="center"/>
      <w:textAlignment w:val="center"/>
    </w:pPr>
    <w:rPr>
      <w:bCs w:val="0"/>
      <w:lang w:eastAsia="ru-RU"/>
    </w:rPr>
  </w:style>
  <w:style w:type="paragraph" w:customStyle="1" w:styleId="xl82">
    <w:name w:val="xl82"/>
    <w:basedOn w:val="a3"/>
    <w:uiPriority w:val="99"/>
    <w:rsid w:val="00AD7710"/>
    <w:pPr>
      <w:pBdr>
        <w:top w:val="single" w:sz="4" w:space="0" w:color="auto"/>
        <w:left w:val="single" w:sz="4" w:space="0" w:color="auto"/>
        <w:bottom w:val="single" w:sz="4" w:space="0" w:color="auto"/>
      </w:pBdr>
      <w:shd w:val="clear" w:color="auto" w:fill="CCFFFF"/>
      <w:suppressAutoHyphens w:val="0"/>
      <w:spacing w:before="100" w:beforeAutospacing="1" w:after="100" w:afterAutospacing="1" w:line="240" w:lineRule="auto"/>
      <w:ind w:firstLine="0"/>
      <w:jc w:val="center"/>
      <w:textAlignment w:val="center"/>
    </w:pPr>
    <w:rPr>
      <w:bCs w:val="0"/>
      <w:lang w:eastAsia="ru-RU"/>
    </w:rPr>
  </w:style>
  <w:style w:type="paragraph" w:customStyle="1" w:styleId="xl83">
    <w:name w:val="xl83"/>
    <w:basedOn w:val="a3"/>
    <w:uiPriority w:val="99"/>
    <w:rsid w:val="00AD7710"/>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line="240" w:lineRule="auto"/>
      <w:ind w:firstLine="0"/>
      <w:jc w:val="center"/>
      <w:textAlignment w:val="center"/>
    </w:pPr>
    <w:rPr>
      <w:bCs w:val="0"/>
      <w:lang w:eastAsia="ru-RU"/>
    </w:rPr>
  </w:style>
  <w:style w:type="paragraph" w:customStyle="1" w:styleId="xl84">
    <w:name w:val="xl84"/>
    <w:basedOn w:val="a3"/>
    <w:uiPriority w:val="99"/>
    <w:rsid w:val="00AD7710"/>
    <w:pPr>
      <w:pBdr>
        <w:top w:val="single" w:sz="4" w:space="0" w:color="auto"/>
        <w:bottom w:val="single" w:sz="4" w:space="0" w:color="auto"/>
      </w:pBdr>
      <w:shd w:val="clear" w:color="auto" w:fill="CCFFFF"/>
      <w:suppressAutoHyphens w:val="0"/>
      <w:spacing w:before="100" w:beforeAutospacing="1" w:after="100" w:afterAutospacing="1" w:line="240" w:lineRule="auto"/>
      <w:ind w:firstLine="0"/>
      <w:jc w:val="center"/>
      <w:textAlignment w:val="center"/>
    </w:pPr>
    <w:rPr>
      <w:bCs w:val="0"/>
      <w:lang w:eastAsia="ru-RU"/>
    </w:rPr>
  </w:style>
  <w:style w:type="paragraph" w:customStyle="1" w:styleId="xl85">
    <w:name w:val="xl85"/>
    <w:basedOn w:val="a3"/>
    <w:uiPriority w:val="99"/>
    <w:rsid w:val="00AD7710"/>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line="240" w:lineRule="auto"/>
      <w:ind w:firstLine="0"/>
      <w:jc w:val="center"/>
      <w:textAlignment w:val="center"/>
    </w:pPr>
    <w:rPr>
      <w:bCs w:val="0"/>
      <w:lang w:eastAsia="ru-RU"/>
    </w:rPr>
  </w:style>
  <w:style w:type="paragraph" w:customStyle="1" w:styleId="xl86">
    <w:name w:val="xl86"/>
    <w:basedOn w:val="a3"/>
    <w:uiPriority w:val="99"/>
    <w:rsid w:val="00AD7710"/>
    <w:pPr>
      <w:pBdr>
        <w:top w:val="single" w:sz="4" w:space="0" w:color="auto"/>
        <w:left w:val="single" w:sz="4" w:space="0" w:color="auto"/>
        <w:bottom w:val="single" w:sz="4" w:space="0" w:color="auto"/>
        <w:right w:val="single" w:sz="4" w:space="0" w:color="auto"/>
      </w:pBdr>
      <w:shd w:val="clear" w:color="auto" w:fill="CCFFFF"/>
      <w:suppressAutoHyphens w:val="0"/>
      <w:spacing w:before="100" w:beforeAutospacing="1" w:after="100" w:afterAutospacing="1" w:line="240" w:lineRule="auto"/>
      <w:ind w:firstLine="0"/>
      <w:jc w:val="center"/>
      <w:textAlignment w:val="center"/>
    </w:pPr>
    <w:rPr>
      <w:bCs w:val="0"/>
      <w:lang w:eastAsia="ru-RU"/>
    </w:rPr>
  </w:style>
  <w:style w:type="paragraph" w:customStyle="1" w:styleId="1ffe">
    <w:name w:val="Знак Знак Знак Знак1"/>
    <w:basedOn w:val="a3"/>
    <w:uiPriority w:val="99"/>
    <w:rsid w:val="00AD7710"/>
    <w:pPr>
      <w:suppressAutoHyphens w:val="0"/>
      <w:spacing w:after="160" w:line="240" w:lineRule="exact"/>
      <w:ind w:firstLine="0"/>
      <w:jc w:val="left"/>
    </w:pPr>
    <w:rPr>
      <w:rFonts w:ascii="Verdana" w:hAnsi="Verdana"/>
      <w:bCs w:val="0"/>
      <w:sz w:val="20"/>
      <w:szCs w:val="20"/>
      <w:lang w:val="en-US" w:eastAsia="en-US"/>
    </w:rPr>
  </w:style>
  <w:style w:type="paragraph" w:customStyle="1" w:styleId="DefaultParagraphFontParaCharChar0">
    <w:name w:val="Default Paragraph Font Para Char Char Знак"/>
    <w:basedOn w:val="a3"/>
    <w:uiPriority w:val="99"/>
    <w:rsid w:val="00AD771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8">
    <w:name w:val="Список многоуровневый"/>
    <w:basedOn w:val="a3"/>
    <w:uiPriority w:val="99"/>
    <w:rsid w:val="00AD7710"/>
    <w:pPr>
      <w:tabs>
        <w:tab w:val="left" w:pos="357"/>
      </w:tabs>
      <w:suppressAutoHyphens w:val="0"/>
      <w:spacing w:before="120" w:after="120" w:line="240" w:lineRule="auto"/>
      <w:ind w:firstLine="0"/>
    </w:pPr>
    <w:rPr>
      <w:bCs w:val="0"/>
      <w:sz w:val="24"/>
      <w:szCs w:val="20"/>
      <w:lang w:eastAsia="ru-RU"/>
    </w:rPr>
  </w:style>
  <w:style w:type="paragraph" w:customStyle="1" w:styleId="afffffff9">
    <w:name w:val="Знак Знак Знак"/>
    <w:basedOn w:val="a3"/>
    <w:uiPriority w:val="99"/>
    <w:rsid w:val="00AD771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a">
    <w:name w:val="Знак Знак Знак Знак Знак Знак Знак"/>
    <w:basedOn w:val="a3"/>
    <w:uiPriority w:val="99"/>
    <w:rsid w:val="00AD771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f">
    <w:name w:val="Знак Знак Знак1 Знак"/>
    <w:basedOn w:val="a3"/>
    <w:uiPriority w:val="99"/>
    <w:rsid w:val="00AD771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FontStyle31">
    <w:name w:val="Font Style31"/>
    <w:uiPriority w:val="99"/>
    <w:rsid w:val="00AD7710"/>
    <w:rPr>
      <w:rFonts w:ascii="Times New Roman" w:hAnsi="Times New Roman"/>
      <w:sz w:val="22"/>
    </w:rPr>
  </w:style>
  <w:style w:type="paragraph" w:customStyle="1" w:styleId="Style1">
    <w:name w:val="Style1"/>
    <w:basedOn w:val="a3"/>
    <w:uiPriority w:val="99"/>
    <w:rsid w:val="00AD7710"/>
    <w:pPr>
      <w:widowControl w:val="0"/>
      <w:suppressAutoHyphens w:val="0"/>
      <w:autoSpaceDE w:val="0"/>
      <w:autoSpaceDN w:val="0"/>
      <w:adjustRightInd w:val="0"/>
      <w:spacing w:line="461" w:lineRule="exact"/>
      <w:ind w:firstLine="1334"/>
      <w:jc w:val="left"/>
    </w:pPr>
    <w:rPr>
      <w:bCs w:val="0"/>
      <w:sz w:val="24"/>
      <w:szCs w:val="24"/>
      <w:lang w:eastAsia="ru-RU"/>
    </w:rPr>
  </w:style>
  <w:style w:type="paragraph" w:customStyle="1" w:styleId="Style2">
    <w:name w:val="Style2"/>
    <w:basedOn w:val="a3"/>
    <w:uiPriority w:val="99"/>
    <w:rsid w:val="00AD7710"/>
    <w:pPr>
      <w:widowControl w:val="0"/>
      <w:suppressAutoHyphens w:val="0"/>
      <w:autoSpaceDE w:val="0"/>
      <w:autoSpaceDN w:val="0"/>
      <w:adjustRightInd w:val="0"/>
      <w:spacing w:line="254" w:lineRule="exact"/>
      <w:ind w:hanging="653"/>
    </w:pPr>
    <w:rPr>
      <w:bCs w:val="0"/>
      <w:sz w:val="24"/>
      <w:szCs w:val="24"/>
      <w:lang w:eastAsia="ru-RU"/>
    </w:rPr>
  </w:style>
  <w:style w:type="paragraph" w:customStyle="1" w:styleId="Style3">
    <w:name w:val="Style3"/>
    <w:basedOn w:val="a3"/>
    <w:uiPriority w:val="99"/>
    <w:rsid w:val="00AD7710"/>
    <w:pPr>
      <w:widowControl w:val="0"/>
      <w:suppressAutoHyphens w:val="0"/>
      <w:autoSpaceDE w:val="0"/>
      <w:autoSpaceDN w:val="0"/>
      <w:adjustRightInd w:val="0"/>
      <w:spacing w:line="240" w:lineRule="auto"/>
      <w:ind w:firstLine="0"/>
    </w:pPr>
    <w:rPr>
      <w:bCs w:val="0"/>
      <w:sz w:val="24"/>
      <w:szCs w:val="24"/>
      <w:lang w:eastAsia="ru-RU"/>
    </w:rPr>
  </w:style>
  <w:style w:type="paragraph" w:customStyle="1" w:styleId="Style4">
    <w:name w:val="Style4"/>
    <w:basedOn w:val="a3"/>
    <w:uiPriority w:val="99"/>
    <w:rsid w:val="00AD7710"/>
    <w:pPr>
      <w:widowControl w:val="0"/>
      <w:suppressAutoHyphens w:val="0"/>
      <w:autoSpaceDE w:val="0"/>
      <w:autoSpaceDN w:val="0"/>
      <w:adjustRightInd w:val="0"/>
      <w:spacing w:line="254" w:lineRule="exact"/>
      <w:ind w:firstLine="504"/>
    </w:pPr>
    <w:rPr>
      <w:bCs w:val="0"/>
      <w:sz w:val="24"/>
      <w:szCs w:val="24"/>
      <w:lang w:eastAsia="ru-RU"/>
    </w:rPr>
  </w:style>
  <w:style w:type="paragraph" w:customStyle="1" w:styleId="Style5">
    <w:name w:val="Style5"/>
    <w:basedOn w:val="a3"/>
    <w:uiPriority w:val="99"/>
    <w:rsid w:val="00AD7710"/>
    <w:pPr>
      <w:widowControl w:val="0"/>
      <w:suppressAutoHyphens w:val="0"/>
      <w:autoSpaceDE w:val="0"/>
      <w:autoSpaceDN w:val="0"/>
      <w:adjustRightInd w:val="0"/>
      <w:spacing w:line="264" w:lineRule="exact"/>
      <w:ind w:firstLine="0"/>
      <w:jc w:val="left"/>
    </w:pPr>
    <w:rPr>
      <w:bCs w:val="0"/>
      <w:sz w:val="24"/>
      <w:szCs w:val="24"/>
      <w:lang w:eastAsia="ru-RU"/>
    </w:rPr>
  </w:style>
  <w:style w:type="paragraph" w:customStyle="1" w:styleId="Style6">
    <w:name w:val="Style6"/>
    <w:basedOn w:val="a3"/>
    <w:uiPriority w:val="99"/>
    <w:rsid w:val="00AD7710"/>
    <w:pPr>
      <w:widowControl w:val="0"/>
      <w:suppressAutoHyphens w:val="0"/>
      <w:autoSpaceDE w:val="0"/>
      <w:autoSpaceDN w:val="0"/>
      <w:adjustRightInd w:val="0"/>
      <w:spacing w:line="240" w:lineRule="auto"/>
      <w:ind w:firstLine="0"/>
      <w:jc w:val="left"/>
    </w:pPr>
    <w:rPr>
      <w:bCs w:val="0"/>
      <w:sz w:val="24"/>
      <w:szCs w:val="24"/>
      <w:lang w:eastAsia="ru-RU"/>
    </w:rPr>
  </w:style>
  <w:style w:type="paragraph" w:customStyle="1" w:styleId="Style7">
    <w:name w:val="Style7"/>
    <w:basedOn w:val="a3"/>
    <w:uiPriority w:val="99"/>
    <w:rsid w:val="00AD7710"/>
    <w:pPr>
      <w:widowControl w:val="0"/>
      <w:suppressAutoHyphens w:val="0"/>
      <w:autoSpaceDE w:val="0"/>
      <w:autoSpaceDN w:val="0"/>
      <w:adjustRightInd w:val="0"/>
      <w:spacing w:line="252" w:lineRule="exact"/>
      <w:ind w:firstLine="514"/>
    </w:pPr>
    <w:rPr>
      <w:bCs w:val="0"/>
      <w:sz w:val="24"/>
      <w:szCs w:val="24"/>
      <w:lang w:eastAsia="ru-RU"/>
    </w:rPr>
  </w:style>
  <w:style w:type="paragraph" w:customStyle="1" w:styleId="Style8">
    <w:name w:val="Style8"/>
    <w:basedOn w:val="a3"/>
    <w:uiPriority w:val="99"/>
    <w:rsid w:val="00AD7710"/>
    <w:pPr>
      <w:widowControl w:val="0"/>
      <w:suppressAutoHyphens w:val="0"/>
      <w:autoSpaceDE w:val="0"/>
      <w:autoSpaceDN w:val="0"/>
      <w:adjustRightInd w:val="0"/>
      <w:spacing w:line="256" w:lineRule="exact"/>
      <w:ind w:firstLine="0"/>
    </w:pPr>
    <w:rPr>
      <w:bCs w:val="0"/>
      <w:sz w:val="24"/>
      <w:szCs w:val="24"/>
      <w:lang w:eastAsia="ru-RU"/>
    </w:rPr>
  </w:style>
  <w:style w:type="paragraph" w:customStyle="1" w:styleId="Style9">
    <w:name w:val="Style9"/>
    <w:basedOn w:val="a3"/>
    <w:uiPriority w:val="99"/>
    <w:rsid w:val="00AD7710"/>
    <w:pPr>
      <w:widowControl w:val="0"/>
      <w:suppressAutoHyphens w:val="0"/>
      <w:autoSpaceDE w:val="0"/>
      <w:autoSpaceDN w:val="0"/>
      <w:adjustRightInd w:val="0"/>
      <w:spacing w:line="264" w:lineRule="exact"/>
      <w:ind w:hanging="643"/>
      <w:jc w:val="left"/>
    </w:pPr>
    <w:rPr>
      <w:bCs w:val="0"/>
      <w:sz w:val="24"/>
      <w:szCs w:val="24"/>
      <w:lang w:eastAsia="ru-RU"/>
    </w:rPr>
  </w:style>
  <w:style w:type="paragraph" w:customStyle="1" w:styleId="Style10">
    <w:name w:val="Style10"/>
    <w:basedOn w:val="a3"/>
    <w:uiPriority w:val="99"/>
    <w:rsid w:val="00AD7710"/>
    <w:pPr>
      <w:widowControl w:val="0"/>
      <w:suppressAutoHyphens w:val="0"/>
      <w:autoSpaceDE w:val="0"/>
      <w:autoSpaceDN w:val="0"/>
      <w:adjustRightInd w:val="0"/>
      <w:spacing w:line="240" w:lineRule="auto"/>
      <w:ind w:firstLine="0"/>
      <w:jc w:val="left"/>
    </w:pPr>
    <w:rPr>
      <w:bCs w:val="0"/>
      <w:sz w:val="24"/>
      <w:szCs w:val="24"/>
      <w:lang w:eastAsia="ru-RU"/>
    </w:rPr>
  </w:style>
  <w:style w:type="paragraph" w:customStyle="1" w:styleId="Style11">
    <w:name w:val="Style11"/>
    <w:basedOn w:val="a3"/>
    <w:uiPriority w:val="99"/>
    <w:rsid w:val="00AD7710"/>
    <w:pPr>
      <w:widowControl w:val="0"/>
      <w:suppressAutoHyphens w:val="0"/>
      <w:autoSpaceDE w:val="0"/>
      <w:autoSpaceDN w:val="0"/>
      <w:adjustRightInd w:val="0"/>
      <w:spacing w:line="250" w:lineRule="exact"/>
      <w:ind w:hanging="634"/>
    </w:pPr>
    <w:rPr>
      <w:bCs w:val="0"/>
      <w:sz w:val="24"/>
      <w:szCs w:val="24"/>
      <w:lang w:eastAsia="ru-RU"/>
    </w:rPr>
  </w:style>
  <w:style w:type="paragraph" w:customStyle="1" w:styleId="Style15">
    <w:name w:val="Style15"/>
    <w:basedOn w:val="a3"/>
    <w:uiPriority w:val="99"/>
    <w:rsid w:val="00AD7710"/>
    <w:pPr>
      <w:widowControl w:val="0"/>
      <w:suppressAutoHyphens w:val="0"/>
      <w:autoSpaceDE w:val="0"/>
      <w:autoSpaceDN w:val="0"/>
      <w:adjustRightInd w:val="0"/>
      <w:spacing w:line="254" w:lineRule="exact"/>
      <w:ind w:firstLine="0"/>
    </w:pPr>
    <w:rPr>
      <w:bCs w:val="0"/>
      <w:sz w:val="24"/>
      <w:szCs w:val="24"/>
      <w:lang w:eastAsia="ru-RU"/>
    </w:rPr>
  </w:style>
  <w:style w:type="paragraph" w:customStyle="1" w:styleId="Style18">
    <w:name w:val="Style18"/>
    <w:basedOn w:val="a3"/>
    <w:uiPriority w:val="99"/>
    <w:rsid w:val="00AD7710"/>
    <w:pPr>
      <w:widowControl w:val="0"/>
      <w:suppressAutoHyphens w:val="0"/>
      <w:autoSpaceDE w:val="0"/>
      <w:autoSpaceDN w:val="0"/>
      <w:adjustRightInd w:val="0"/>
      <w:spacing w:line="240" w:lineRule="auto"/>
      <w:ind w:firstLine="0"/>
      <w:jc w:val="left"/>
    </w:pPr>
    <w:rPr>
      <w:bCs w:val="0"/>
      <w:sz w:val="24"/>
      <w:szCs w:val="24"/>
      <w:lang w:eastAsia="ru-RU"/>
    </w:rPr>
  </w:style>
  <w:style w:type="paragraph" w:customStyle="1" w:styleId="Style20">
    <w:name w:val="Style20"/>
    <w:basedOn w:val="a3"/>
    <w:uiPriority w:val="99"/>
    <w:rsid w:val="00AD7710"/>
    <w:pPr>
      <w:widowControl w:val="0"/>
      <w:suppressAutoHyphens w:val="0"/>
      <w:autoSpaceDE w:val="0"/>
      <w:autoSpaceDN w:val="0"/>
      <w:adjustRightInd w:val="0"/>
      <w:spacing w:line="240" w:lineRule="auto"/>
      <w:ind w:firstLine="0"/>
      <w:jc w:val="left"/>
    </w:pPr>
    <w:rPr>
      <w:bCs w:val="0"/>
      <w:sz w:val="24"/>
      <w:szCs w:val="24"/>
      <w:lang w:eastAsia="ru-RU"/>
    </w:rPr>
  </w:style>
  <w:style w:type="character" w:customStyle="1" w:styleId="FontStyle24">
    <w:name w:val="Font Style24"/>
    <w:uiPriority w:val="99"/>
    <w:rsid w:val="00AD7710"/>
    <w:rPr>
      <w:rFonts w:ascii="Times New Roman" w:hAnsi="Times New Roman"/>
      <w:b/>
      <w:i/>
      <w:sz w:val="24"/>
    </w:rPr>
  </w:style>
  <w:style w:type="character" w:customStyle="1" w:styleId="FontStyle27">
    <w:name w:val="Font Style27"/>
    <w:uiPriority w:val="99"/>
    <w:rsid w:val="00AD7710"/>
    <w:rPr>
      <w:rFonts w:ascii="Times New Roman" w:hAnsi="Times New Roman"/>
      <w:b/>
      <w:sz w:val="22"/>
    </w:rPr>
  </w:style>
  <w:style w:type="character" w:customStyle="1" w:styleId="FontStyle29">
    <w:name w:val="Font Style29"/>
    <w:uiPriority w:val="99"/>
    <w:rsid w:val="00AD7710"/>
    <w:rPr>
      <w:rFonts w:ascii="Times New Roman" w:hAnsi="Times New Roman"/>
      <w:b/>
      <w:sz w:val="22"/>
    </w:rPr>
  </w:style>
  <w:style w:type="character" w:customStyle="1" w:styleId="FontStyle30">
    <w:name w:val="Font Style30"/>
    <w:uiPriority w:val="99"/>
    <w:rsid w:val="00AD7710"/>
    <w:rPr>
      <w:rFonts w:ascii="Times New Roman" w:hAnsi="Times New Roman"/>
      <w:spacing w:val="-10"/>
      <w:sz w:val="22"/>
    </w:rPr>
  </w:style>
  <w:style w:type="character" w:customStyle="1" w:styleId="FontStyle37">
    <w:name w:val="Font Style37"/>
    <w:uiPriority w:val="99"/>
    <w:rsid w:val="00AD7710"/>
    <w:rPr>
      <w:rFonts w:ascii="Times New Roman" w:hAnsi="Times New Roman"/>
      <w:sz w:val="18"/>
    </w:rPr>
  </w:style>
  <w:style w:type="character" w:customStyle="1" w:styleId="FontStyle39">
    <w:name w:val="Font Style39"/>
    <w:uiPriority w:val="99"/>
    <w:rsid w:val="00AD7710"/>
    <w:rPr>
      <w:rFonts w:ascii="Times New Roman" w:hAnsi="Times New Roman"/>
      <w:b/>
      <w:sz w:val="18"/>
    </w:rPr>
  </w:style>
  <w:style w:type="paragraph" w:customStyle="1" w:styleId="Style14">
    <w:name w:val="Style14"/>
    <w:basedOn w:val="a3"/>
    <w:uiPriority w:val="99"/>
    <w:rsid w:val="00AD7710"/>
    <w:pPr>
      <w:widowControl w:val="0"/>
      <w:suppressAutoHyphens w:val="0"/>
      <w:autoSpaceDE w:val="0"/>
      <w:autoSpaceDN w:val="0"/>
      <w:adjustRightInd w:val="0"/>
      <w:spacing w:line="240" w:lineRule="auto"/>
      <w:ind w:firstLine="0"/>
      <w:jc w:val="left"/>
    </w:pPr>
    <w:rPr>
      <w:bCs w:val="0"/>
      <w:sz w:val="24"/>
      <w:szCs w:val="24"/>
      <w:lang w:eastAsia="ru-RU"/>
    </w:rPr>
  </w:style>
  <w:style w:type="character" w:customStyle="1" w:styleId="FontStyle35">
    <w:name w:val="Font Style35"/>
    <w:uiPriority w:val="99"/>
    <w:rsid w:val="00AD7710"/>
    <w:rPr>
      <w:rFonts w:ascii="Times New Roman" w:hAnsi="Times New Roman"/>
      <w:i/>
      <w:sz w:val="22"/>
    </w:rPr>
  </w:style>
  <w:style w:type="character" w:customStyle="1" w:styleId="FontStyle36">
    <w:name w:val="Font Style36"/>
    <w:uiPriority w:val="99"/>
    <w:rsid w:val="00AD7710"/>
    <w:rPr>
      <w:rFonts w:ascii="Times New Roman" w:hAnsi="Times New Roman"/>
      <w:spacing w:val="-10"/>
      <w:sz w:val="20"/>
    </w:rPr>
  </w:style>
  <w:style w:type="character" w:customStyle="1" w:styleId="FontStyle38">
    <w:name w:val="Font Style38"/>
    <w:uiPriority w:val="99"/>
    <w:rsid w:val="00AD7710"/>
    <w:rPr>
      <w:rFonts w:ascii="Times New Roman" w:hAnsi="Times New Roman"/>
      <w:b/>
      <w:spacing w:val="-10"/>
      <w:sz w:val="22"/>
    </w:rPr>
  </w:style>
  <w:style w:type="character" w:styleId="afffffffb">
    <w:name w:val="footnote reference"/>
    <w:basedOn w:val="a4"/>
    <w:uiPriority w:val="99"/>
    <w:rsid w:val="00AD7710"/>
    <w:rPr>
      <w:rFonts w:cs="Times New Roman"/>
      <w:vertAlign w:val="superscript"/>
    </w:rPr>
  </w:style>
  <w:style w:type="character" w:customStyle="1" w:styleId="FontStyle12">
    <w:name w:val="Font Style12"/>
    <w:uiPriority w:val="99"/>
    <w:rsid w:val="00AD7710"/>
    <w:rPr>
      <w:rFonts w:ascii="Times New Roman" w:hAnsi="Times New Roman"/>
      <w:spacing w:val="-10"/>
      <w:sz w:val="22"/>
    </w:rPr>
  </w:style>
  <w:style w:type="character" w:customStyle="1" w:styleId="610">
    <w:name w:val="Знак Знак61"/>
    <w:uiPriority w:val="99"/>
    <w:semiHidden/>
    <w:locked/>
    <w:rsid w:val="00AD7710"/>
    <w:rPr>
      <w:snapToGrid w:val="0"/>
      <w:lang w:val="ru-RU" w:eastAsia="ru-RU"/>
    </w:rPr>
  </w:style>
  <w:style w:type="character" w:customStyle="1" w:styleId="130">
    <w:name w:val="Знак Знак13"/>
    <w:uiPriority w:val="99"/>
    <w:rsid w:val="00AD7710"/>
    <w:rPr>
      <w:rFonts w:ascii="Times New Roman" w:hAnsi="Times New Roman"/>
      <w:b/>
      <w:sz w:val="28"/>
      <w:lang w:eastAsia="ru-RU"/>
    </w:rPr>
  </w:style>
  <w:style w:type="character" w:customStyle="1" w:styleId="afffffffc">
    <w:name w:val="Основной текст Знак"/>
    <w:uiPriority w:val="99"/>
    <w:rsid w:val="00AD7710"/>
    <w:rPr>
      <w:sz w:val="28"/>
      <w:lang w:val="ru-RU"/>
    </w:rPr>
  </w:style>
  <w:style w:type="paragraph" w:customStyle="1" w:styleId="heading22">
    <w:name w:val="heading 2.Заголовок 2 Знак"/>
    <w:basedOn w:val="a3"/>
    <w:next w:val="a3"/>
    <w:uiPriority w:val="99"/>
    <w:rsid w:val="00AD7710"/>
    <w:pPr>
      <w:keepNext/>
      <w:tabs>
        <w:tab w:val="num" w:pos="576"/>
        <w:tab w:val="num" w:pos="1134"/>
      </w:tabs>
      <w:autoSpaceDE w:val="0"/>
      <w:autoSpaceDN w:val="0"/>
      <w:spacing w:before="240" w:after="120" w:line="240" w:lineRule="auto"/>
      <w:ind w:left="1134" w:hanging="567"/>
      <w:jc w:val="left"/>
      <w:outlineLvl w:val="1"/>
    </w:pPr>
    <w:rPr>
      <w:b/>
      <w:sz w:val="28"/>
      <w:szCs w:val="28"/>
      <w:lang w:eastAsia="ru-RU"/>
    </w:rPr>
  </w:style>
  <w:style w:type="paragraph" w:customStyle="1" w:styleId="1fff0">
    <w:name w:val="м1"/>
    <w:basedOn w:val="affffff3"/>
    <w:link w:val="1fff1"/>
    <w:uiPriority w:val="99"/>
    <w:rsid w:val="00AD7710"/>
    <w:pPr>
      <w:tabs>
        <w:tab w:val="num" w:pos="720"/>
      </w:tabs>
      <w:suppressAutoHyphens w:val="0"/>
      <w:spacing w:before="120" w:after="200" w:line="240" w:lineRule="auto"/>
      <w:ind w:left="720" w:hanging="360"/>
      <w:contextualSpacing/>
    </w:pPr>
    <w:rPr>
      <w:sz w:val="24"/>
      <w:szCs w:val="20"/>
      <w:lang w:eastAsia="en-US"/>
    </w:rPr>
  </w:style>
  <w:style w:type="character" w:customStyle="1" w:styleId="1fff1">
    <w:name w:val="м1 Знак"/>
    <w:link w:val="1fff0"/>
    <w:uiPriority w:val="99"/>
    <w:locked/>
    <w:rsid w:val="00AD7710"/>
    <w:rPr>
      <w:sz w:val="24"/>
      <w:lang w:eastAsia="en-US"/>
    </w:rPr>
  </w:style>
  <w:style w:type="character" w:customStyle="1" w:styleId="160">
    <w:name w:val="Знак Знак16"/>
    <w:uiPriority w:val="99"/>
    <w:rsid w:val="00AD7710"/>
    <w:rPr>
      <w:rFonts w:ascii="Times New Roman" w:hAnsi="Times New Roman"/>
      <w:b/>
      <w:i/>
      <w:sz w:val="24"/>
      <w:lang w:eastAsia="en-US"/>
    </w:rPr>
  </w:style>
  <w:style w:type="paragraph" w:customStyle="1" w:styleId="12">
    <w:name w:val="з1"/>
    <w:basedOn w:val="1"/>
    <w:link w:val="1fff2"/>
    <w:uiPriority w:val="99"/>
    <w:rsid w:val="00AD7710"/>
    <w:pPr>
      <w:keepLines w:val="0"/>
      <w:pageBreakBefore w:val="0"/>
      <w:numPr>
        <w:ilvl w:val="1"/>
        <w:numId w:val="26"/>
      </w:numPr>
      <w:tabs>
        <w:tab w:val="num" w:pos="708"/>
      </w:tabs>
      <w:suppressAutoHyphens w:val="0"/>
      <w:spacing w:before="240" w:after="60"/>
      <w:ind w:left="2126" w:hanging="708"/>
    </w:pPr>
    <w:rPr>
      <w:kern w:val="32"/>
      <w:sz w:val="28"/>
      <w:szCs w:val="24"/>
      <w:lang w:val="en-US" w:eastAsia="en-US"/>
    </w:rPr>
  </w:style>
  <w:style w:type="character" w:customStyle="1" w:styleId="1fff2">
    <w:name w:val="з1 Знак"/>
    <w:link w:val="12"/>
    <w:uiPriority w:val="99"/>
    <w:locked/>
    <w:rsid w:val="00AD7710"/>
    <w:rPr>
      <w:b/>
      <w:bCs/>
      <w:kern w:val="32"/>
      <w:sz w:val="28"/>
      <w:szCs w:val="24"/>
      <w:lang w:val="en-US" w:eastAsia="en-US"/>
    </w:rPr>
  </w:style>
  <w:style w:type="paragraph" w:customStyle="1" w:styleId="22">
    <w:name w:val="з2"/>
    <w:basedOn w:val="2"/>
    <w:link w:val="2f9"/>
    <w:uiPriority w:val="99"/>
    <w:rsid w:val="00AD7710"/>
    <w:pPr>
      <w:numPr>
        <w:ilvl w:val="2"/>
        <w:numId w:val="26"/>
      </w:numPr>
      <w:tabs>
        <w:tab w:val="clear" w:pos="1700"/>
        <w:tab w:val="num" w:pos="2835"/>
      </w:tabs>
      <w:suppressAutoHyphens w:val="0"/>
      <w:spacing w:before="240" w:after="60" w:line="240" w:lineRule="auto"/>
      <w:ind w:left="792" w:hanging="432"/>
    </w:pPr>
    <w:rPr>
      <w:i/>
      <w:iCs/>
      <w:szCs w:val="28"/>
      <w:lang w:val="en-US" w:eastAsia="en-US"/>
    </w:rPr>
  </w:style>
  <w:style w:type="character" w:customStyle="1" w:styleId="2f9">
    <w:name w:val="з2 Знак"/>
    <w:link w:val="22"/>
    <w:uiPriority w:val="99"/>
    <w:locked/>
    <w:rsid w:val="00AD7710"/>
    <w:rPr>
      <w:b/>
      <w:bCs/>
      <w:i/>
      <w:iCs/>
      <w:sz w:val="24"/>
      <w:szCs w:val="28"/>
      <w:lang w:val="en-US" w:eastAsia="en-US"/>
    </w:rPr>
  </w:style>
  <w:style w:type="paragraph" w:customStyle="1" w:styleId="3d">
    <w:name w:val="з3"/>
    <w:basedOn w:val="22"/>
    <w:link w:val="3e"/>
    <w:uiPriority w:val="99"/>
    <w:rsid w:val="00AD7710"/>
    <w:pPr>
      <w:tabs>
        <w:tab w:val="num" w:pos="360"/>
      </w:tabs>
      <w:ind w:left="360" w:hanging="360"/>
    </w:pPr>
    <w:rPr>
      <w:bCs w:val="0"/>
      <w:iCs w:val="0"/>
      <w:sz w:val="28"/>
      <w:szCs w:val="20"/>
      <w:lang w:val="ru-RU"/>
    </w:rPr>
  </w:style>
  <w:style w:type="character" w:customStyle="1" w:styleId="3e">
    <w:name w:val="з3 Знак"/>
    <w:link w:val="3d"/>
    <w:uiPriority w:val="99"/>
    <w:locked/>
    <w:rsid w:val="00AD7710"/>
    <w:rPr>
      <w:b/>
      <w:i/>
      <w:sz w:val="28"/>
      <w:lang w:eastAsia="en-US"/>
    </w:rPr>
  </w:style>
  <w:style w:type="paragraph" w:customStyle="1" w:styleId="xl87">
    <w:name w:val="xl87"/>
    <w:basedOn w:val="a3"/>
    <w:uiPriority w:val="99"/>
    <w:rsid w:val="00AD771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jc w:val="left"/>
    </w:pPr>
    <w:rPr>
      <w:bCs w:val="0"/>
      <w:sz w:val="16"/>
      <w:szCs w:val="16"/>
      <w:lang w:eastAsia="ru-RU"/>
    </w:rPr>
  </w:style>
  <w:style w:type="paragraph" w:customStyle="1" w:styleId="xl88">
    <w:name w:val="xl88"/>
    <w:basedOn w:val="a3"/>
    <w:uiPriority w:val="99"/>
    <w:rsid w:val="00AD771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jc w:val="center"/>
    </w:pPr>
    <w:rPr>
      <w:bCs w:val="0"/>
      <w:sz w:val="16"/>
      <w:szCs w:val="16"/>
      <w:lang w:eastAsia="ru-RU"/>
    </w:rPr>
  </w:style>
  <w:style w:type="paragraph" w:customStyle="1" w:styleId="xl89">
    <w:name w:val="xl89"/>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bCs w:val="0"/>
      <w:sz w:val="16"/>
      <w:szCs w:val="16"/>
      <w:lang w:eastAsia="ru-RU"/>
    </w:rPr>
  </w:style>
  <w:style w:type="paragraph" w:customStyle="1" w:styleId="xl90">
    <w:name w:val="xl90"/>
    <w:basedOn w:val="a3"/>
    <w:uiPriority w:val="99"/>
    <w:rsid w:val="00AD771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jc w:val="left"/>
    </w:pPr>
    <w:rPr>
      <w:bCs w:val="0"/>
      <w:sz w:val="16"/>
      <w:szCs w:val="16"/>
      <w:lang w:eastAsia="ru-RU"/>
    </w:rPr>
  </w:style>
  <w:style w:type="paragraph" w:customStyle="1" w:styleId="xl91">
    <w:name w:val="xl91"/>
    <w:basedOn w:val="a3"/>
    <w:uiPriority w:val="99"/>
    <w:rsid w:val="00AD771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jc w:val="left"/>
    </w:pPr>
    <w:rPr>
      <w:bCs w:val="0"/>
      <w:sz w:val="16"/>
      <w:szCs w:val="16"/>
      <w:lang w:eastAsia="ru-RU"/>
    </w:rPr>
  </w:style>
  <w:style w:type="paragraph" w:customStyle="1" w:styleId="xl92">
    <w:name w:val="xl92"/>
    <w:basedOn w:val="a3"/>
    <w:uiPriority w:val="99"/>
    <w:rsid w:val="00AD771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jc w:val="left"/>
    </w:pPr>
    <w:rPr>
      <w:bCs w:val="0"/>
      <w:sz w:val="16"/>
      <w:szCs w:val="16"/>
      <w:lang w:eastAsia="ru-RU"/>
    </w:rPr>
  </w:style>
  <w:style w:type="paragraph" w:customStyle="1" w:styleId="xl93">
    <w:name w:val="xl93"/>
    <w:basedOn w:val="a3"/>
    <w:uiPriority w:val="99"/>
    <w:rsid w:val="00AD771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jc w:val="left"/>
    </w:pPr>
    <w:rPr>
      <w:bCs w:val="0"/>
      <w:sz w:val="16"/>
      <w:szCs w:val="16"/>
      <w:lang w:eastAsia="ru-RU"/>
    </w:rPr>
  </w:style>
  <w:style w:type="paragraph" w:customStyle="1" w:styleId="xl94">
    <w:name w:val="xl94"/>
    <w:basedOn w:val="a3"/>
    <w:uiPriority w:val="99"/>
    <w:rsid w:val="00AD771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jc w:val="left"/>
    </w:pPr>
    <w:rPr>
      <w:bCs w:val="0"/>
      <w:sz w:val="16"/>
      <w:szCs w:val="16"/>
      <w:lang w:eastAsia="ru-RU"/>
    </w:rPr>
  </w:style>
  <w:style w:type="paragraph" w:customStyle="1" w:styleId="xl95">
    <w:name w:val="xl95"/>
    <w:basedOn w:val="a3"/>
    <w:uiPriority w:val="99"/>
    <w:rsid w:val="00AD771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jc w:val="center"/>
    </w:pPr>
    <w:rPr>
      <w:bCs w:val="0"/>
      <w:sz w:val="16"/>
      <w:szCs w:val="16"/>
      <w:lang w:eastAsia="ru-RU"/>
    </w:rPr>
  </w:style>
  <w:style w:type="paragraph" w:customStyle="1" w:styleId="xl96">
    <w:name w:val="xl96"/>
    <w:basedOn w:val="a3"/>
    <w:uiPriority w:val="99"/>
    <w:rsid w:val="00AD771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jc w:val="left"/>
    </w:pPr>
    <w:rPr>
      <w:bCs w:val="0"/>
      <w:sz w:val="16"/>
      <w:szCs w:val="16"/>
      <w:lang w:eastAsia="ru-RU"/>
    </w:rPr>
  </w:style>
  <w:style w:type="paragraph" w:customStyle="1" w:styleId="xl97">
    <w:name w:val="xl97"/>
    <w:basedOn w:val="a3"/>
    <w:uiPriority w:val="99"/>
    <w:rsid w:val="00AD771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jc w:val="left"/>
    </w:pPr>
    <w:rPr>
      <w:bCs w:val="0"/>
      <w:color w:val="000000"/>
      <w:sz w:val="16"/>
      <w:szCs w:val="16"/>
      <w:lang w:eastAsia="ru-RU"/>
    </w:rPr>
  </w:style>
  <w:style w:type="paragraph" w:customStyle="1" w:styleId="xl98">
    <w:name w:val="xl98"/>
    <w:basedOn w:val="a3"/>
    <w:uiPriority w:val="99"/>
    <w:rsid w:val="00AD771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jc w:val="left"/>
    </w:pPr>
    <w:rPr>
      <w:bCs w:val="0"/>
      <w:sz w:val="16"/>
      <w:szCs w:val="16"/>
      <w:lang w:eastAsia="ru-RU"/>
    </w:rPr>
  </w:style>
  <w:style w:type="paragraph" w:customStyle="1" w:styleId="xl99">
    <w:name w:val="xl99"/>
    <w:basedOn w:val="a3"/>
    <w:uiPriority w:val="99"/>
    <w:rsid w:val="00AD771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jc w:val="left"/>
      <w:textAlignment w:val="center"/>
    </w:pPr>
    <w:rPr>
      <w:bCs w:val="0"/>
      <w:sz w:val="16"/>
      <w:szCs w:val="16"/>
      <w:lang w:eastAsia="ru-RU"/>
    </w:rPr>
  </w:style>
  <w:style w:type="paragraph" w:customStyle="1" w:styleId="xl100">
    <w:name w:val="xl100"/>
    <w:basedOn w:val="a3"/>
    <w:uiPriority w:val="99"/>
    <w:rsid w:val="00AD771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bCs w:val="0"/>
      <w:sz w:val="16"/>
      <w:szCs w:val="16"/>
      <w:lang w:eastAsia="ru-RU"/>
    </w:rPr>
  </w:style>
  <w:style w:type="paragraph" w:customStyle="1" w:styleId="xl101">
    <w:name w:val="xl101"/>
    <w:basedOn w:val="a3"/>
    <w:uiPriority w:val="99"/>
    <w:rsid w:val="00AD771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jc w:val="left"/>
      <w:textAlignment w:val="center"/>
    </w:pPr>
    <w:rPr>
      <w:bCs w:val="0"/>
      <w:sz w:val="16"/>
      <w:szCs w:val="16"/>
      <w:lang w:eastAsia="ru-RU"/>
    </w:rPr>
  </w:style>
  <w:style w:type="paragraph" w:customStyle="1" w:styleId="xl102">
    <w:name w:val="xl102"/>
    <w:basedOn w:val="a3"/>
    <w:uiPriority w:val="99"/>
    <w:rsid w:val="00AD7710"/>
    <w:pPr>
      <w:suppressAutoHyphens w:val="0"/>
      <w:spacing w:before="100" w:beforeAutospacing="1" w:after="100" w:afterAutospacing="1" w:line="240" w:lineRule="auto"/>
      <w:ind w:firstLine="0"/>
      <w:jc w:val="left"/>
    </w:pPr>
    <w:rPr>
      <w:bCs w:val="0"/>
      <w:sz w:val="16"/>
      <w:szCs w:val="16"/>
      <w:lang w:eastAsia="ru-RU"/>
    </w:rPr>
  </w:style>
  <w:style w:type="paragraph" w:customStyle="1" w:styleId="xl103">
    <w:name w:val="xl103"/>
    <w:basedOn w:val="a3"/>
    <w:uiPriority w:val="99"/>
    <w:rsid w:val="00AD7710"/>
    <w:pPr>
      <w:suppressAutoHyphens w:val="0"/>
      <w:spacing w:before="100" w:beforeAutospacing="1" w:after="100" w:afterAutospacing="1" w:line="240" w:lineRule="auto"/>
      <w:ind w:firstLine="0"/>
      <w:jc w:val="left"/>
    </w:pPr>
    <w:rPr>
      <w:bCs w:val="0"/>
      <w:sz w:val="16"/>
      <w:szCs w:val="16"/>
      <w:lang w:eastAsia="ru-RU"/>
    </w:rPr>
  </w:style>
  <w:style w:type="paragraph" w:customStyle="1" w:styleId="xl104">
    <w:name w:val="xl104"/>
    <w:basedOn w:val="a3"/>
    <w:uiPriority w:val="99"/>
    <w:rsid w:val="00AD7710"/>
    <w:pPr>
      <w:pBdr>
        <w:right w:val="single" w:sz="4" w:space="0" w:color="auto"/>
      </w:pBdr>
      <w:suppressAutoHyphens w:val="0"/>
      <w:spacing w:before="100" w:beforeAutospacing="1" w:after="100" w:afterAutospacing="1" w:line="240" w:lineRule="auto"/>
      <w:ind w:firstLine="0"/>
      <w:jc w:val="center"/>
      <w:textAlignment w:val="center"/>
    </w:pPr>
    <w:rPr>
      <w:bCs w:val="0"/>
      <w:sz w:val="16"/>
      <w:szCs w:val="16"/>
      <w:lang w:eastAsia="ru-RU"/>
    </w:rPr>
  </w:style>
  <w:style w:type="paragraph" w:customStyle="1" w:styleId="xl105">
    <w:name w:val="xl105"/>
    <w:basedOn w:val="a3"/>
    <w:uiPriority w:val="99"/>
    <w:rsid w:val="00AD771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jc w:val="left"/>
      <w:textAlignment w:val="center"/>
    </w:pPr>
    <w:rPr>
      <w:bCs w:val="0"/>
      <w:sz w:val="16"/>
      <w:szCs w:val="16"/>
      <w:lang w:eastAsia="ru-RU"/>
    </w:rPr>
  </w:style>
  <w:style w:type="paragraph" w:customStyle="1" w:styleId="xl106">
    <w:name w:val="xl106"/>
    <w:basedOn w:val="a3"/>
    <w:uiPriority w:val="99"/>
    <w:rsid w:val="00AD771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jc w:val="left"/>
      <w:textAlignment w:val="center"/>
    </w:pPr>
    <w:rPr>
      <w:bCs w:val="0"/>
      <w:sz w:val="16"/>
      <w:szCs w:val="16"/>
      <w:lang w:eastAsia="ru-RU"/>
    </w:rPr>
  </w:style>
  <w:style w:type="paragraph" w:customStyle="1" w:styleId="xl107">
    <w:name w:val="xl107"/>
    <w:basedOn w:val="a3"/>
    <w:uiPriority w:val="99"/>
    <w:rsid w:val="00AD771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jc w:val="left"/>
      <w:textAlignment w:val="center"/>
    </w:pPr>
    <w:rPr>
      <w:bCs w:val="0"/>
      <w:sz w:val="16"/>
      <w:szCs w:val="16"/>
      <w:lang w:eastAsia="ru-RU"/>
    </w:rPr>
  </w:style>
  <w:style w:type="paragraph" w:customStyle="1" w:styleId="xl108">
    <w:name w:val="xl108"/>
    <w:basedOn w:val="a3"/>
    <w:uiPriority w:val="99"/>
    <w:rsid w:val="00AD771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jc w:val="left"/>
    </w:pPr>
    <w:rPr>
      <w:bCs w:val="0"/>
      <w:sz w:val="16"/>
      <w:szCs w:val="16"/>
      <w:lang w:eastAsia="ru-RU"/>
    </w:rPr>
  </w:style>
  <w:style w:type="paragraph" w:customStyle="1" w:styleId="xl109">
    <w:name w:val="xl109"/>
    <w:basedOn w:val="a3"/>
    <w:uiPriority w:val="99"/>
    <w:rsid w:val="00AD771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jc w:val="left"/>
      <w:textAlignment w:val="center"/>
    </w:pPr>
    <w:rPr>
      <w:bCs w:val="0"/>
      <w:sz w:val="16"/>
      <w:szCs w:val="16"/>
      <w:lang w:eastAsia="ru-RU"/>
    </w:rPr>
  </w:style>
  <w:style w:type="paragraph" w:customStyle="1" w:styleId="xl110">
    <w:name w:val="xl110"/>
    <w:basedOn w:val="a3"/>
    <w:uiPriority w:val="99"/>
    <w:rsid w:val="00AD771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jc w:val="left"/>
      <w:textAlignment w:val="center"/>
    </w:pPr>
    <w:rPr>
      <w:bCs w:val="0"/>
      <w:sz w:val="16"/>
      <w:szCs w:val="16"/>
      <w:lang w:eastAsia="ru-RU"/>
    </w:rPr>
  </w:style>
  <w:style w:type="paragraph" w:customStyle="1" w:styleId="xl111">
    <w:name w:val="xl111"/>
    <w:basedOn w:val="a3"/>
    <w:uiPriority w:val="99"/>
    <w:rsid w:val="00AD7710"/>
    <w:pPr>
      <w:suppressAutoHyphens w:val="0"/>
      <w:spacing w:before="100" w:beforeAutospacing="1" w:after="100" w:afterAutospacing="1" w:line="240" w:lineRule="auto"/>
      <w:ind w:firstLine="0"/>
      <w:jc w:val="left"/>
    </w:pPr>
    <w:rPr>
      <w:bCs w:val="0"/>
      <w:sz w:val="16"/>
      <w:szCs w:val="16"/>
      <w:lang w:eastAsia="ru-RU"/>
    </w:rPr>
  </w:style>
  <w:style w:type="paragraph" w:customStyle="1" w:styleId="xl112">
    <w:name w:val="xl112"/>
    <w:basedOn w:val="a3"/>
    <w:uiPriority w:val="99"/>
    <w:rsid w:val="00AD7710"/>
    <w:pPr>
      <w:suppressAutoHyphens w:val="0"/>
      <w:spacing w:before="100" w:beforeAutospacing="1" w:after="100" w:afterAutospacing="1" w:line="240" w:lineRule="auto"/>
      <w:ind w:firstLine="0"/>
      <w:jc w:val="left"/>
    </w:pPr>
    <w:rPr>
      <w:bCs w:val="0"/>
      <w:sz w:val="24"/>
      <w:szCs w:val="24"/>
      <w:lang w:eastAsia="ru-RU"/>
    </w:rPr>
  </w:style>
  <w:style w:type="paragraph" w:customStyle="1" w:styleId="xl113">
    <w:name w:val="xl113"/>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pPr>
    <w:rPr>
      <w:bCs w:val="0"/>
      <w:sz w:val="16"/>
      <w:szCs w:val="16"/>
      <w:lang w:eastAsia="ru-RU"/>
    </w:rPr>
  </w:style>
  <w:style w:type="character" w:customStyle="1" w:styleId="1f7">
    <w:name w:val="Подпункт Знак1"/>
    <w:link w:val="aff5"/>
    <w:uiPriority w:val="99"/>
    <w:locked/>
    <w:rsid w:val="00AD7710"/>
    <w:rPr>
      <w:sz w:val="22"/>
      <w:lang w:eastAsia="ar-SA" w:bidi="ar-SA"/>
    </w:rPr>
  </w:style>
  <w:style w:type="character" w:customStyle="1" w:styleId="56">
    <w:name w:val="Заголовок 5 Знак"/>
    <w:aliases w:val="Основной текст 5 Знак"/>
    <w:uiPriority w:val="99"/>
    <w:locked/>
    <w:rsid w:val="00AD7710"/>
    <w:rPr>
      <w:rFonts w:ascii="Times New Roman" w:hAnsi="Times New Roman"/>
      <w:b/>
      <w:sz w:val="20"/>
      <w:lang w:eastAsia="ru-RU"/>
    </w:rPr>
  </w:style>
  <w:style w:type="character" w:customStyle="1" w:styleId="73">
    <w:name w:val="Заголовок 7 Знак"/>
    <w:uiPriority w:val="99"/>
    <w:locked/>
    <w:rsid w:val="00AD7710"/>
    <w:rPr>
      <w:rFonts w:ascii="Times New Roman" w:hAnsi="Times New Roman"/>
      <w:b/>
      <w:sz w:val="24"/>
      <w:lang w:eastAsia="ru-RU"/>
    </w:rPr>
  </w:style>
  <w:style w:type="character" w:customStyle="1" w:styleId="1fff3">
    <w:name w:val="Заголовок 1 Знак"/>
    <w:uiPriority w:val="99"/>
    <w:locked/>
    <w:rsid w:val="00AD7710"/>
    <w:rPr>
      <w:rFonts w:ascii="Times New Roman" w:hAnsi="Times New Roman"/>
      <w:b/>
      <w:color w:val="000000"/>
      <w:sz w:val="20"/>
      <w:lang w:eastAsia="ru-RU"/>
    </w:rPr>
  </w:style>
  <w:style w:type="character" w:customStyle="1" w:styleId="910">
    <w:name w:val="Знак Знак91"/>
    <w:uiPriority w:val="99"/>
    <w:locked/>
    <w:rsid w:val="00AD7710"/>
    <w:rPr>
      <w:snapToGrid w:val="0"/>
      <w:sz w:val="16"/>
      <w:lang w:val="ru-RU" w:eastAsia="ru-RU"/>
    </w:rPr>
  </w:style>
  <w:style w:type="character" w:customStyle="1" w:styleId="2fa">
    <w:name w:val="Основной текст 2 Знак"/>
    <w:uiPriority w:val="99"/>
    <w:locked/>
    <w:rsid w:val="00AD7710"/>
    <w:rPr>
      <w:rFonts w:ascii="Times New Roman" w:hAnsi="Times New Roman"/>
      <w:color w:val="FF0000"/>
      <w:sz w:val="20"/>
      <w:lang w:eastAsia="ru-RU"/>
    </w:rPr>
  </w:style>
  <w:style w:type="character" w:customStyle="1" w:styleId="710">
    <w:name w:val="Знак Знак71"/>
    <w:uiPriority w:val="99"/>
    <w:locked/>
    <w:rsid w:val="00AD7710"/>
    <w:rPr>
      <w:snapToGrid w:val="0"/>
      <w:sz w:val="16"/>
      <w:lang w:val="ru-RU" w:eastAsia="ru-RU"/>
    </w:rPr>
  </w:style>
  <w:style w:type="character" w:customStyle="1" w:styleId="afffffffd">
    <w:name w:val="Основной текст с отступом Знак"/>
    <w:uiPriority w:val="99"/>
    <w:locked/>
    <w:rsid w:val="00AD7710"/>
    <w:rPr>
      <w:rFonts w:ascii="Arial" w:hAnsi="Arial"/>
      <w:color w:val="FF00FF"/>
      <w:lang w:eastAsia="ru-RU"/>
    </w:rPr>
  </w:style>
  <w:style w:type="character" w:customStyle="1" w:styleId="afffffffe">
    <w:name w:val="Нижний колонтитул Знак"/>
    <w:uiPriority w:val="99"/>
    <w:locked/>
    <w:rsid w:val="00AD7710"/>
    <w:rPr>
      <w:rFonts w:ascii="Arial" w:hAnsi="Arial"/>
      <w:lang w:eastAsia="ru-RU"/>
    </w:rPr>
  </w:style>
  <w:style w:type="character" w:customStyle="1" w:styleId="affffffff">
    <w:name w:val="Текст выноски Знак"/>
    <w:uiPriority w:val="99"/>
    <w:semiHidden/>
    <w:locked/>
    <w:rsid w:val="00AD7710"/>
    <w:rPr>
      <w:rFonts w:ascii="Tahoma" w:hAnsi="Tahoma"/>
      <w:sz w:val="16"/>
      <w:lang w:eastAsia="ru-RU"/>
    </w:rPr>
  </w:style>
  <w:style w:type="character" w:customStyle="1" w:styleId="2fb">
    <w:name w:val="Основной текст с отступом 2 Знак"/>
    <w:uiPriority w:val="99"/>
    <w:locked/>
    <w:rsid w:val="00AD7710"/>
    <w:rPr>
      <w:rFonts w:ascii="Times New Roman" w:hAnsi="Times New Roman"/>
      <w:sz w:val="24"/>
      <w:lang w:eastAsia="ru-RU"/>
    </w:rPr>
  </w:style>
  <w:style w:type="table" w:customStyle="1" w:styleId="1fff4">
    <w:name w:val="Сетка таблицы1"/>
    <w:uiPriority w:val="99"/>
    <w:rsid w:val="00AD77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0">
    <w:name w:val="Верхний колонтитул Знак"/>
    <w:uiPriority w:val="99"/>
    <w:locked/>
    <w:rsid w:val="00AD7710"/>
    <w:rPr>
      <w:rFonts w:ascii="Arial" w:hAnsi="Arial"/>
      <w:lang w:eastAsia="ru-RU"/>
    </w:rPr>
  </w:style>
  <w:style w:type="paragraph" w:customStyle="1" w:styleId="1fff5">
    <w:name w:val="Знак Знак Знак1 Знак Знак Знак Знак"/>
    <w:basedOn w:val="a3"/>
    <w:uiPriority w:val="99"/>
    <w:rsid w:val="00AD771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f1">
    <w:name w:val="Таблицы (моноширинный)"/>
    <w:basedOn w:val="a3"/>
    <w:next w:val="a3"/>
    <w:uiPriority w:val="99"/>
    <w:rsid w:val="00AD7710"/>
    <w:pPr>
      <w:suppressAutoHyphens w:val="0"/>
      <w:autoSpaceDE w:val="0"/>
      <w:autoSpaceDN w:val="0"/>
      <w:adjustRightInd w:val="0"/>
      <w:spacing w:line="240" w:lineRule="auto"/>
      <w:ind w:firstLine="0"/>
    </w:pPr>
    <w:rPr>
      <w:rFonts w:ascii="Courier New" w:hAnsi="Courier New" w:cs="Courier New"/>
      <w:bCs w:val="0"/>
      <w:sz w:val="24"/>
      <w:szCs w:val="24"/>
      <w:lang w:eastAsia="ru-RU"/>
    </w:rPr>
  </w:style>
  <w:style w:type="table" w:customStyle="1" w:styleId="114">
    <w:name w:val="Сетка таблицы11"/>
    <w:uiPriority w:val="99"/>
    <w:rsid w:val="00AD7710"/>
    <w:pPr>
      <w:widowControl w:val="0"/>
      <w:autoSpaceDE w:val="0"/>
      <w:autoSpaceDN w:val="0"/>
      <w:adjustRightInd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6">
    <w:name w:val="Абзац списка1"/>
    <w:basedOn w:val="a3"/>
    <w:uiPriority w:val="99"/>
    <w:rsid w:val="00AD7710"/>
    <w:pPr>
      <w:suppressAutoHyphens w:val="0"/>
      <w:spacing w:line="240" w:lineRule="auto"/>
      <w:ind w:left="720" w:firstLine="0"/>
      <w:contextualSpacing/>
      <w:jc w:val="left"/>
    </w:pPr>
    <w:rPr>
      <w:bCs w:val="0"/>
      <w:sz w:val="24"/>
      <w:szCs w:val="24"/>
      <w:lang w:eastAsia="ru-RU"/>
    </w:rPr>
  </w:style>
  <w:style w:type="character" w:customStyle="1" w:styleId="affffffff2">
    <w:name w:val="Текст сноски Знак"/>
    <w:uiPriority w:val="99"/>
    <w:locked/>
    <w:rsid w:val="00AD7710"/>
    <w:rPr>
      <w:rFonts w:ascii="Times New Roman" w:hAnsi="Times New Roman"/>
      <w:sz w:val="20"/>
      <w:lang w:eastAsia="ru-RU"/>
    </w:rPr>
  </w:style>
  <w:style w:type="character" w:customStyle="1" w:styleId="affffffff3">
    <w:name w:val="Схема документа Знак"/>
    <w:uiPriority w:val="99"/>
    <w:locked/>
    <w:rsid w:val="00AD7710"/>
    <w:rPr>
      <w:rFonts w:ascii="Tahoma" w:hAnsi="Tahoma"/>
      <w:sz w:val="16"/>
      <w:lang w:eastAsia="ru-RU"/>
    </w:rPr>
  </w:style>
  <w:style w:type="paragraph" w:customStyle="1" w:styleId="223">
    <w:name w:val="Основной текст с отступом 22"/>
    <w:basedOn w:val="a3"/>
    <w:uiPriority w:val="99"/>
    <w:rsid w:val="00AD7710"/>
    <w:pPr>
      <w:spacing w:after="120" w:line="480" w:lineRule="auto"/>
      <w:ind w:left="283" w:firstLine="0"/>
      <w:jc w:val="left"/>
    </w:pPr>
    <w:rPr>
      <w:bCs w:val="0"/>
      <w:sz w:val="24"/>
      <w:szCs w:val="24"/>
    </w:rPr>
  </w:style>
  <w:style w:type="table" w:customStyle="1" w:styleId="2fc">
    <w:name w:val="Сетка таблицы2"/>
    <w:uiPriority w:val="99"/>
    <w:rsid w:val="00AD77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7">
    <w:name w:val="Пункт1"/>
    <w:basedOn w:val="a3"/>
    <w:uiPriority w:val="99"/>
    <w:rsid w:val="00AD7710"/>
    <w:pPr>
      <w:tabs>
        <w:tab w:val="num" w:pos="1134"/>
      </w:tabs>
      <w:suppressAutoHyphens w:val="0"/>
      <w:spacing w:before="240"/>
      <w:ind w:left="1134" w:hanging="1134"/>
      <w:jc w:val="center"/>
    </w:pPr>
    <w:rPr>
      <w:rFonts w:ascii="Arial" w:hAnsi="Arial"/>
      <w:b/>
      <w:bCs w:val="0"/>
      <w:sz w:val="28"/>
      <w:szCs w:val="28"/>
      <w:lang w:eastAsia="ru-RU"/>
    </w:rPr>
  </w:style>
  <w:style w:type="paragraph" w:customStyle="1" w:styleId="23">
    <w:name w:val="Пункт_2"/>
    <w:basedOn w:val="a3"/>
    <w:uiPriority w:val="99"/>
    <w:rsid w:val="00AD7710"/>
    <w:pPr>
      <w:numPr>
        <w:ilvl w:val="1"/>
        <w:numId w:val="25"/>
      </w:numPr>
      <w:tabs>
        <w:tab w:val="left" w:pos="1134"/>
      </w:tabs>
      <w:suppressAutoHyphens w:val="0"/>
    </w:pPr>
    <w:rPr>
      <w:bCs w:val="0"/>
      <w:sz w:val="28"/>
      <w:szCs w:val="20"/>
      <w:lang w:eastAsia="ru-RU"/>
    </w:rPr>
  </w:style>
  <w:style w:type="paragraph" w:customStyle="1" w:styleId="5ABCD">
    <w:name w:val="Пункт_5_ABCD"/>
    <w:basedOn w:val="a3"/>
    <w:uiPriority w:val="99"/>
    <w:rsid w:val="00AD7710"/>
    <w:pPr>
      <w:tabs>
        <w:tab w:val="left" w:pos="1134"/>
        <w:tab w:val="left" w:pos="1701"/>
        <w:tab w:val="num" w:pos="3560"/>
      </w:tabs>
      <w:suppressAutoHyphens w:val="0"/>
      <w:ind w:left="3560" w:hanging="1008"/>
    </w:pPr>
    <w:rPr>
      <w:bCs w:val="0"/>
      <w:sz w:val="28"/>
      <w:szCs w:val="20"/>
      <w:lang w:eastAsia="ru-RU"/>
    </w:rPr>
  </w:style>
  <w:style w:type="paragraph" w:customStyle="1" w:styleId="13">
    <w:name w:val="Пункт_1"/>
    <w:basedOn w:val="a3"/>
    <w:uiPriority w:val="99"/>
    <w:rsid w:val="00AD7710"/>
    <w:pPr>
      <w:keepNext/>
      <w:numPr>
        <w:numId w:val="25"/>
      </w:numPr>
      <w:suppressAutoHyphens w:val="0"/>
      <w:spacing w:before="240"/>
      <w:ind w:hanging="278"/>
      <w:jc w:val="center"/>
    </w:pPr>
    <w:rPr>
      <w:rFonts w:ascii="Arial" w:hAnsi="Arial"/>
      <w:b/>
      <w:bCs w:val="0"/>
      <w:sz w:val="28"/>
      <w:szCs w:val="28"/>
      <w:lang w:eastAsia="ru-RU"/>
    </w:rPr>
  </w:style>
  <w:style w:type="paragraph" w:customStyle="1" w:styleId="121">
    <w:name w:val="Знак Знак Знак12"/>
    <w:basedOn w:val="a3"/>
    <w:uiPriority w:val="99"/>
    <w:rsid w:val="00AD771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5">
    <w:name w:val="Знак11"/>
    <w:basedOn w:val="a3"/>
    <w:uiPriority w:val="99"/>
    <w:rsid w:val="00AD7710"/>
    <w:pPr>
      <w:suppressAutoHyphens w:val="0"/>
      <w:spacing w:after="160" w:line="240" w:lineRule="exact"/>
      <w:ind w:firstLine="0"/>
      <w:jc w:val="left"/>
    </w:pPr>
    <w:rPr>
      <w:rFonts w:ascii="Verdana" w:hAnsi="Verdana"/>
      <w:bCs w:val="0"/>
      <w:sz w:val="20"/>
      <w:szCs w:val="20"/>
      <w:lang w:val="en-US" w:eastAsia="en-US"/>
    </w:rPr>
  </w:style>
  <w:style w:type="paragraph" w:customStyle="1" w:styleId="2TimesNewRoman14">
    <w:name w:val="Стиль Заголовок 2 + Times New Roman 14"/>
    <w:basedOn w:val="2"/>
    <w:uiPriority w:val="99"/>
    <w:rsid w:val="00AD7710"/>
    <w:pPr>
      <w:numPr>
        <w:ilvl w:val="0"/>
        <w:numId w:val="0"/>
      </w:numPr>
      <w:tabs>
        <w:tab w:val="clear" w:pos="1700"/>
        <w:tab w:val="num" w:pos="1134"/>
      </w:tabs>
      <w:suppressAutoHyphens w:val="0"/>
      <w:spacing w:before="120" w:after="60" w:line="240" w:lineRule="auto"/>
      <w:ind w:left="1134" w:hanging="1134"/>
      <w:jc w:val="both"/>
    </w:pPr>
    <w:rPr>
      <w:rFonts w:cs="Arial"/>
      <w:b w:val="0"/>
      <w:bCs w:val="0"/>
      <w:sz w:val="28"/>
      <w:szCs w:val="28"/>
      <w:lang w:eastAsia="ru-RU"/>
    </w:rPr>
  </w:style>
  <w:style w:type="paragraph" w:customStyle="1" w:styleId="1TimesNewRoman1418">
    <w:name w:val="Стиль Заголовок 1 + Times New Roman 14 пт По центру Перед:  18 п..."/>
    <w:basedOn w:val="1"/>
    <w:uiPriority w:val="99"/>
    <w:rsid w:val="00AD7710"/>
    <w:pPr>
      <w:keepLines w:val="0"/>
      <w:pageBreakBefore w:val="0"/>
      <w:numPr>
        <w:numId w:val="0"/>
      </w:numPr>
      <w:tabs>
        <w:tab w:val="num" w:pos="1134"/>
      </w:tabs>
      <w:suppressAutoHyphens w:val="0"/>
      <w:spacing w:before="600" w:after="120"/>
      <w:ind w:left="1134" w:hanging="1134"/>
      <w:jc w:val="center"/>
    </w:pPr>
    <w:rPr>
      <w:kern w:val="0"/>
      <w:sz w:val="28"/>
      <w:szCs w:val="28"/>
      <w:lang w:eastAsia="ru-RU"/>
    </w:rPr>
  </w:style>
  <w:style w:type="paragraph" w:styleId="affffffff4">
    <w:name w:val="Normal Indent"/>
    <w:basedOn w:val="a3"/>
    <w:uiPriority w:val="99"/>
    <w:rsid w:val="00AD7710"/>
    <w:pPr>
      <w:suppressAutoHyphens w:val="0"/>
      <w:spacing w:line="240" w:lineRule="auto"/>
      <w:ind w:left="708" w:firstLine="0"/>
      <w:jc w:val="left"/>
    </w:pPr>
    <w:rPr>
      <w:bCs w:val="0"/>
      <w:sz w:val="24"/>
      <w:szCs w:val="24"/>
      <w:lang w:eastAsia="ru-RU"/>
    </w:rPr>
  </w:style>
  <w:style w:type="paragraph" w:customStyle="1" w:styleId="116">
    <w:name w:val="Заголовок 11"/>
    <w:basedOn w:val="2f3"/>
    <w:next w:val="2f3"/>
    <w:uiPriority w:val="99"/>
    <w:rsid w:val="00AD7710"/>
    <w:pPr>
      <w:keepNext/>
      <w:widowControl/>
      <w:tabs>
        <w:tab w:val="clear" w:pos="567"/>
        <w:tab w:val="clear" w:pos="5787"/>
      </w:tabs>
      <w:adjustRightInd/>
      <w:spacing w:line="240" w:lineRule="auto"/>
      <w:ind w:left="0" w:firstLine="0"/>
      <w:jc w:val="center"/>
      <w:textAlignment w:val="auto"/>
    </w:pPr>
    <w:rPr>
      <w:b/>
      <w:sz w:val="28"/>
    </w:rPr>
  </w:style>
  <w:style w:type="paragraph" w:customStyle="1" w:styleId="indent2">
    <w:name w:val="indent2"/>
    <w:basedOn w:val="a3"/>
    <w:uiPriority w:val="99"/>
    <w:rsid w:val="00AD7710"/>
    <w:pPr>
      <w:suppressAutoHyphens w:val="0"/>
      <w:spacing w:before="48" w:line="240" w:lineRule="auto"/>
      <w:ind w:left="1886" w:hanging="763"/>
      <w:jc w:val="left"/>
    </w:pPr>
    <w:rPr>
      <w:rFonts w:ascii="Arial" w:hAnsi="Arial"/>
      <w:bCs w:val="0"/>
      <w:szCs w:val="20"/>
      <w:lang w:val="en-GB" w:eastAsia="en-US"/>
    </w:rPr>
  </w:style>
  <w:style w:type="paragraph" w:customStyle="1" w:styleId="affffffff5">
    <w:name w:val="Îáû÷íûé"/>
    <w:uiPriority w:val="99"/>
    <w:rsid w:val="00AD7710"/>
    <w:rPr>
      <w:sz w:val="20"/>
      <w:szCs w:val="20"/>
    </w:rPr>
  </w:style>
  <w:style w:type="paragraph" w:customStyle="1" w:styleId="1fff8">
    <w:name w:val="Знак1 Знак Знак Знак"/>
    <w:basedOn w:val="a3"/>
    <w:uiPriority w:val="99"/>
    <w:rsid w:val="00AD7710"/>
    <w:pPr>
      <w:suppressAutoHyphens w:val="0"/>
      <w:spacing w:after="160" w:line="240" w:lineRule="exact"/>
      <w:ind w:firstLine="0"/>
      <w:jc w:val="left"/>
    </w:pPr>
    <w:rPr>
      <w:rFonts w:ascii="Verdana" w:hAnsi="Verdana"/>
      <w:bCs w:val="0"/>
      <w:sz w:val="20"/>
      <w:szCs w:val="20"/>
      <w:lang w:val="en-US" w:eastAsia="en-US"/>
    </w:rPr>
  </w:style>
  <w:style w:type="character" w:customStyle="1" w:styleId="FTN-">
    <w:name w:val="FTN _коммСтиль полужирный курсив Узор: Нет (Светло-желтый)"/>
    <w:uiPriority w:val="99"/>
    <w:rsid w:val="00AD7710"/>
    <w:rPr>
      <w:rFonts w:ascii="Times New Roman" w:hAnsi="Times New Roman"/>
      <w:b/>
      <w:i/>
      <w:sz w:val="22"/>
      <w:shd w:val="clear" w:color="auto" w:fill="FFFF99"/>
    </w:rPr>
  </w:style>
  <w:style w:type="paragraph" w:customStyle="1" w:styleId="FTN">
    <w:name w:val="FTN_таб"/>
    <w:basedOn w:val="a3"/>
    <w:uiPriority w:val="99"/>
    <w:rsid w:val="00AD7710"/>
    <w:pPr>
      <w:widowControl w:val="0"/>
      <w:tabs>
        <w:tab w:val="left" w:pos="709"/>
      </w:tabs>
      <w:suppressAutoHyphens w:val="0"/>
      <w:spacing w:line="240" w:lineRule="auto"/>
      <w:ind w:firstLine="0"/>
    </w:pPr>
    <w:rPr>
      <w:rFonts w:eastAsia="Arial Unicode MS"/>
      <w:bCs w:val="0"/>
      <w:szCs w:val="24"/>
      <w:lang w:eastAsia="ru-RU"/>
    </w:rPr>
  </w:style>
  <w:style w:type="paragraph" w:customStyle="1" w:styleId="11">
    <w:name w:val="Многоур 1"/>
    <w:basedOn w:val="afffffff3"/>
    <w:uiPriority w:val="99"/>
    <w:rsid w:val="00AD7710"/>
    <w:pPr>
      <w:numPr>
        <w:numId w:val="27"/>
      </w:numPr>
      <w:tabs>
        <w:tab w:val="clear" w:pos="1134"/>
        <w:tab w:val="left" w:pos="-2552"/>
        <w:tab w:val="left" w:pos="-2410"/>
      </w:tabs>
      <w:spacing w:after="0" w:line="240" w:lineRule="auto"/>
      <w:ind w:left="567" w:right="-284" w:hanging="567"/>
    </w:pPr>
    <w:rPr>
      <w:sz w:val="24"/>
      <w:szCs w:val="20"/>
      <w:lang w:val="en-US"/>
    </w:rPr>
  </w:style>
  <w:style w:type="paragraph" w:customStyle="1" w:styleId="20">
    <w:name w:val="Многоур 2"/>
    <w:basedOn w:val="2f7"/>
    <w:uiPriority w:val="99"/>
    <w:rsid w:val="00AD7710"/>
    <w:pPr>
      <w:widowControl/>
      <w:numPr>
        <w:numId w:val="28"/>
      </w:numPr>
      <w:tabs>
        <w:tab w:val="clear" w:pos="3033"/>
      </w:tabs>
      <w:spacing w:before="0"/>
      <w:ind w:left="0" w:firstLine="0"/>
      <w:jc w:val="left"/>
      <w:outlineLvl w:val="9"/>
    </w:pPr>
  </w:style>
  <w:style w:type="paragraph" w:customStyle="1" w:styleId="affffffff6">
    <w:name w:val="Таблица обычный"/>
    <w:link w:val="affffffff7"/>
    <w:uiPriority w:val="99"/>
    <w:rsid w:val="00AD7710"/>
    <w:pPr>
      <w:spacing w:line="276" w:lineRule="auto"/>
    </w:pPr>
    <w:rPr>
      <w:sz w:val="26"/>
      <w:lang w:val="en-US" w:eastAsia="en-US"/>
    </w:rPr>
  </w:style>
  <w:style w:type="character" w:customStyle="1" w:styleId="affffffff7">
    <w:name w:val="Таблица обычный Знак"/>
    <w:link w:val="affffffff6"/>
    <w:uiPriority w:val="99"/>
    <w:locked/>
    <w:rsid w:val="00AD7710"/>
    <w:rPr>
      <w:sz w:val="22"/>
      <w:lang w:val="en-US" w:eastAsia="en-US"/>
    </w:rPr>
  </w:style>
  <w:style w:type="paragraph" w:customStyle="1" w:styleId="a2">
    <w:name w:val="Список без номера"/>
    <w:basedOn w:val="a3"/>
    <w:link w:val="affffffff8"/>
    <w:uiPriority w:val="99"/>
    <w:rsid w:val="00AD7710"/>
    <w:pPr>
      <w:numPr>
        <w:numId w:val="29"/>
      </w:numPr>
      <w:tabs>
        <w:tab w:val="left" w:pos="567"/>
      </w:tabs>
      <w:suppressAutoHyphens w:val="0"/>
      <w:spacing w:before="120" w:line="240" w:lineRule="auto"/>
    </w:pPr>
    <w:rPr>
      <w:bCs w:val="0"/>
      <w:sz w:val="24"/>
      <w:szCs w:val="24"/>
      <w:lang w:eastAsia="en-US"/>
    </w:rPr>
  </w:style>
  <w:style w:type="character" w:customStyle="1" w:styleId="affffffff8">
    <w:name w:val="Список без номера Знак"/>
    <w:link w:val="a2"/>
    <w:uiPriority w:val="99"/>
    <w:locked/>
    <w:rsid w:val="00AD7710"/>
    <w:rPr>
      <w:sz w:val="24"/>
      <w:szCs w:val="24"/>
      <w:lang w:eastAsia="en-US"/>
    </w:rPr>
  </w:style>
  <w:style w:type="character" w:styleId="affffffff9">
    <w:name w:val="Subtle Reference"/>
    <w:basedOn w:val="a4"/>
    <w:uiPriority w:val="99"/>
    <w:qFormat/>
    <w:rsid w:val="00AD7710"/>
    <w:rPr>
      <w:rFonts w:cs="Times New Roman"/>
      <w:smallCaps/>
    </w:rPr>
  </w:style>
  <w:style w:type="paragraph" w:customStyle="1" w:styleId="1fff9">
    <w:name w:val="Титул Заголовок1"/>
    <w:next w:val="a3"/>
    <w:link w:val="1fffa"/>
    <w:uiPriority w:val="99"/>
    <w:rsid w:val="00AD7710"/>
    <w:pPr>
      <w:spacing w:after="200" w:line="276" w:lineRule="auto"/>
      <w:jc w:val="center"/>
    </w:pPr>
    <w:rPr>
      <w:b/>
      <w:color w:val="000000"/>
      <w:sz w:val="28"/>
      <w:lang w:val="en-US" w:eastAsia="en-US"/>
    </w:rPr>
  </w:style>
  <w:style w:type="character" w:customStyle="1" w:styleId="1fffa">
    <w:name w:val="Титул Заголовок1 Знак"/>
    <w:link w:val="1fff9"/>
    <w:uiPriority w:val="99"/>
    <w:locked/>
    <w:rsid w:val="00AD7710"/>
    <w:rPr>
      <w:b/>
      <w:color w:val="000000"/>
      <w:sz w:val="22"/>
      <w:lang w:val="en-US" w:eastAsia="en-US"/>
    </w:rPr>
  </w:style>
  <w:style w:type="paragraph" w:customStyle="1" w:styleId="affffffffa">
    <w:name w:val="Заголовок по середине"/>
    <w:basedOn w:val="a3"/>
    <w:next w:val="a3"/>
    <w:link w:val="affffffffb"/>
    <w:autoRedefine/>
    <w:uiPriority w:val="99"/>
    <w:rsid w:val="00AD7710"/>
    <w:pPr>
      <w:keepNext/>
      <w:suppressAutoHyphens w:val="0"/>
      <w:spacing w:before="120" w:after="120" w:line="240" w:lineRule="auto"/>
      <w:ind w:firstLine="0"/>
      <w:jc w:val="center"/>
      <w:outlineLvl w:val="0"/>
    </w:pPr>
    <w:rPr>
      <w:rFonts w:eastAsia="MS Mincho"/>
      <w:b/>
      <w:bCs w:val="0"/>
      <w:caps/>
      <w:sz w:val="28"/>
      <w:szCs w:val="20"/>
      <w:lang w:eastAsia="ru-RU"/>
    </w:rPr>
  </w:style>
  <w:style w:type="character" w:customStyle="1" w:styleId="affffffffb">
    <w:name w:val="Заголовок по середине Знак"/>
    <w:link w:val="affffffffa"/>
    <w:uiPriority w:val="99"/>
    <w:locked/>
    <w:rsid w:val="00AD7710"/>
    <w:rPr>
      <w:rFonts w:eastAsia="MS Mincho"/>
      <w:b/>
      <w:caps/>
      <w:sz w:val="28"/>
      <w:lang w:val="ru-RU" w:eastAsia="ru-RU"/>
    </w:rPr>
  </w:style>
  <w:style w:type="paragraph" w:customStyle="1" w:styleId="affffffffc">
    <w:name w:val="!Основной"/>
    <w:link w:val="affffffffd"/>
    <w:uiPriority w:val="99"/>
    <w:rsid w:val="00AD7710"/>
    <w:pPr>
      <w:keepNext/>
      <w:ind w:firstLine="737"/>
      <w:jc w:val="both"/>
    </w:pPr>
    <w:rPr>
      <w:rFonts w:eastAsia="MS Mincho"/>
      <w:sz w:val="24"/>
    </w:rPr>
  </w:style>
  <w:style w:type="character" w:customStyle="1" w:styleId="affffffffd">
    <w:name w:val="!Основной Знак"/>
    <w:link w:val="affffffffc"/>
    <w:uiPriority w:val="99"/>
    <w:locked/>
    <w:rsid w:val="00AD7710"/>
    <w:rPr>
      <w:rFonts w:eastAsia="MS Mincho"/>
      <w:sz w:val="22"/>
      <w:lang w:val="ru-RU" w:eastAsia="ru-RU"/>
    </w:rPr>
  </w:style>
  <w:style w:type="paragraph" w:customStyle="1" w:styleId="affffffffe">
    <w:name w:val="Приложение №"/>
    <w:basedOn w:val="a3"/>
    <w:next w:val="affffffffc"/>
    <w:autoRedefine/>
    <w:uiPriority w:val="99"/>
    <w:rsid w:val="00AD7710"/>
    <w:pPr>
      <w:suppressAutoHyphens w:val="0"/>
      <w:spacing w:line="240" w:lineRule="auto"/>
      <w:ind w:firstLine="0"/>
      <w:jc w:val="right"/>
      <w:outlineLvl w:val="0"/>
    </w:pPr>
    <w:rPr>
      <w:rFonts w:eastAsia="MS Mincho"/>
      <w:b/>
      <w:lang w:eastAsia="ru-RU"/>
    </w:rPr>
  </w:style>
  <w:style w:type="paragraph" w:customStyle="1" w:styleId="21">
    <w:name w:val="Текст_бюл2"/>
    <w:basedOn w:val="a3"/>
    <w:uiPriority w:val="99"/>
    <w:rsid w:val="00AD7710"/>
    <w:pPr>
      <w:keepNext/>
      <w:numPr>
        <w:numId w:val="30"/>
      </w:numPr>
      <w:suppressAutoHyphens w:val="0"/>
      <w:spacing w:line="240" w:lineRule="auto"/>
    </w:pPr>
    <w:rPr>
      <w:rFonts w:eastAsia="MS Mincho"/>
      <w:bCs w:val="0"/>
      <w:sz w:val="24"/>
      <w:szCs w:val="24"/>
      <w:lang w:eastAsia="ru-RU"/>
    </w:rPr>
  </w:style>
  <w:style w:type="paragraph" w:customStyle="1" w:styleId="64">
    <w:name w:val="заголовок 6"/>
    <w:basedOn w:val="a3"/>
    <w:uiPriority w:val="99"/>
    <w:rsid w:val="00AD7710"/>
    <w:pPr>
      <w:keepNext/>
      <w:widowControl w:val="0"/>
      <w:tabs>
        <w:tab w:val="left" w:leader="underscore" w:pos="9639"/>
      </w:tabs>
      <w:suppressAutoHyphens w:val="0"/>
      <w:autoSpaceDE w:val="0"/>
      <w:autoSpaceDN w:val="0"/>
      <w:spacing w:line="240" w:lineRule="atLeast"/>
      <w:ind w:firstLine="284"/>
      <w:jc w:val="center"/>
    </w:pPr>
    <w:rPr>
      <w:rFonts w:eastAsia="MS Mincho"/>
      <w:b/>
      <w:sz w:val="20"/>
      <w:szCs w:val="20"/>
      <w:lang w:eastAsia="en-US"/>
    </w:rPr>
  </w:style>
  <w:style w:type="paragraph" w:customStyle="1" w:styleId="10">
    <w:name w:val="МРСК_заголовок_1"/>
    <w:basedOn w:val="1"/>
    <w:uiPriority w:val="99"/>
    <w:rsid w:val="00AD7710"/>
    <w:pPr>
      <w:keepLines w:val="0"/>
      <w:pageBreakBefore w:val="0"/>
      <w:numPr>
        <w:numId w:val="31"/>
      </w:numPr>
      <w:shd w:val="clear" w:color="auto" w:fill="D9D9D9"/>
      <w:suppressAutoHyphens w:val="0"/>
      <w:spacing w:before="240" w:after="60" w:line="300" w:lineRule="auto"/>
      <w:ind w:left="0" w:firstLine="0"/>
      <w:jc w:val="both"/>
    </w:pPr>
    <w:rPr>
      <w:rFonts w:cs="Arial"/>
      <w:caps/>
      <w:kern w:val="32"/>
      <w:sz w:val="28"/>
      <w:szCs w:val="20"/>
      <w:lang w:eastAsia="ru-RU"/>
    </w:rPr>
  </w:style>
  <w:style w:type="character" w:customStyle="1" w:styleId="afffffe">
    <w:name w:val="Основной текст_"/>
    <w:link w:val="1ff8"/>
    <w:uiPriority w:val="99"/>
    <w:locked/>
    <w:rsid w:val="00AD7710"/>
    <w:rPr>
      <w:sz w:val="28"/>
      <w:lang w:val="ru-RU" w:eastAsia="ar-SA" w:bidi="ar-SA"/>
    </w:rPr>
  </w:style>
  <w:style w:type="character" w:customStyle="1" w:styleId="2fd">
    <w:name w:val="Основной текст (2)_"/>
    <w:link w:val="2fe"/>
    <w:uiPriority w:val="99"/>
    <w:locked/>
    <w:rsid w:val="00AD7710"/>
    <w:rPr>
      <w:b/>
      <w:sz w:val="23"/>
      <w:shd w:val="clear" w:color="auto" w:fill="FFFFFF"/>
    </w:rPr>
  </w:style>
  <w:style w:type="paragraph" w:customStyle="1" w:styleId="2fe">
    <w:name w:val="Основной текст (2)"/>
    <w:basedOn w:val="a3"/>
    <w:link w:val="2fd"/>
    <w:uiPriority w:val="99"/>
    <w:rsid w:val="00AD7710"/>
    <w:pPr>
      <w:widowControl w:val="0"/>
      <w:shd w:val="clear" w:color="auto" w:fill="FFFFFF"/>
      <w:suppressAutoHyphens w:val="0"/>
      <w:spacing w:before="3300" w:after="1020" w:line="240" w:lineRule="atLeast"/>
      <w:ind w:firstLine="0"/>
      <w:jc w:val="center"/>
    </w:pPr>
    <w:rPr>
      <w:b/>
      <w:bCs w:val="0"/>
      <w:sz w:val="23"/>
      <w:szCs w:val="20"/>
      <w:shd w:val="clear" w:color="auto" w:fill="FFFFFF"/>
      <w:lang w:eastAsia="ru-RU"/>
    </w:rPr>
  </w:style>
  <w:style w:type="character" w:customStyle="1" w:styleId="TrebuchetMS">
    <w:name w:val="Основной текст + Trebuchet MS"/>
    <w:aliases w:val="10,5 pt"/>
    <w:uiPriority w:val="99"/>
    <w:rsid w:val="00AD7710"/>
    <w:rPr>
      <w:rFonts w:ascii="Trebuchet MS" w:hAnsi="Trebuchet MS"/>
      <w:color w:val="000000"/>
      <w:spacing w:val="0"/>
      <w:w w:val="100"/>
      <w:position w:val="0"/>
      <w:sz w:val="21"/>
      <w:lang w:val="ru-RU" w:eastAsia="ar-SA" w:bidi="ar-SA"/>
    </w:rPr>
  </w:style>
  <w:style w:type="paragraph" w:customStyle="1" w:styleId="afffffffff">
    <w:name w:val="Îñí_ò_äîã"/>
    <w:basedOn w:val="a3"/>
    <w:uiPriority w:val="99"/>
    <w:rsid w:val="00AD7710"/>
    <w:pPr>
      <w:suppressAutoHyphens w:val="0"/>
      <w:spacing w:line="240" w:lineRule="auto"/>
      <w:ind w:firstLine="0"/>
    </w:pPr>
    <w:rPr>
      <w:bCs w:val="0"/>
      <w:sz w:val="20"/>
      <w:szCs w:val="20"/>
      <w:lang w:eastAsia="ru-RU"/>
    </w:rPr>
  </w:style>
  <w:style w:type="paragraph" w:customStyle="1" w:styleId="xl114">
    <w:name w:val="xl114"/>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15">
    <w:name w:val="xl115"/>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16">
    <w:name w:val="xl116"/>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17">
    <w:name w:val="xl117"/>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18">
    <w:name w:val="xl118"/>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19">
    <w:name w:val="xl119"/>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color w:val="FF0000"/>
      <w:sz w:val="16"/>
      <w:szCs w:val="16"/>
      <w:lang w:eastAsia="ru-RU"/>
    </w:rPr>
  </w:style>
  <w:style w:type="paragraph" w:customStyle="1" w:styleId="xl120">
    <w:name w:val="xl120"/>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21">
    <w:name w:val="xl121"/>
    <w:basedOn w:val="a3"/>
    <w:uiPriority w:val="99"/>
    <w:rsid w:val="00AD7710"/>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22">
    <w:name w:val="xl122"/>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23">
    <w:name w:val="xl123"/>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24">
    <w:name w:val="xl124"/>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25">
    <w:name w:val="xl125"/>
    <w:basedOn w:val="a3"/>
    <w:uiPriority w:val="99"/>
    <w:rsid w:val="00AD771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26">
    <w:name w:val="xl126"/>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color w:val="003300"/>
      <w:sz w:val="16"/>
      <w:szCs w:val="16"/>
      <w:lang w:eastAsia="ru-RU"/>
    </w:rPr>
  </w:style>
  <w:style w:type="paragraph" w:customStyle="1" w:styleId="xl127">
    <w:name w:val="xl127"/>
    <w:basedOn w:val="a3"/>
    <w:uiPriority w:val="99"/>
    <w:rsid w:val="00AD771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28">
    <w:name w:val="xl128"/>
    <w:basedOn w:val="a3"/>
    <w:uiPriority w:val="99"/>
    <w:rsid w:val="00AD7710"/>
    <w:pPr>
      <w:pBdr>
        <w:top w:val="single" w:sz="4" w:space="0" w:color="auto"/>
        <w:left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29">
    <w:name w:val="xl129"/>
    <w:basedOn w:val="a3"/>
    <w:uiPriority w:val="99"/>
    <w:rsid w:val="00AD7710"/>
    <w:pPr>
      <w:pBdr>
        <w:top w:val="single" w:sz="4" w:space="0" w:color="auto"/>
        <w:left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30">
    <w:name w:val="xl130"/>
    <w:basedOn w:val="a3"/>
    <w:uiPriority w:val="99"/>
    <w:rsid w:val="00AD7710"/>
    <w:pPr>
      <w:suppressAutoHyphens w:val="0"/>
      <w:spacing w:before="100" w:beforeAutospacing="1" w:after="100" w:afterAutospacing="1" w:line="240" w:lineRule="auto"/>
      <w:ind w:firstLine="0"/>
      <w:jc w:val="center"/>
      <w:textAlignment w:val="center"/>
    </w:pPr>
    <w:rPr>
      <w:rFonts w:ascii="Arial" w:hAnsi="Arial" w:cs="Arial"/>
      <w:bCs w:val="0"/>
      <w:color w:val="000000"/>
      <w:sz w:val="16"/>
      <w:szCs w:val="16"/>
      <w:lang w:eastAsia="ru-RU"/>
    </w:rPr>
  </w:style>
  <w:style w:type="paragraph" w:customStyle="1" w:styleId="xl131">
    <w:name w:val="xl131"/>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32">
    <w:name w:val="xl132"/>
    <w:basedOn w:val="a3"/>
    <w:uiPriority w:val="99"/>
    <w:rsid w:val="00AD7710"/>
    <w:pPr>
      <w:pBdr>
        <w:top w:val="single" w:sz="4" w:space="0" w:color="auto"/>
        <w:left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33">
    <w:name w:val="xl133"/>
    <w:basedOn w:val="a3"/>
    <w:uiPriority w:val="99"/>
    <w:rsid w:val="00AD7710"/>
    <w:pPr>
      <w:suppressAutoHyphens w:val="0"/>
      <w:spacing w:before="100" w:beforeAutospacing="1" w:after="100" w:afterAutospacing="1" w:line="240" w:lineRule="auto"/>
      <w:ind w:firstLine="0"/>
      <w:jc w:val="center"/>
      <w:textAlignment w:val="top"/>
    </w:pPr>
    <w:rPr>
      <w:rFonts w:ascii="Arial" w:hAnsi="Arial" w:cs="Arial"/>
      <w:bCs w:val="0"/>
      <w:color w:val="000000"/>
      <w:sz w:val="16"/>
      <w:szCs w:val="16"/>
      <w:lang w:eastAsia="ru-RU"/>
    </w:rPr>
  </w:style>
  <w:style w:type="paragraph" w:customStyle="1" w:styleId="xl134">
    <w:name w:val="xl134"/>
    <w:basedOn w:val="a3"/>
    <w:uiPriority w:val="99"/>
    <w:rsid w:val="00AD771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35">
    <w:name w:val="xl135"/>
    <w:basedOn w:val="a3"/>
    <w:uiPriority w:val="99"/>
    <w:rsid w:val="00AD7710"/>
    <w:pPr>
      <w:pBdr>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36">
    <w:name w:val="xl136"/>
    <w:basedOn w:val="a3"/>
    <w:uiPriority w:val="99"/>
    <w:rsid w:val="00AD7710"/>
    <w:pPr>
      <w:pBdr>
        <w:top w:val="single" w:sz="4" w:space="0" w:color="auto"/>
        <w:left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37">
    <w:name w:val="xl137"/>
    <w:basedOn w:val="a3"/>
    <w:uiPriority w:val="99"/>
    <w:rsid w:val="00AD7710"/>
    <w:pPr>
      <w:pBdr>
        <w:top w:val="single" w:sz="4" w:space="0" w:color="auto"/>
        <w:left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38">
    <w:name w:val="xl138"/>
    <w:basedOn w:val="a3"/>
    <w:uiPriority w:val="99"/>
    <w:rsid w:val="00AD7710"/>
    <w:pPr>
      <w:pBdr>
        <w:top w:val="single" w:sz="4" w:space="0" w:color="auto"/>
        <w:left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color w:val="000000"/>
      <w:sz w:val="16"/>
      <w:szCs w:val="16"/>
      <w:lang w:eastAsia="ru-RU"/>
    </w:rPr>
  </w:style>
  <w:style w:type="paragraph" w:customStyle="1" w:styleId="xl139">
    <w:name w:val="xl139"/>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40">
    <w:name w:val="xl140"/>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color w:val="000000"/>
      <w:sz w:val="16"/>
      <w:szCs w:val="16"/>
      <w:lang w:eastAsia="ru-RU"/>
    </w:rPr>
  </w:style>
  <w:style w:type="paragraph" w:customStyle="1" w:styleId="xl141">
    <w:name w:val="xl141"/>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42">
    <w:name w:val="xl142"/>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43">
    <w:name w:val="xl143"/>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color w:val="000000"/>
      <w:sz w:val="16"/>
      <w:szCs w:val="16"/>
      <w:lang w:eastAsia="ru-RU"/>
    </w:rPr>
  </w:style>
  <w:style w:type="paragraph" w:customStyle="1" w:styleId="xl144">
    <w:name w:val="xl144"/>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color w:val="000000"/>
      <w:sz w:val="16"/>
      <w:szCs w:val="16"/>
      <w:lang w:eastAsia="ru-RU"/>
    </w:rPr>
  </w:style>
  <w:style w:type="paragraph" w:customStyle="1" w:styleId="xl145">
    <w:name w:val="xl145"/>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color w:val="000000"/>
      <w:sz w:val="16"/>
      <w:szCs w:val="16"/>
      <w:lang w:eastAsia="ru-RU"/>
    </w:rPr>
  </w:style>
  <w:style w:type="paragraph" w:customStyle="1" w:styleId="xl146">
    <w:name w:val="xl146"/>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color w:val="000000"/>
      <w:sz w:val="16"/>
      <w:szCs w:val="16"/>
      <w:lang w:eastAsia="ru-RU"/>
    </w:rPr>
  </w:style>
  <w:style w:type="paragraph" w:customStyle="1" w:styleId="xl147">
    <w:name w:val="xl147"/>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pPr>
    <w:rPr>
      <w:rFonts w:ascii="Arial" w:hAnsi="Arial" w:cs="Arial"/>
      <w:bCs w:val="0"/>
      <w:color w:val="000000"/>
      <w:sz w:val="16"/>
      <w:szCs w:val="16"/>
      <w:lang w:eastAsia="ru-RU"/>
    </w:rPr>
  </w:style>
  <w:style w:type="paragraph" w:customStyle="1" w:styleId="xl148">
    <w:name w:val="xl148"/>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top"/>
    </w:pPr>
    <w:rPr>
      <w:rFonts w:ascii="Arial" w:hAnsi="Arial" w:cs="Arial"/>
      <w:bCs w:val="0"/>
      <w:color w:val="000000"/>
      <w:sz w:val="16"/>
      <w:szCs w:val="16"/>
      <w:lang w:eastAsia="ru-RU"/>
    </w:rPr>
  </w:style>
  <w:style w:type="paragraph" w:customStyle="1" w:styleId="xl149">
    <w:name w:val="xl149"/>
    <w:basedOn w:val="a3"/>
    <w:uiPriority w:val="99"/>
    <w:rsid w:val="00AD771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jc w:val="left"/>
      <w:textAlignment w:val="center"/>
    </w:pPr>
    <w:rPr>
      <w:rFonts w:ascii="Arial" w:hAnsi="Arial" w:cs="Arial"/>
      <w:bCs w:val="0"/>
      <w:sz w:val="16"/>
      <w:szCs w:val="16"/>
      <w:lang w:eastAsia="ru-RU"/>
    </w:rPr>
  </w:style>
  <w:style w:type="paragraph" w:customStyle="1" w:styleId="xl150">
    <w:name w:val="xl150"/>
    <w:basedOn w:val="a3"/>
    <w:uiPriority w:val="99"/>
    <w:rsid w:val="00AD771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
      <w:sz w:val="16"/>
      <w:szCs w:val="16"/>
      <w:lang w:eastAsia="ru-RU"/>
    </w:rPr>
  </w:style>
  <w:style w:type="paragraph" w:customStyle="1" w:styleId="xl151">
    <w:name w:val="xl151"/>
    <w:basedOn w:val="a3"/>
    <w:uiPriority w:val="99"/>
    <w:rsid w:val="00AD771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52">
    <w:name w:val="xl152"/>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53">
    <w:name w:val="xl153"/>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left"/>
      <w:textAlignment w:val="center"/>
    </w:pPr>
    <w:rPr>
      <w:rFonts w:ascii="Arial" w:hAnsi="Arial" w:cs="Arial"/>
      <w:bCs w:val="0"/>
      <w:sz w:val="16"/>
      <w:szCs w:val="16"/>
      <w:lang w:eastAsia="ru-RU"/>
    </w:rPr>
  </w:style>
  <w:style w:type="paragraph" w:customStyle="1" w:styleId="xl154">
    <w:name w:val="xl154"/>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55">
    <w:name w:val="xl155"/>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56">
    <w:name w:val="xl156"/>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color w:val="000000"/>
      <w:sz w:val="16"/>
      <w:szCs w:val="16"/>
      <w:lang w:eastAsia="ru-RU"/>
    </w:rPr>
  </w:style>
  <w:style w:type="paragraph" w:customStyle="1" w:styleId="xl157">
    <w:name w:val="xl157"/>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58">
    <w:name w:val="xl158"/>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59">
    <w:name w:val="xl159"/>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60">
    <w:name w:val="xl160"/>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61">
    <w:name w:val="xl161"/>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
      <w:sz w:val="16"/>
      <w:szCs w:val="16"/>
      <w:lang w:eastAsia="ru-RU"/>
    </w:rPr>
  </w:style>
  <w:style w:type="paragraph" w:customStyle="1" w:styleId="xl162">
    <w:name w:val="xl162"/>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
      <w:sz w:val="16"/>
      <w:szCs w:val="16"/>
      <w:lang w:eastAsia="ru-RU"/>
    </w:rPr>
  </w:style>
  <w:style w:type="paragraph" w:customStyle="1" w:styleId="xl163">
    <w:name w:val="xl163"/>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
      <w:sz w:val="16"/>
      <w:szCs w:val="16"/>
      <w:lang w:eastAsia="ru-RU"/>
    </w:rPr>
  </w:style>
  <w:style w:type="paragraph" w:customStyle="1" w:styleId="xl164">
    <w:name w:val="xl164"/>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
      <w:sz w:val="16"/>
      <w:szCs w:val="16"/>
      <w:lang w:eastAsia="ru-RU"/>
    </w:rPr>
  </w:style>
  <w:style w:type="paragraph" w:customStyle="1" w:styleId="xl165">
    <w:name w:val="xl165"/>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color w:val="000000"/>
      <w:sz w:val="16"/>
      <w:szCs w:val="16"/>
      <w:lang w:eastAsia="ru-RU"/>
    </w:rPr>
  </w:style>
  <w:style w:type="paragraph" w:customStyle="1" w:styleId="xl166">
    <w:name w:val="xl166"/>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rFonts w:ascii="Arial" w:hAnsi="Arial" w:cs="Arial"/>
      <w:bCs w:val="0"/>
      <w:sz w:val="16"/>
      <w:szCs w:val="16"/>
      <w:lang w:eastAsia="ru-RU"/>
    </w:rPr>
  </w:style>
  <w:style w:type="paragraph" w:customStyle="1" w:styleId="xl167">
    <w:name w:val="xl167"/>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bCs w:val="0"/>
      <w:sz w:val="20"/>
      <w:szCs w:val="20"/>
      <w:lang w:eastAsia="ru-RU"/>
    </w:rPr>
  </w:style>
  <w:style w:type="paragraph" w:customStyle="1" w:styleId="xl168">
    <w:name w:val="xl168"/>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left"/>
      <w:textAlignment w:val="top"/>
    </w:pPr>
    <w:rPr>
      <w:bCs w:val="0"/>
      <w:sz w:val="20"/>
      <w:szCs w:val="20"/>
      <w:lang w:eastAsia="ru-RU"/>
    </w:rPr>
  </w:style>
  <w:style w:type="paragraph" w:customStyle="1" w:styleId="xl169">
    <w:name w:val="xl169"/>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center"/>
      <w:textAlignment w:val="center"/>
    </w:pPr>
    <w:rPr>
      <w:bCs w:val="0"/>
      <w:color w:val="000000"/>
      <w:sz w:val="20"/>
      <w:szCs w:val="20"/>
      <w:lang w:eastAsia="ru-RU"/>
    </w:rPr>
  </w:style>
  <w:style w:type="paragraph" w:customStyle="1" w:styleId="xl170">
    <w:name w:val="xl170"/>
    <w:basedOn w:val="a3"/>
    <w:uiPriority w:val="99"/>
    <w:rsid w:val="00AD771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jc w:val="left"/>
      <w:textAlignment w:val="top"/>
    </w:pPr>
    <w:rPr>
      <w:bCs w:val="0"/>
      <w:color w:val="000000"/>
      <w:sz w:val="20"/>
      <w:szCs w:val="20"/>
      <w:lang w:eastAsia="ru-RU"/>
    </w:rPr>
  </w:style>
  <w:style w:type="paragraph" w:customStyle="1" w:styleId="CharCharChar">
    <w:name w:val="Char Char Char"/>
    <w:basedOn w:val="a3"/>
    <w:uiPriority w:val="99"/>
    <w:rsid w:val="00642FC6"/>
    <w:pPr>
      <w:suppressAutoHyphens w:val="0"/>
      <w:spacing w:after="160" w:line="240" w:lineRule="exact"/>
      <w:ind w:firstLine="0"/>
      <w:jc w:val="left"/>
    </w:pPr>
    <w:rPr>
      <w:rFonts w:ascii="Verdana" w:hAnsi="Verdana"/>
      <w:bCs w:val="0"/>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9D1176"/>
    <w:pPr>
      <w:suppressAutoHyphens w:val="0"/>
      <w:spacing w:before="100" w:beforeAutospacing="1" w:after="100" w:afterAutospacing="1" w:line="240" w:lineRule="auto"/>
      <w:ind w:firstLine="0"/>
      <w:jc w:val="left"/>
    </w:pPr>
    <w:rPr>
      <w:rFonts w:ascii="Tahoma" w:hAnsi="Tahoma"/>
      <w:bCs w:val="0"/>
      <w:sz w:val="20"/>
      <w:szCs w:val="20"/>
      <w:lang w:val="en-US" w:eastAsia="en-US"/>
    </w:rPr>
  </w:style>
  <w:style w:type="character" w:customStyle="1" w:styleId="1fffb">
    <w:name w:val="Текст Знак1"/>
    <w:basedOn w:val="a4"/>
    <w:locked/>
    <w:rsid w:val="00B675CE"/>
    <w:rPr>
      <w:rFonts w:ascii="Courier New" w:hAnsi="Courier New"/>
    </w:rPr>
  </w:style>
  <w:style w:type="paragraph" w:customStyle="1" w:styleId="afffffffff0">
    <w:name w:val="Базовый"/>
    <w:rsid w:val="003E4827"/>
    <w:pPr>
      <w:tabs>
        <w:tab w:val="left" w:pos="708"/>
      </w:tabs>
      <w:suppressAutoHyphens/>
      <w:spacing w:after="200" w:line="360" w:lineRule="auto"/>
      <w:ind w:firstLine="567"/>
      <w:jc w:val="both"/>
    </w:pPr>
    <w:rPr>
      <w:bCs/>
      <w:lang w:eastAsia="ar-SA"/>
    </w:rPr>
  </w:style>
  <w:style w:type="paragraph" w:styleId="afffffffff1">
    <w:name w:val="No Spacing"/>
    <w:uiPriority w:val="1"/>
    <w:qFormat/>
    <w:rsid w:val="00F110FF"/>
    <w:pPr>
      <w:suppressAutoHyphens/>
      <w:ind w:firstLine="567"/>
      <w:jc w:val="both"/>
    </w:pPr>
    <w:rPr>
      <w:bCs/>
      <w:lang w:eastAsia="ar-SA"/>
    </w:rPr>
  </w:style>
  <w:style w:type="paragraph" w:styleId="afffffffff2">
    <w:name w:val="endnote text"/>
    <w:basedOn w:val="a3"/>
    <w:link w:val="afffffffff3"/>
    <w:rsid w:val="00334D03"/>
    <w:pPr>
      <w:suppressAutoHyphens w:val="0"/>
      <w:spacing w:line="240" w:lineRule="auto"/>
      <w:ind w:firstLine="0"/>
      <w:jc w:val="left"/>
    </w:pPr>
    <w:rPr>
      <w:bCs w:val="0"/>
      <w:sz w:val="20"/>
      <w:szCs w:val="20"/>
      <w:lang w:eastAsia="ru-RU"/>
    </w:rPr>
  </w:style>
  <w:style w:type="character" w:customStyle="1" w:styleId="afffffffff3">
    <w:name w:val="Текст концевой сноски Знак"/>
    <w:basedOn w:val="a4"/>
    <w:link w:val="afffffffff2"/>
    <w:rsid w:val="00334D03"/>
    <w:rPr>
      <w:sz w:val="20"/>
      <w:szCs w:val="20"/>
    </w:rPr>
  </w:style>
  <w:style w:type="character" w:customStyle="1" w:styleId="FontStyle11">
    <w:name w:val="Font Style11"/>
    <w:uiPriority w:val="99"/>
    <w:rsid w:val="00334D03"/>
    <w:rPr>
      <w:rFonts w:ascii="Times New Roman" w:hAnsi="Times New Roman" w:cs="Times New Roman"/>
      <w:b/>
      <w:bCs/>
      <w:i/>
      <w:iCs/>
      <w:color w:val="000000"/>
      <w:sz w:val="22"/>
      <w:szCs w:val="22"/>
    </w:rPr>
  </w:style>
  <w:style w:type="character" w:customStyle="1" w:styleId="FontStyle13">
    <w:name w:val="Font Style13"/>
    <w:uiPriority w:val="99"/>
    <w:rsid w:val="00334D03"/>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92517">
      <w:bodyDiv w:val="1"/>
      <w:marLeft w:val="0"/>
      <w:marRight w:val="0"/>
      <w:marTop w:val="0"/>
      <w:marBottom w:val="0"/>
      <w:divBdr>
        <w:top w:val="none" w:sz="0" w:space="0" w:color="auto"/>
        <w:left w:val="none" w:sz="0" w:space="0" w:color="auto"/>
        <w:bottom w:val="none" w:sz="0" w:space="0" w:color="auto"/>
        <w:right w:val="none" w:sz="0" w:space="0" w:color="auto"/>
      </w:divBdr>
    </w:div>
    <w:div w:id="935553434">
      <w:bodyDiv w:val="1"/>
      <w:marLeft w:val="0"/>
      <w:marRight w:val="0"/>
      <w:marTop w:val="0"/>
      <w:marBottom w:val="0"/>
      <w:divBdr>
        <w:top w:val="none" w:sz="0" w:space="0" w:color="auto"/>
        <w:left w:val="none" w:sz="0" w:space="0" w:color="auto"/>
        <w:bottom w:val="none" w:sz="0" w:space="0" w:color="auto"/>
        <w:right w:val="none" w:sz="0" w:space="0" w:color="auto"/>
      </w:divBdr>
    </w:div>
    <w:div w:id="1153375640">
      <w:bodyDiv w:val="1"/>
      <w:marLeft w:val="0"/>
      <w:marRight w:val="0"/>
      <w:marTop w:val="0"/>
      <w:marBottom w:val="0"/>
      <w:divBdr>
        <w:top w:val="none" w:sz="0" w:space="0" w:color="auto"/>
        <w:left w:val="none" w:sz="0" w:space="0" w:color="auto"/>
        <w:bottom w:val="none" w:sz="0" w:space="0" w:color="auto"/>
        <w:right w:val="none" w:sz="0" w:space="0" w:color="auto"/>
      </w:divBdr>
    </w:div>
    <w:div w:id="1283074671">
      <w:bodyDiv w:val="1"/>
      <w:marLeft w:val="0"/>
      <w:marRight w:val="0"/>
      <w:marTop w:val="0"/>
      <w:marBottom w:val="0"/>
      <w:divBdr>
        <w:top w:val="none" w:sz="0" w:space="0" w:color="auto"/>
        <w:left w:val="none" w:sz="0" w:space="0" w:color="auto"/>
        <w:bottom w:val="none" w:sz="0" w:space="0" w:color="auto"/>
        <w:right w:val="none" w:sz="0" w:space="0" w:color="auto"/>
      </w:divBdr>
    </w:div>
    <w:div w:id="1922524326">
      <w:marLeft w:val="0"/>
      <w:marRight w:val="0"/>
      <w:marTop w:val="0"/>
      <w:marBottom w:val="0"/>
      <w:divBdr>
        <w:top w:val="none" w:sz="0" w:space="0" w:color="auto"/>
        <w:left w:val="none" w:sz="0" w:space="0" w:color="auto"/>
        <w:bottom w:val="none" w:sz="0" w:space="0" w:color="auto"/>
        <w:right w:val="none" w:sz="0" w:space="0" w:color="auto"/>
      </w:divBdr>
    </w:div>
    <w:div w:id="1922524327">
      <w:marLeft w:val="0"/>
      <w:marRight w:val="0"/>
      <w:marTop w:val="0"/>
      <w:marBottom w:val="0"/>
      <w:divBdr>
        <w:top w:val="none" w:sz="0" w:space="0" w:color="auto"/>
        <w:left w:val="none" w:sz="0" w:space="0" w:color="auto"/>
        <w:bottom w:val="none" w:sz="0" w:space="0" w:color="auto"/>
        <w:right w:val="none" w:sz="0" w:space="0" w:color="auto"/>
      </w:divBdr>
    </w:div>
    <w:div w:id="1922524328">
      <w:marLeft w:val="0"/>
      <w:marRight w:val="0"/>
      <w:marTop w:val="0"/>
      <w:marBottom w:val="0"/>
      <w:divBdr>
        <w:top w:val="none" w:sz="0" w:space="0" w:color="auto"/>
        <w:left w:val="none" w:sz="0" w:space="0" w:color="auto"/>
        <w:bottom w:val="none" w:sz="0" w:space="0" w:color="auto"/>
        <w:right w:val="none" w:sz="0" w:space="0" w:color="auto"/>
      </w:divBdr>
    </w:div>
    <w:div w:id="1922524329">
      <w:marLeft w:val="0"/>
      <w:marRight w:val="0"/>
      <w:marTop w:val="0"/>
      <w:marBottom w:val="0"/>
      <w:divBdr>
        <w:top w:val="none" w:sz="0" w:space="0" w:color="auto"/>
        <w:left w:val="none" w:sz="0" w:space="0" w:color="auto"/>
        <w:bottom w:val="none" w:sz="0" w:space="0" w:color="auto"/>
        <w:right w:val="none" w:sz="0" w:space="0" w:color="auto"/>
      </w:divBdr>
    </w:div>
    <w:div w:id="1922524330">
      <w:marLeft w:val="0"/>
      <w:marRight w:val="0"/>
      <w:marTop w:val="0"/>
      <w:marBottom w:val="0"/>
      <w:divBdr>
        <w:top w:val="none" w:sz="0" w:space="0" w:color="auto"/>
        <w:left w:val="none" w:sz="0" w:space="0" w:color="auto"/>
        <w:bottom w:val="none" w:sz="0" w:space="0" w:color="auto"/>
        <w:right w:val="none" w:sz="0" w:space="0" w:color="auto"/>
      </w:divBdr>
    </w:div>
    <w:div w:id="1922524331">
      <w:marLeft w:val="0"/>
      <w:marRight w:val="0"/>
      <w:marTop w:val="0"/>
      <w:marBottom w:val="0"/>
      <w:divBdr>
        <w:top w:val="none" w:sz="0" w:space="0" w:color="auto"/>
        <w:left w:val="none" w:sz="0" w:space="0" w:color="auto"/>
        <w:bottom w:val="none" w:sz="0" w:space="0" w:color="auto"/>
        <w:right w:val="none" w:sz="0" w:space="0" w:color="auto"/>
      </w:divBdr>
    </w:div>
    <w:div w:id="1922524332">
      <w:marLeft w:val="0"/>
      <w:marRight w:val="0"/>
      <w:marTop w:val="0"/>
      <w:marBottom w:val="0"/>
      <w:divBdr>
        <w:top w:val="none" w:sz="0" w:space="0" w:color="auto"/>
        <w:left w:val="none" w:sz="0" w:space="0" w:color="auto"/>
        <w:bottom w:val="none" w:sz="0" w:space="0" w:color="auto"/>
        <w:right w:val="none" w:sz="0" w:space="0" w:color="auto"/>
      </w:divBdr>
    </w:div>
    <w:div w:id="1922524333">
      <w:marLeft w:val="0"/>
      <w:marRight w:val="0"/>
      <w:marTop w:val="0"/>
      <w:marBottom w:val="0"/>
      <w:divBdr>
        <w:top w:val="none" w:sz="0" w:space="0" w:color="auto"/>
        <w:left w:val="none" w:sz="0" w:space="0" w:color="auto"/>
        <w:bottom w:val="none" w:sz="0" w:space="0" w:color="auto"/>
        <w:right w:val="none" w:sz="0" w:space="0" w:color="auto"/>
      </w:divBdr>
    </w:div>
    <w:div w:id="1922524334">
      <w:marLeft w:val="0"/>
      <w:marRight w:val="0"/>
      <w:marTop w:val="0"/>
      <w:marBottom w:val="0"/>
      <w:divBdr>
        <w:top w:val="none" w:sz="0" w:space="0" w:color="auto"/>
        <w:left w:val="none" w:sz="0" w:space="0" w:color="auto"/>
        <w:bottom w:val="none" w:sz="0" w:space="0" w:color="auto"/>
        <w:right w:val="none" w:sz="0" w:space="0" w:color="auto"/>
      </w:divBdr>
    </w:div>
    <w:div w:id="1922524335">
      <w:marLeft w:val="0"/>
      <w:marRight w:val="0"/>
      <w:marTop w:val="0"/>
      <w:marBottom w:val="0"/>
      <w:divBdr>
        <w:top w:val="none" w:sz="0" w:space="0" w:color="auto"/>
        <w:left w:val="none" w:sz="0" w:space="0" w:color="auto"/>
        <w:bottom w:val="none" w:sz="0" w:space="0" w:color="auto"/>
        <w:right w:val="none" w:sz="0" w:space="0" w:color="auto"/>
      </w:divBdr>
    </w:div>
    <w:div w:id="1922524336">
      <w:marLeft w:val="0"/>
      <w:marRight w:val="0"/>
      <w:marTop w:val="0"/>
      <w:marBottom w:val="0"/>
      <w:divBdr>
        <w:top w:val="none" w:sz="0" w:space="0" w:color="auto"/>
        <w:left w:val="none" w:sz="0" w:space="0" w:color="auto"/>
        <w:bottom w:val="none" w:sz="0" w:space="0" w:color="auto"/>
        <w:right w:val="none" w:sz="0" w:space="0" w:color="auto"/>
      </w:divBdr>
    </w:div>
    <w:div w:id="1922524337">
      <w:marLeft w:val="0"/>
      <w:marRight w:val="0"/>
      <w:marTop w:val="0"/>
      <w:marBottom w:val="0"/>
      <w:divBdr>
        <w:top w:val="none" w:sz="0" w:space="0" w:color="auto"/>
        <w:left w:val="none" w:sz="0" w:space="0" w:color="auto"/>
        <w:bottom w:val="none" w:sz="0" w:space="0" w:color="auto"/>
        <w:right w:val="none" w:sz="0" w:space="0" w:color="auto"/>
      </w:divBdr>
    </w:div>
    <w:div w:id="1922524338">
      <w:marLeft w:val="0"/>
      <w:marRight w:val="0"/>
      <w:marTop w:val="0"/>
      <w:marBottom w:val="0"/>
      <w:divBdr>
        <w:top w:val="none" w:sz="0" w:space="0" w:color="auto"/>
        <w:left w:val="none" w:sz="0" w:space="0" w:color="auto"/>
        <w:bottom w:val="none" w:sz="0" w:space="0" w:color="auto"/>
        <w:right w:val="none" w:sz="0" w:space="0" w:color="auto"/>
      </w:divBdr>
    </w:div>
    <w:div w:id="1922524339">
      <w:marLeft w:val="0"/>
      <w:marRight w:val="0"/>
      <w:marTop w:val="0"/>
      <w:marBottom w:val="0"/>
      <w:divBdr>
        <w:top w:val="none" w:sz="0" w:space="0" w:color="auto"/>
        <w:left w:val="none" w:sz="0" w:space="0" w:color="auto"/>
        <w:bottom w:val="none" w:sz="0" w:space="0" w:color="auto"/>
        <w:right w:val="none" w:sz="0" w:space="0" w:color="auto"/>
      </w:divBdr>
    </w:div>
    <w:div w:id="19225243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38E3D8-B2FD-4936-93D4-A089123E8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4330</Words>
  <Characters>24684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Организация</Company>
  <LinksUpToDate>false</LinksUpToDate>
  <CharactersWithSpaces>28957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Customer</dc:creator>
  <cp:lastModifiedBy>Голубев Юрий Владимирович</cp:lastModifiedBy>
  <cp:revision>3</cp:revision>
  <cp:lastPrinted>2021-02-16T07:11:00Z</cp:lastPrinted>
  <dcterms:created xsi:type="dcterms:W3CDTF">2022-06-23T06:03:00Z</dcterms:created>
  <dcterms:modified xsi:type="dcterms:W3CDTF">2022-06-23T06:03:00Z</dcterms:modified>
</cp:coreProperties>
</file>